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0" w:type="auto"/>
        <w:tblInd w:w="0" w:type="dxa"/>
        <w:tblLook w:val="04A0" w:firstRow="1" w:lastRow="0" w:firstColumn="1" w:lastColumn="0" w:noHBand="0" w:noVBand="1"/>
      </w:tblPr>
      <w:tblGrid>
        <w:gridCol w:w="5102"/>
        <w:gridCol w:w="1021"/>
        <w:gridCol w:w="2041"/>
        <w:gridCol w:w="2041"/>
      </w:tblGrid>
      <w:tr w:rsidR="00233C14" w:rsidRPr="00F617EC" w14:paraId="790683CC" w14:textId="77777777" w:rsidTr="000C235D">
        <w:tc>
          <w:tcPr>
            <w:tcW w:w="5102" w:type="dxa"/>
          </w:tcPr>
          <w:p w14:paraId="17CB351E" w14:textId="77777777" w:rsidR="00F617EC" w:rsidRPr="00F617EC" w:rsidRDefault="00233C14" w:rsidP="00F617EC">
            <w:pPr>
              <w:tabs>
                <w:tab w:val="left" w:pos="283"/>
                <w:tab w:val="left" w:pos="2835"/>
                <w:tab w:val="left" w:pos="5386"/>
                <w:tab w:val="left" w:pos="7937"/>
              </w:tabs>
              <w:spacing w:after="0"/>
              <w:jc w:val="center"/>
              <w:rPr>
                <w:rFonts w:cs="Times New Roman"/>
                <w:sz w:val="26"/>
                <w:szCs w:val="26"/>
              </w:rPr>
            </w:pPr>
            <w:r w:rsidRPr="00F617EC">
              <w:rPr>
                <w:rFonts w:cs="Times New Roman"/>
                <w:sz w:val="26"/>
                <w:szCs w:val="26"/>
              </w:rPr>
              <w:t>SỞ GIÁO DỤC &amp; ĐÀO TẠO SƠN LA</w:t>
            </w:r>
          </w:p>
          <w:p w14:paraId="41BE0A25" w14:textId="77777777" w:rsidR="00F617EC" w:rsidRPr="00F617EC" w:rsidRDefault="00233C14" w:rsidP="00F617EC">
            <w:pPr>
              <w:tabs>
                <w:tab w:val="left" w:pos="283"/>
                <w:tab w:val="left" w:pos="2835"/>
                <w:tab w:val="left" w:pos="5386"/>
                <w:tab w:val="left" w:pos="7937"/>
              </w:tabs>
              <w:spacing w:after="0"/>
              <w:jc w:val="center"/>
              <w:rPr>
                <w:rFonts w:cs="Times New Roman"/>
                <w:b/>
                <w:sz w:val="26"/>
                <w:szCs w:val="26"/>
              </w:rPr>
            </w:pPr>
            <w:r w:rsidRPr="00F617EC">
              <w:rPr>
                <w:rFonts w:cs="Times New Roman"/>
                <w:b/>
                <w:sz w:val="26"/>
                <w:szCs w:val="26"/>
              </w:rPr>
              <w:t>TRƯỜNG THPT TÔNG LỆNH</w:t>
            </w:r>
          </w:p>
          <w:p w14:paraId="0D1729EF" w14:textId="77777777" w:rsidR="00F617EC" w:rsidRPr="00F617EC" w:rsidRDefault="00233C14" w:rsidP="00F617EC">
            <w:pPr>
              <w:tabs>
                <w:tab w:val="left" w:pos="283"/>
                <w:tab w:val="left" w:pos="2835"/>
                <w:tab w:val="left" w:pos="5386"/>
                <w:tab w:val="left" w:pos="7937"/>
              </w:tabs>
              <w:spacing w:after="0"/>
              <w:jc w:val="center"/>
              <w:rPr>
                <w:rFonts w:cs="Times New Roman"/>
                <w:b/>
                <w:sz w:val="26"/>
                <w:szCs w:val="26"/>
              </w:rPr>
            </w:pPr>
            <w:r w:rsidRPr="00F617EC">
              <w:rPr>
                <w:rFonts w:cs="Times New Roman"/>
                <w:b/>
                <w:sz w:val="26"/>
                <w:szCs w:val="26"/>
              </w:rPr>
              <w:t>TỔ TOÁN - TIN</w:t>
            </w:r>
          </w:p>
          <w:p w14:paraId="2A061B24" w14:textId="77777777" w:rsidR="00F617EC" w:rsidRPr="00F617EC" w:rsidRDefault="00233C14" w:rsidP="00F617EC">
            <w:pPr>
              <w:tabs>
                <w:tab w:val="left" w:pos="283"/>
                <w:tab w:val="left" w:pos="2835"/>
                <w:tab w:val="left" w:pos="5386"/>
                <w:tab w:val="left" w:pos="7937"/>
              </w:tabs>
              <w:spacing w:after="0"/>
              <w:jc w:val="center"/>
              <w:rPr>
                <w:rFonts w:cs="Times New Roman"/>
                <w:sz w:val="26"/>
                <w:szCs w:val="26"/>
              </w:rPr>
            </w:pPr>
            <w:r w:rsidRPr="00F617EC">
              <w:rPr>
                <w:rFonts w:cs="Times New Roman"/>
                <w:sz w:val="26"/>
                <w:szCs w:val="26"/>
              </w:rPr>
              <w:t>--------------------</w:t>
            </w:r>
          </w:p>
          <w:p w14:paraId="14A722FD" w14:textId="4CB07F07" w:rsidR="00233C14" w:rsidRPr="00F617EC" w:rsidRDefault="00233C14" w:rsidP="00F617EC">
            <w:pPr>
              <w:tabs>
                <w:tab w:val="left" w:pos="283"/>
                <w:tab w:val="left" w:pos="2835"/>
                <w:tab w:val="left" w:pos="5386"/>
                <w:tab w:val="left" w:pos="7937"/>
              </w:tabs>
              <w:spacing w:after="0"/>
              <w:jc w:val="center"/>
              <w:rPr>
                <w:rFonts w:cs="Times New Roman"/>
                <w:sz w:val="26"/>
                <w:szCs w:val="26"/>
              </w:rPr>
            </w:pPr>
            <w:r w:rsidRPr="00F617EC">
              <w:rPr>
                <w:rFonts w:cs="Times New Roman"/>
                <w:i/>
                <w:sz w:val="26"/>
                <w:szCs w:val="26"/>
              </w:rPr>
              <w:t>(Đề thi có -- trang)</w:t>
            </w:r>
          </w:p>
        </w:tc>
        <w:tc>
          <w:tcPr>
            <w:tcW w:w="5102" w:type="dxa"/>
            <w:gridSpan w:val="3"/>
          </w:tcPr>
          <w:p w14:paraId="4ACD4CE8" w14:textId="77777777" w:rsidR="00F617EC" w:rsidRPr="00F617EC" w:rsidRDefault="00233C14" w:rsidP="00F617EC">
            <w:pPr>
              <w:tabs>
                <w:tab w:val="left" w:pos="283"/>
                <w:tab w:val="left" w:pos="2835"/>
                <w:tab w:val="left" w:pos="5386"/>
                <w:tab w:val="left" w:pos="7937"/>
              </w:tabs>
              <w:spacing w:after="0"/>
              <w:jc w:val="center"/>
              <w:rPr>
                <w:rFonts w:cs="Times New Roman"/>
                <w:b/>
                <w:sz w:val="26"/>
                <w:szCs w:val="26"/>
              </w:rPr>
            </w:pPr>
            <w:r w:rsidRPr="00F617EC">
              <w:rPr>
                <w:rFonts w:cs="Times New Roman"/>
                <w:b/>
                <w:sz w:val="26"/>
                <w:szCs w:val="26"/>
              </w:rPr>
              <w:t>KIỂM TRA GIỮA HỌC KÌ II K10</w:t>
            </w:r>
          </w:p>
          <w:p w14:paraId="0D2FC829" w14:textId="77777777" w:rsidR="00F617EC" w:rsidRPr="00F617EC" w:rsidRDefault="00233C14" w:rsidP="00F617EC">
            <w:pPr>
              <w:tabs>
                <w:tab w:val="left" w:pos="283"/>
                <w:tab w:val="left" w:pos="2835"/>
                <w:tab w:val="left" w:pos="5386"/>
                <w:tab w:val="left" w:pos="7937"/>
              </w:tabs>
              <w:spacing w:after="0"/>
              <w:jc w:val="center"/>
              <w:rPr>
                <w:rFonts w:cs="Times New Roman"/>
                <w:b/>
                <w:sz w:val="26"/>
                <w:szCs w:val="26"/>
              </w:rPr>
            </w:pPr>
            <w:r w:rsidRPr="00F617EC">
              <w:rPr>
                <w:rFonts w:cs="Times New Roman"/>
                <w:b/>
                <w:sz w:val="26"/>
                <w:szCs w:val="26"/>
              </w:rPr>
              <w:t>NĂM HỌC 2024 - 2025</w:t>
            </w:r>
          </w:p>
          <w:p w14:paraId="1829776D" w14:textId="77777777" w:rsidR="00F617EC" w:rsidRPr="00F617EC" w:rsidRDefault="00233C14" w:rsidP="00F617EC">
            <w:pPr>
              <w:tabs>
                <w:tab w:val="left" w:pos="283"/>
                <w:tab w:val="left" w:pos="2835"/>
                <w:tab w:val="left" w:pos="5386"/>
                <w:tab w:val="left" w:pos="7937"/>
              </w:tabs>
              <w:spacing w:after="0"/>
              <w:jc w:val="center"/>
              <w:rPr>
                <w:rFonts w:cs="Times New Roman"/>
                <w:b/>
                <w:sz w:val="26"/>
                <w:szCs w:val="26"/>
              </w:rPr>
            </w:pPr>
            <w:r w:rsidRPr="00F617EC">
              <w:rPr>
                <w:rFonts w:cs="Times New Roman"/>
                <w:b/>
                <w:sz w:val="26"/>
                <w:szCs w:val="26"/>
              </w:rPr>
              <w:t>MÔN: TOÁN</w:t>
            </w:r>
          </w:p>
          <w:p w14:paraId="22D9D8E3" w14:textId="77777777" w:rsidR="00F617EC" w:rsidRPr="00F617EC" w:rsidRDefault="00233C14" w:rsidP="00F617EC">
            <w:pPr>
              <w:tabs>
                <w:tab w:val="left" w:pos="283"/>
                <w:tab w:val="left" w:pos="2835"/>
                <w:tab w:val="left" w:pos="5386"/>
                <w:tab w:val="left" w:pos="7937"/>
              </w:tabs>
              <w:spacing w:after="0"/>
              <w:jc w:val="center"/>
              <w:rPr>
                <w:rFonts w:cs="Times New Roman"/>
                <w:i/>
                <w:sz w:val="26"/>
                <w:szCs w:val="26"/>
              </w:rPr>
            </w:pPr>
            <w:r w:rsidRPr="00F617EC">
              <w:rPr>
                <w:rFonts w:cs="Times New Roman"/>
                <w:i/>
                <w:sz w:val="26"/>
                <w:szCs w:val="26"/>
              </w:rPr>
              <w:t>Thời gian làm bài: 90 PHÚT</w:t>
            </w:r>
          </w:p>
          <w:p w14:paraId="6AF5F6B6" w14:textId="09D74760" w:rsidR="00233C14" w:rsidRPr="00F617EC" w:rsidRDefault="00233C14" w:rsidP="00F617EC">
            <w:pPr>
              <w:tabs>
                <w:tab w:val="left" w:pos="283"/>
                <w:tab w:val="left" w:pos="2835"/>
                <w:tab w:val="left" w:pos="5386"/>
                <w:tab w:val="left" w:pos="7937"/>
              </w:tabs>
              <w:spacing w:after="0"/>
              <w:jc w:val="center"/>
              <w:rPr>
                <w:rFonts w:cs="Times New Roman"/>
                <w:sz w:val="26"/>
                <w:szCs w:val="26"/>
              </w:rPr>
            </w:pPr>
            <w:r w:rsidRPr="00F617EC">
              <w:rPr>
                <w:rFonts w:cs="Times New Roman"/>
                <w:i/>
                <w:sz w:val="26"/>
                <w:szCs w:val="26"/>
              </w:rPr>
              <w:t>(không kể thời gian phát đề)</w:t>
            </w:r>
          </w:p>
        </w:tc>
      </w:tr>
      <w:tr w:rsidR="00233C14" w:rsidRPr="00F617EC" w14:paraId="33030F99" w14:textId="77777777" w:rsidTr="000C235D">
        <w:tc>
          <w:tcPr>
            <w:tcW w:w="6123" w:type="dxa"/>
            <w:gridSpan w:val="2"/>
            <w:tcBorders>
              <w:bottom w:val="single" w:sz="12" w:space="0" w:color="000000"/>
            </w:tcBorders>
            <w:vAlign w:val="center"/>
          </w:tcPr>
          <w:p w14:paraId="09FB27AB" w14:textId="16CD4D3F" w:rsidR="00233C14" w:rsidRPr="00F617EC" w:rsidRDefault="00233C14" w:rsidP="00F617EC">
            <w:pPr>
              <w:tabs>
                <w:tab w:val="left" w:pos="283"/>
                <w:tab w:val="left" w:pos="2835"/>
                <w:tab w:val="left" w:pos="5386"/>
                <w:tab w:val="left" w:pos="7937"/>
              </w:tabs>
              <w:spacing w:after="0"/>
              <w:jc w:val="center"/>
              <w:rPr>
                <w:rFonts w:cs="Times New Roman"/>
                <w:sz w:val="26"/>
                <w:szCs w:val="26"/>
              </w:rPr>
            </w:pPr>
            <w:r w:rsidRPr="00F617EC">
              <w:rPr>
                <w:rFonts w:cs="Times New Roman"/>
                <w:sz w:val="26"/>
                <w:szCs w:val="26"/>
              </w:rPr>
              <w:t>Họ và tên:</w:t>
            </w:r>
            <w:r w:rsidR="00F617EC" w:rsidRPr="00F617EC">
              <w:rPr>
                <w:rFonts w:cs="Times New Roman"/>
                <w:sz w:val="26"/>
                <w:szCs w:val="26"/>
              </w:rPr>
              <w:t>.</w:t>
            </w:r>
            <w:r w:rsidRPr="00F617EC">
              <w:rPr>
                <w:rFonts w:cs="Times New Roman"/>
                <w:sz w:val="26"/>
                <w:szCs w:val="26"/>
              </w:rPr>
              <w:t>...........................................................................</w:t>
            </w:r>
          </w:p>
        </w:tc>
        <w:tc>
          <w:tcPr>
            <w:tcW w:w="2041" w:type="dxa"/>
            <w:tcBorders>
              <w:bottom w:val="single" w:sz="12" w:space="0" w:color="000000"/>
            </w:tcBorders>
            <w:vAlign w:val="center"/>
          </w:tcPr>
          <w:p w14:paraId="032D76A9" w14:textId="3A744C51" w:rsidR="00233C14" w:rsidRPr="00F617EC" w:rsidRDefault="00233C14" w:rsidP="00F617EC">
            <w:pPr>
              <w:tabs>
                <w:tab w:val="left" w:pos="283"/>
                <w:tab w:val="left" w:pos="2835"/>
                <w:tab w:val="left" w:pos="5386"/>
                <w:tab w:val="left" w:pos="7937"/>
              </w:tabs>
              <w:spacing w:after="0"/>
              <w:jc w:val="center"/>
              <w:rPr>
                <w:rFonts w:cs="Times New Roman"/>
                <w:sz w:val="26"/>
                <w:szCs w:val="26"/>
              </w:rPr>
            </w:pPr>
            <w:r w:rsidRPr="00F617EC">
              <w:rPr>
                <w:rFonts w:cs="Times New Roman"/>
                <w:sz w:val="26"/>
                <w:szCs w:val="26"/>
              </w:rPr>
              <w:t>Số báo danh:</w:t>
            </w:r>
            <w:r w:rsidR="00F617EC" w:rsidRPr="00F617EC">
              <w:rPr>
                <w:rFonts w:cs="Times New Roman"/>
                <w:sz w:val="26"/>
                <w:szCs w:val="26"/>
              </w:rPr>
              <w:t>.</w:t>
            </w:r>
            <w:r w:rsidRPr="00F617EC">
              <w:rPr>
                <w:rFonts w:cs="Times New Roman"/>
                <w:sz w:val="26"/>
                <w:szCs w:val="26"/>
              </w:rPr>
              <w:t>......</w:t>
            </w:r>
          </w:p>
        </w:tc>
        <w:tc>
          <w:tcPr>
            <w:tcW w:w="2041" w:type="dxa"/>
            <w:tcBorders>
              <w:bottom w:val="single" w:sz="12" w:space="0" w:color="000000"/>
            </w:tcBorders>
            <w:vAlign w:val="center"/>
          </w:tcPr>
          <w:p w14:paraId="022DD2F7" w14:textId="77777777" w:rsidR="00233C14" w:rsidRPr="00F617EC" w:rsidRDefault="00233C14" w:rsidP="00F617EC">
            <w:pPr>
              <w:tabs>
                <w:tab w:val="left" w:pos="283"/>
                <w:tab w:val="left" w:pos="2835"/>
                <w:tab w:val="left" w:pos="5386"/>
                <w:tab w:val="left" w:pos="7937"/>
              </w:tabs>
              <w:spacing w:after="0"/>
              <w:jc w:val="center"/>
              <w:rPr>
                <w:rFonts w:cs="Times New Roman"/>
                <w:sz w:val="26"/>
                <w:szCs w:val="26"/>
              </w:rPr>
            </w:pPr>
            <w:r w:rsidRPr="00F617EC">
              <w:rPr>
                <w:rFonts w:cs="Times New Roman"/>
                <w:b/>
                <w:sz w:val="26"/>
                <w:szCs w:val="26"/>
              </w:rPr>
              <w:t>Mã đề 102</w:t>
            </w:r>
          </w:p>
        </w:tc>
      </w:tr>
    </w:tbl>
    <w:p w14:paraId="44F1542D" w14:textId="77777777" w:rsidR="00F617EC" w:rsidRDefault="00233C14" w:rsidP="00F617EC">
      <w:pPr>
        <w:tabs>
          <w:tab w:val="left" w:pos="283"/>
          <w:tab w:val="left" w:pos="2835"/>
          <w:tab w:val="left" w:pos="5386"/>
          <w:tab w:val="left" w:pos="7937"/>
        </w:tabs>
        <w:spacing w:after="0" w:line="240" w:lineRule="auto"/>
        <w:ind w:firstLine="283"/>
        <w:jc w:val="both"/>
        <w:rPr>
          <w:rFonts w:ascii="Times New Roman" w:hAnsi="Times New Roman" w:cs="Times New Roman"/>
          <w:b/>
          <w:color w:val="000000"/>
        </w:rPr>
      </w:pPr>
      <w:r w:rsidRPr="00F617EC">
        <w:rPr>
          <w:rFonts w:ascii="Times New Roman" w:hAnsi="Times New Roman" w:cs="Times New Roman"/>
          <w:b/>
          <w:color w:val="000000"/>
        </w:rPr>
        <w:t xml:space="preserve"> </w:t>
      </w:r>
    </w:p>
    <w:p w14:paraId="177A1E19" w14:textId="6884AD18" w:rsidR="00233C14" w:rsidRPr="00F617EC" w:rsidRDefault="00233C14" w:rsidP="00F617EC">
      <w:pPr>
        <w:tabs>
          <w:tab w:val="left" w:pos="283"/>
          <w:tab w:val="left" w:pos="2835"/>
          <w:tab w:val="left" w:pos="5386"/>
          <w:tab w:val="left" w:pos="7937"/>
        </w:tabs>
        <w:spacing w:after="0" w:line="240" w:lineRule="auto"/>
        <w:ind w:firstLine="283"/>
        <w:jc w:val="both"/>
        <w:rPr>
          <w:rFonts w:ascii="Times New Roman" w:hAnsi="Times New Roman" w:cs="Times New Roman"/>
          <w:i/>
          <w:iCs/>
          <w:color w:val="000000"/>
          <w:sz w:val="28"/>
          <w:szCs w:val="28"/>
        </w:rPr>
      </w:pPr>
      <w:r w:rsidRPr="00F617EC">
        <w:rPr>
          <w:rFonts w:ascii="Times New Roman" w:hAnsi="Times New Roman" w:cs="Times New Roman"/>
          <w:b/>
          <w:color w:val="000000"/>
          <w:sz w:val="28"/>
          <w:szCs w:val="28"/>
        </w:rPr>
        <w:t xml:space="preserve">PHẦN I. Câu trắc nghiệm nhiều phương án lựa chọn. </w:t>
      </w:r>
      <w:r w:rsidR="00F617EC" w:rsidRPr="00F617EC">
        <w:rPr>
          <w:rFonts w:ascii="Times New Roman" w:hAnsi="Times New Roman" w:cs="Times New Roman"/>
          <w:b/>
          <w:i/>
          <w:iCs/>
          <w:color w:val="000000"/>
          <w:sz w:val="28"/>
          <w:szCs w:val="28"/>
        </w:rPr>
        <w:t>(</w:t>
      </w:r>
      <w:r w:rsidRPr="00F617EC">
        <w:rPr>
          <w:rFonts w:ascii="Times New Roman" w:hAnsi="Times New Roman" w:cs="Times New Roman"/>
          <w:b/>
          <w:i/>
          <w:iCs/>
          <w:color w:val="000000"/>
          <w:sz w:val="28"/>
          <w:szCs w:val="28"/>
        </w:rPr>
        <w:t>4 điểm</w:t>
      </w:r>
      <w:r w:rsidR="00F617EC" w:rsidRPr="00F617EC">
        <w:rPr>
          <w:rFonts w:ascii="Times New Roman" w:hAnsi="Times New Roman" w:cs="Times New Roman"/>
          <w:b/>
          <w:i/>
          <w:iCs/>
          <w:color w:val="000000"/>
          <w:sz w:val="28"/>
          <w:szCs w:val="28"/>
        </w:rPr>
        <w:t>)</w:t>
      </w:r>
    </w:p>
    <w:p w14:paraId="23C4D54C" w14:textId="77777777" w:rsidR="00F617EC" w:rsidRPr="00F617EC" w:rsidRDefault="00233C14" w:rsidP="00F617EC">
      <w:pPr>
        <w:pStyle w:val="ListParagraph"/>
        <w:numPr>
          <w:ilvl w:val="0"/>
          <w:numId w:val="14"/>
        </w:numPr>
        <w:spacing w:before="120" w:after="0" w:line="276" w:lineRule="auto"/>
        <w:rPr>
          <w:rFonts w:ascii="Times New Roman" w:hAnsi="Times New Roman" w:cs="Times New Roman"/>
          <w:b/>
          <w:color w:val="0000FF"/>
          <w:sz w:val="28"/>
          <w:szCs w:val="28"/>
        </w:rPr>
      </w:pPr>
      <w:r w:rsidRPr="00F617EC">
        <w:rPr>
          <w:rFonts w:ascii="Times New Roman" w:hAnsi="Times New Roman" w:cs="Times New Roman"/>
          <w:color w:val="000000"/>
          <w:sz w:val="28"/>
          <w:szCs w:val="28"/>
        </w:rPr>
        <w:t xml:space="preserve">Có bao nhiêu số tự nhiên có </w:t>
      </w:r>
      <w:r w:rsidRPr="00F617EC">
        <w:rPr>
          <w:rFonts w:ascii="Times New Roman" w:hAnsi="Times New Roman" w:cs="Times New Roman"/>
          <w:position w:val="-4"/>
          <w:sz w:val="28"/>
          <w:szCs w:val="28"/>
        </w:rPr>
        <w:object w:dxaOrig="200" w:dyaOrig="260" w14:anchorId="0BBB1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5pt;height:12.9pt" o:ole="">
            <v:imagedata r:id="rId5" o:title=""/>
          </v:shape>
          <o:OLEObject Type="Embed" ProgID="Equation.DSMT4" ShapeID="_x0000_i1025" DrawAspect="Content" ObjectID="_1802345923" r:id="rId6"/>
        </w:object>
      </w:r>
      <w:r w:rsidRPr="00F617EC">
        <w:rPr>
          <w:rFonts w:ascii="Times New Roman" w:hAnsi="Times New Roman" w:cs="Times New Roman"/>
          <w:color w:val="000000"/>
          <w:sz w:val="28"/>
          <w:szCs w:val="28"/>
        </w:rPr>
        <w:t xml:space="preserve"> chữ số khác nhau được lập từ </w:t>
      </w:r>
      <w:r w:rsidRPr="00F617EC">
        <w:rPr>
          <w:rFonts w:ascii="Times New Roman" w:hAnsi="Times New Roman" w:cs="Times New Roman"/>
          <w:position w:val="-4"/>
          <w:sz w:val="28"/>
          <w:szCs w:val="28"/>
        </w:rPr>
        <w:object w:dxaOrig="200" w:dyaOrig="260" w14:anchorId="230E26F4">
          <v:shape id="_x0000_i1026" type="#_x0000_t75" style="width:9.95pt;height:12.9pt" o:ole="">
            <v:imagedata r:id="rId5" o:title=""/>
          </v:shape>
          <o:OLEObject Type="Embed" ProgID="Equation.DSMT4" ShapeID="_x0000_i1026" DrawAspect="Content" ObjectID="_1802345924" r:id="rId7"/>
        </w:object>
      </w:r>
      <w:r w:rsidRPr="00F617EC">
        <w:rPr>
          <w:rFonts w:ascii="Times New Roman" w:hAnsi="Times New Roman" w:cs="Times New Roman"/>
          <w:color w:val="000000"/>
          <w:sz w:val="28"/>
          <w:szCs w:val="28"/>
        </w:rPr>
        <w:t xml:space="preserve"> chữ số </w:t>
      </w:r>
      <w:r w:rsidRPr="00F617EC">
        <w:rPr>
          <w:rFonts w:ascii="Times New Roman" w:hAnsi="Times New Roman" w:cs="Times New Roman"/>
          <w:position w:val="-8"/>
          <w:sz w:val="28"/>
          <w:szCs w:val="28"/>
        </w:rPr>
        <w:object w:dxaOrig="820" w:dyaOrig="300" w14:anchorId="70F917CF">
          <v:shape id="_x0000_i1027" type="#_x0000_t75" style="width:41.2pt;height:14.9pt" o:ole="">
            <v:imagedata r:id="rId8" o:title=""/>
          </v:shape>
          <o:OLEObject Type="Embed" ProgID="Equation.DSMT4" ShapeID="_x0000_i1027" DrawAspect="Content" ObjectID="_1802345925" r:id="rId9"/>
        </w:object>
      </w:r>
      <w:r w:rsidRPr="00F617EC">
        <w:rPr>
          <w:rFonts w:ascii="Times New Roman" w:hAnsi="Times New Roman" w:cs="Times New Roman"/>
          <w:color w:val="000000"/>
          <w:sz w:val="28"/>
          <w:szCs w:val="28"/>
        </w:rPr>
        <w:t>.</w:t>
      </w:r>
    </w:p>
    <w:p w14:paraId="59A4DC68" w14:textId="281074B7" w:rsidR="00233C14" w:rsidRPr="00F617EC" w:rsidRDefault="00F617EC" w:rsidP="00F617EC">
      <w:pPr>
        <w:tabs>
          <w:tab w:val="left" w:pos="283"/>
          <w:tab w:val="left" w:pos="2835"/>
          <w:tab w:val="left" w:pos="5386"/>
          <w:tab w:val="left" w:pos="7937"/>
        </w:tabs>
        <w:spacing w:after="0" w:line="240" w:lineRule="auto"/>
        <w:ind w:firstLine="283"/>
        <w:jc w:val="both"/>
        <w:rPr>
          <w:rFonts w:ascii="Times New Roman" w:hAnsi="Times New Roman" w:cs="Times New Roman"/>
          <w:color w:val="000000"/>
          <w:sz w:val="28"/>
          <w:szCs w:val="28"/>
        </w:rPr>
      </w:pPr>
      <w:r w:rsidRPr="00F617EC">
        <w:rPr>
          <w:rFonts w:ascii="Times New Roman" w:hAnsi="Times New Roman" w:cs="Times New Roman"/>
          <w:b/>
          <w:color w:val="0000FF"/>
          <w:sz w:val="28"/>
          <w:szCs w:val="28"/>
        </w:rPr>
        <w:t>A.</w:t>
      </w:r>
      <w:r w:rsidR="00233C14" w:rsidRPr="00F617EC">
        <w:rPr>
          <w:rFonts w:ascii="Times New Roman" w:hAnsi="Times New Roman" w:cs="Times New Roman"/>
          <w:color w:val="000000"/>
          <w:sz w:val="28"/>
          <w:szCs w:val="28"/>
        </w:rPr>
        <w:t xml:space="preserve"> </w:t>
      </w:r>
      <w:r w:rsidR="00233C14" w:rsidRPr="00F617EC">
        <w:rPr>
          <w:rFonts w:ascii="Times New Roman" w:hAnsi="Times New Roman" w:cs="Times New Roman"/>
          <w:color w:val="000000"/>
          <w:position w:val="-6"/>
          <w:sz w:val="28"/>
          <w:szCs w:val="28"/>
        </w:rPr>
        <w:object w:dxaOrig="260" w:dyaOrig="279" w14:anchorId="1F1350BE">
          <v:shape id="_x0000_i1028" type="#_x0000_t75" style="width:12.9pt;height:13.9pt" o:ole="">
            <v:imagedata r:id="rId10" o:title=""/>
          </v:shape>
          <o:OLEObject Type="Embed" ProgID="Equation.DSMT4" ShapeID="_x0000_i1028" DrawAspect="Content" ObjectID="_1802345926" r:id="rId11"/>
        </w:object>
      </w:r>
      <w:r w:rsidR="00233C14" w:rsidRPr="00F617EC">
        <w:rPr>
          <w:rFonts w:ascii="Times New Roman" w:hAnsi="Times New Roman" w:cs="Times New Roman"/>
          <w:color w:val="000000"/>
          <w:sz w:val="28"/>
          <w:szCs w:val="28"/>
        </w:rPr>
        <w:t>.</w:t>
      </w:r>
      <w:r w:rsidRPr="00F617EC">
        <w:rPr>
          <w:rFonts w:ascii="Times New Roman" w:hAnsi="Times New Roman" w:cs="Times New Roman"/>
          <w:color w:val="000000"/>
          <w:sz w:val="28"/>
          <w:szCs w:val="28"/>
        </w:rPr>
        <w:t xml:space="preserve"> </w:t>
      </w:r>
      <w:r w:rsidRPr="00F617EC">
        <w:rPr>
          <w:rFonts w:ascii="Times New Roman" w:hAnsi="Times New Roman" w:cs="Times New Roman"/>
          <w:color w:val="000000"/>
          <w:sz w:val="28"/>
          <w:szCs w:val="28"/>
        </w:rPr>
        <w:tab/>
      </w:r>
      <w:r w:rsidRPr="00F617EC">
        <w:rPr>
          <w:rFonts w:ascii="Times New Roman" w:hAnsi="Times New Roman" w:cs="Times New Roman"/>
          <w:b/>
          <w:color w:val="0000FF"/>
          <w:sz w:val="28"/>
          <w:szCs w:val="28"/>
        </w:rPr>
        <w:t>B.</w:t>
      </w:r>
      <w:r w:rsidR="00233C14" w:rsidRPr="00F617EC">
        <w:rPr>
          <w:rFonts w:ascii="Times New Roman" w:hAnsi="Times New Roman" w:cs="Times New Roman"/>
          <w:color w:val="000000"/>
          <w:sz w:val="28"/>
          <w:szCs w:val="28"/>
        </w:rPr>
        <w:t xml:space="preserve"> </w:t>
      </w:r>
      <w:r w:rsidR="00233C14" w:rsidRPr="00F617EC">
        <w:rPr>
          <w:rFonts w:ascii="Times New Roman" w:hAnsi="Times New Roman" w:cs="Times New Roman"/>
          <w:color w:val="000000"/>
          <w:position w:val="-6"/>
          <w:sz w:val="28"/>
          <w:szCs w:val="28"/>
        </w:rPr>
        <w:object w:dxaOrig="260" w:dyaOrig="279" w14:anchorId="430D5C45">
          <v:shape id="_x0000_i1029" type="#_x0000_t75" style="width:12.9pt;height:13.9pt" o:ole="">
            <v:imagedata r:id="rId12" o:title=""/>
          </v:shape>
          <o:OLEObject Type="Embed" ProgID="Equation.DSMT4" ShapeID="_x0000_i1029" DrawAspect="Content" ObjectID="_1802345927" r:id="rId13"/>
        </w:object>
      </w:r>
      <w:r w:rsidR="00233C14" w:rsidRPr="00F617EC">
        <w:rPr>
          <w:rFonts w:ascii="Times New Roman" w:hAnsi="Times New Roman" w:cs="Times New Roman"/>
          <w:color w:val="000000"/>
          <w:sz w:val="28"/>
          <w:szCs w:val="28"/>
        </w:rPr>
        <w:t>.</w:t>
      </w:r>
      <w:r w:rsidRPr="00F617EC">
        <w:rPr>
          <w:rFonts w:ascii="Times New Roman" w:hAnsi="Times New Roman" w:cs="Times New Roman"/>
          <w:color w:val="000000"/>
          <w:sz w:val="28"/>
          <w:szCs w:val="28"/>
        </w:rPr>
        <w:t xml:space="preserve"> </w:t>
      </w:r>
      <w:r w:rsidRPr="00F617EC">
        <w:rPr>
          <w:rFonts w:ascii="Times New Roman" w:hAnsi="Times New Roman" w:cs="Times New Roman"/>
          <w:color w:val="000000"/>
          <w:sz w:val="28"/>
          <w:szCs w:val="28"/>
        </w:rPr>
        <w:tab/>
      </w:r>
      <w:r w:rsidRPr="00F617EC">
        <w:rPr>
          <w:rFonts w:ascii="Times New Roman" w:hAnsi="Times New Roman" w:cs="Times New Roman"/>
          <w:b/>
          <w:color w:val="0000FF"/>
          <w:sz w:val="28"/>
          <w:szCs w:val="28"/>
        </w:rPr>
        <w:t>C.</w:t>
      </w:r>
      <w:r w:rsidR="00233C14" w:rsidRPr="00F617EC">
        <w:rPr>
          <w:rFonts w:ascii="Times New Roman" w:hAnsi="Times New Roman" w:cs="Times New Roman"/>
          <w:color w:val="000000"/>
          <w:sz w:val="28"/>
          <w:szCs w:val="28"/>
        </w:rPr>
        <w:t xml:space="preserve"> </w:t>
      </w:r>
      <w:r w:rsidR="00233C14" w:rsidRPr="00F617EC">
        <w:rPr>
          <w:rFonts w:ascii="Times New Roman" w:hAnsi="Times New Roman" w:cs="Times New Roman"/>
          <w:color w:val="000000"/>
          <w:position w:val="-6"/>
          <w:sz w:val="28"/>
          <w:szCs w:val="28"/>
        </w:rPr>
        <w:object w:dxaOrig="260" w:dyaOrig="279" w14:anchorId="72999556">
          <v:shape id="_x0000_i1030" type="#_x0000_t75" style="width:12.9pt;height:13.9pt" o:ole="">
            <v:imagedata r:id="rId14" o:title=""/>
          </v:shape>
          <o:OLEObject Type="Embed" ProgID="Equation.DSMT4" ShapeID="_x0000_i1030" DrawAspect="Content" ObjectID="_1802345928" r:id="rId15"/>
        </w:object>
      </w:r>
      <w:r w:rsidR="00233C14" w:rsidRPr="00F617EC">
        <w:rPr>
          <w:rFonts w:ascii="Times New Roman" w:hAnsi="Times New Roman" w:cs="Times New Roman"/>
          <w:color w:val="000000"/>
          <w:sz w:val="28"/>
          <w:szCs w:val="28"/>
        </w:rPr>
        <w:t>.</w:t>
      </w:r>
      <w:r w:rsidRPr="00F617EC">
        <w:rPr>
          <w:rFonts w:ascii="Times New Roman" w:hAnsi="Times New Roman" w:cs="Times New Roman"/>
          <w:color w:val="000000"/>
          <w:sz w:val="28"/>
          <w:szCs w:val="28"/>
        </w:rPr>
        <w:t xml:space="preserve"> </w:t>
      </w:r>
      <w:r w:rsidRPr="00F617EC">
        <w:rPr>
          <w:rFonts w:ascii="Times New Roman" w:hAnsi="Times New Roman" w:cs="Times New Roman"/>
          <w:color w:val="000000"/>
          <w:sz w:val="28"/>
          <w:szCs w:val="28"/>
        </w:rPr>
        <w:tab/>
      </w:r>
      <w:r w:rsidRPr="00F617EC">
        <w:rPr>
          <w:rFonts w:ascii="Times New Roman" w:hAnsi="Times New Roman" w:cs="Times New Roman"/>
          <w:b/>
          <w:color w:val="0000FF"/>
          <w:sz w:val="28"/>
          <w:szCs w:val="28"/>
        </w:rPr>
        <w:t>D.</w:t>
      </w:r>
      <w:r w:rsidR="00233C14" w:rsidRPr="00F617EC">
        <w:rPr>
          <w:rFonts w:ascii="Times New Roman" w:hAnsi="Times New Roman" w:cs="Times New Roman"/>
          <w:color w:val="000000"/>
          <w:sz w:val="28"/>
          <w:szCs w:val="28"/>
        </w:rPr>
        <w:t xml:space="preserve"> </w:t>
      </w:r>
      <w:r w:rsidR="00233C14" w:rsidRPr="00F617EC">
        <w:rPr>
          <w:rFonts w:ascii="Times New Roman" w:hAnsi="Times New Roman" w:cs="Times New Roman"/>
          <w:color w:val="000000"/>
          <w:position w:val="-6"/>
          <w:sz w:val="28"/>
          <w:szCs w:val="28"/>
        </w:rPr>
        <w:object w:dxaOrig="260" w:dyaOrig="279" w14:anchorId="0902EF05">
          <v:shape id="_x0000_i1031" type="#_x0000_t75" style="width:12.9pt;height:13.9pt" o:ole="">
            <v:imagedata r:id="rId16" o:title=""/>
          </v:shape>
          <o:OLEObject Type="Embed" ProgID="Equation.DSMT4" ShapeID="_x0000_i1031" DrawAspect="Content" ObjectID="_1802345929" r:id="rId17"/>
        </w:object>
      </w:r>
      <w:r w:rsidR="00233C14" w:rsidRPr="00F617EC">
        <w:rPr>
          <w:rFonts w:ascii="Times New Roman" w:hAnsi="Times New Roman" w:cs="Times New Roman"/>
          <w:color w:val="000000"/>
          <w:sz w:val="28"/>
          <w:szCs w:val="28"/>
        </w:rPr>
        <w:t>.</w:t>
      </w:r>
    </w:p>
    <w:p w14:paraId="24A85A33" w14:textId="638EDD89" w:rsidR="00233C14" w:rsidRPr="00F617EC" w:rsidRDefault="00F617EC" w:rsidP="00F617EC">
      <w:pPr>
        <w:tabs>
          <w:tab w:val="left" w:pos="283"/>
          <w:tab w:val="left" w:pos="2835"/>
          <w:tab w:val="left" w:pos="5386"/>
          <w:tab w:val="left" w:pos="7937"/>
        </w:tabs>
        <w:spacing w:after="0" w:line="240" w:lineRule="auto"/>
        <w:ind w:firstLine="283"/>
        <w:jc w:val="center"/>
        <w:rPr>
          <w:rFonts w:ascii="Times New Roman" w:hAnsi="Times New Roman" w:cs="Times New Roman"/>
          <w:color w:val="000000"/>
          <w:sz w:val="28"/>
          <w:szCs w:val="28"/>
        </w:rPr>
      </w:pPr>
      <w:r w:rsidRPr="00F617EC">
        <w:rPr>
          <w:rFonts w:ascii="Times New Roman" w:hAnsi="Times New Roman" w:cs="Times New Roman"/>
          <w:b/>
          <w:color w:val="0000FF"/>
          <w:sz w:val="28"/>
          <w:szCs w:val="28"/>
        </w:rPr>
        <w:t>Lời giải</w:t>
      </w:r>
      <w:r w:rsidR="00233C14" w:rsidRPr="00F617EC">
        <w:rPr>
          <w:rFonts w:ascii="Times New Roman" w:hAnsi="Times New Roman" w:cs="Times New Roman"/>
          <w:b/>
          <w:color w:val="000000"/>
          <w:sz w:val="28"/>
          <w:szCs w:val="28"/>
        </w:rPr>
        <w:t>:</w:t>
      </w:r>
    </w:p>
    <w:p w14:paraId="699916E3" w14:textId="77777777" w:rsidR="00233C14" w:rsidRPr="00F617EC" w:rsidRDefault="00233C14" w:rsidP="00F617EC">
      <w:pPr>
        <w:tabs>
          <w:tab w:val="left" w:pos="283"/>
          <w:tab w:val="left" w:pos="2835"/>
          <w:tab w:val="left" w:pos="5386"/>
          <w:tab w:val="left" w:pos="7937"/>
        </w:tabs>
        <w:spacing w:after="0" w:line="240" w:lineRule="auto"/>
        <w:ind w:firstLine="283"/>
        <w:jc w:val="both"/>
        <w:rPr>
          <w:rFonts w:ascii="Times New Roman" w:hAnsi="Times New Roman" w:cs="Times New Roman"/>
          <w:color w:val="000000"/>
          <w:sz w:val="28"/>
          <w:szCs w:val="28"/>
        </w:rPr>
      </w:pPr>
      <w:r w:rsidRPr="00F617EC">
        <w:rPr>
          <w:rFonts w:ascii="Times New Roman" w:hAnsi="Times New Roman" w:cs="Times New Roman"/>
          <w:color w:val="000000"/>
          <w:sz w:val="28"/>
          <w:szCs w:val="28"/>
        </w:rPr>
        <w:t>Chọn D</w:t>
      </w:r>
    </w:p>
    <w:p w14:paraId="311003CB" w14:textId="136905FF" w:rsidR="00233C14" w:rsidRPr="00F617EC" w:rsidRDefault="00233C14" w:rsidP="00F617EC">
      <w:pPr>
        <w:tabs>
          <w:tab w:val="left" w:pos="283"/>
          <w:tab w:val="left" w:pos="2835"/>
          <w:tab w:val="left" w:pos="5386"/>
          <w:tab w:val="left" w:pos="7937"/>
        </w:tabs>
        <w:spacing w:after="0" w:line="240" w:lineRule="auto"/>
        <w:ind w:firstLine="283"/>
        <w:jc w:val="both"/>
        <w:rPr>
          <w:rFonts w:ascii="Times New Roman" w:hAnsi="Times New Roman" w:cs="Times New Roman"/>
          <w:color w:val="000000"/>
          <w:sz w:val="28"/>
          <w:szCs w:val="28"/>
        </w:rPr>
      </w:pPr>
      <w:r w:rsidRPr="00F617EC">
        <w:rPr>
          <w:rFonts w:ascii="Times New Roman" w:hAnsi="Times New Roman" w:cs="Times New Roman"/>
          <w:color w:val="000000"/>
          <w:sz w:val="28"/>
          <w:szCs w:val="28"/>
        </w:rPr>
        <w:t xml:space="preserve">Có </w:t>
      </w:r>
      <w:r w:rsidRPr="00F617EC">
        <w:rPr>
          <w:rFonts w:ascii="Times New Roman" w:hAnsi="Times New Roman" w:cs="Times New Roman"/>
          <w:color w:val="000000"/>
          <w:position w:val="-6"/>
          <w:sz w:val="28"/>
          <w:szCs w:val="28"/>
        </w:rPr>
        <w:object w:dxaOrig="260" w:dyaOrig="279" w14:anchorId="50984026">
          <v:shape id="_x0000_i1032" type="#_x0000_t75" style="width:12.9pt;height:13.9pt" o:ole="">
            <v:imagedata r:id="rId18" o:title=""/>
          </v:shape>
          <o:OLEObject Type="Embed" ProgID="Equation.DSMT4" ShapeID="_x0000_i1032" DrawAspect="Content" ObjectID="_1802345930" r:id="rId19"/>
        </w:object>
      </w:r>
      <w:r w:rsidRPr="00F617EC">
        <w:rPr>
          <w:rFonts w:ascii="Times New Roman" w:hAnsi="Times New Roman" w:cs="Times New Roman"/>
          <w:color w:val="000000"/>
          <w:sz w:val="28"/>
          <w:szCs w:val="28"/>
        </w:rPr>
        <w:t xml:space="preserve"> số tự nhiên có </w:t>
      </w:r>
      <w:r w:rsidRPr="00F617EC">
        <w:rPr>
          <w:rFonts w:ascii="Times New Roman" w:hAnsi="Times New Roman" w:cs="Times New Roman"/>
          <w:color w:val="000000"/>
          <w:position w:val="-4"/>
          <w:sz w:val="28"/>
          <w:szCs w:val="28"/>
        </w:rPr>
        <w:object w:dxaOrig="200" w:dyaOrig="260" w14:anchorId="7BE1C785">
          <v:shape id="_x0000_i1033" type="#_x0000_t75" style="width:9.95pt;height:12.9pt" o:ole="">
            <v:imagedata r:id="rId5" o:title=""/>
          </v:shape>
          <o:OLEObject Type="Embed" ProgID="Equation.DSMT4" ShapeID="_x0000_i1033" DrawAspect="Content" ObjectID="_1802345931" r:id="rId20"/>
        </w:object>
      </w:r>
      <w:r w:rsidRPr="00F617EC">
        <w:rPr>
          <w:rFonts w:ascii="Times New Roman" w:hAnsi="Times New Roman" w:cs="Times New Roman"/>
          <w:color w:val="000000"/>
          <w:sz w:val="28"/>
          <w:szCs w:val="28"/>
        </w:rPr>
        <w:t xml:space="preserve"> chữ số khác nhau được lập từ </w:t>
      </w:r>
      <w:r w:rsidRPr="00F617EC">
        <w:rPr>
          <w:rFonts w:ascii="Times New Roman" w:hAnsi="Times New Roman" w:cs="Times New Roman"/>
          <w:color w:val="000000"/>
          <w:position w:val="-4"/>
          <w:sz w:val="28"/>
          <w:szCs w:val="28"/>
        </w:rPr>
        <w:object w:dxaOrig="200" w:dyaOrig="260" w14:anchorId="1FB031BA">
          <v:shape id="_x0000_i1034" type="#_x0000_t75" style="width:9.95pt;height:12.9pt" o:ole="">
            <v:imagedata r:id="rId5" o:title=""/>
          </v:shape>
          <o:OLEObject Type="Embed" ProgID="Equation.DSMT4" ShapeID="_x0000_i1034" DrawAspect="Content" ObjectID="_1802345932" r:id="rId21"/>
        </w:object>
      </w:r>
      <w:r w:rsidRPr="00F617EC">
        <w:rPr>
          <w:rFonts w:ascii="Times New Roman" w:hAnsi="Times New Roman" w:cs="Times New Roman"/>
          <w:color w:val="000000"/>
          <w:sz w:val="28"/>
          <w:szCs w:val="28"/>
        </w:rPr>
        <w:t xml:space="preserve"> chữ số </w:t>
      </w:r>
      <w:r w:rsidRPr="00F617EC">
        <w:rPr>
          <w:rFonts w:ascii="Times New Roman" w:hAnsi="Times New Roman" w:cs="Times New Roman"/>
          <w:color w:val="000000"/>
          <w:position w:val="-8"/>
          <w:sz w:val="28"/>
          <w:szCs w:val="28"/>
        </w:rPr>
        <w:object w:dxaOrig="820" w:dyaOrig="300" w14:anchorId="45708283">
          <v:shape id="_x0000_i1035" type="#_x0000_t75" style="width:41.2pt;height:14.9pt" o:ole="">
            <v:imagedata r:id="rId22" o:title=""/>
          </v:shape>
          <o:OLEObject Type="Embed" ProgID="Equation.DSMT4" ShapeID="_x0000_i1035" DrawAspect="Content" ObjectID="_1802345933" r:id="rId23"/>
        </w:object>
      </w:r>
      <w:r w:rsidR="00F617EC" w:rsidRPr="00F617EC">
        <w:rPr>
          <w:rFonts w:ascii="Times New Roman" w:hAnsi="Times New Roman" w:cs="Times New Roman"/>
          <w:color w:val="000000"/>
          <w:sz w:val="28"/>
          <w:szCs w:val="28"/>
        </w:rPr>
        <w:t xml:space="preserve"> </w:t>
      </w:r>
    </w:p>
    <w:p w14:paraId="7218EADF" w14:textId="77777777" w:rsidR="00F617EC" w:rsidRPr="00F617EC" w:rsidRDefault="00233C14" w:rsidP="00F617EC">
      <w:pPr>
        <w:pStyle w:val="ListParagraph"/>
        <w:numPr>
          <w:ilvl w:val="0"/>
          <w:numId w:val="14"/>
        </w:numPr>
        <w:spacing w:before="120" w:after="0" w:line="276" w:lineRule="auto"/>
        <w:rPr>
          <w:rFonts w:ascii="Times New Roman" w:hAnsi="Times New Roman" w:cs="Times New Roman"/>
          <w:b/>
          <w:color w:val="0000FF"/>
          <w:sz w:val="28"/>
          <w:szCs w:val="28"/>
        </w:rPr>
      </w:pPr>
      <w:r w:rsidRPr="00F617EC">
        <w:rPr>
          <w:rFonts w:ascii="Times New Roman" w:hAnsi="Times New Roman" w:cs="Times New Roman"/>
          <w:color w:val="000000"/>
          <w:sz w:val="28"/>
          <w:szCs w:val="28"/>
        </w:rPr>
        <w:t xml:space="preserve">Có bao nhiêu cách chọn </w:t>
      </w:r>
      <w:r w:rsidRPr="00F617EC">
        <w:rPr>
          <w:rFonts w:ascii="Times New Roman" w:hAnsi="Times New Roman" w:cs="Times New Roman"/>
          <w:position w:val="-6"/>
          <w:sz w:val="28"/>
          <w:szCs w:val="28"/>
        </w:rPr>
        <w:object w:dxaOrig="180" w:dyaOrig="279" w14:anchorId="084BC28C">
          <v:shape id="_x0000_i1036" type="#_x0000_t75" style="width:8.95pt;height:13.9pt" o:ole="">
            <v:imagedata r:id="rId24" o:title=""/>
          </v:shape>
          <o:OLEObject Type="Embed" ProgID="Equation.DSMT4" ShapeID="_x0000_i1036" DrawAspect="Content" ObjectID="_1802345934" r:id="rId25"/>
        </w:object>
      </w:r>
      <w:r w:rsidRPr="00F617EC">
        <w:rPr>
          <w:rFonts w:ascii="Times New Roman" w:hAnsi="Times New Roman" w:cs="Times New Roman"/>
          <w:color w:val="000000"/>
          <w:sz w:val="28"/>
          <w:szCs w:val="28"/>
        </w:rPr>
        <w:t xml:space="preserve"> cuốn truyện tranh từ </w:t>
      </w:r>
      <w:r w:rsidRPr="00F617EC">
        <w:rPr>
          <w:rFonts w:ascii="Times New Roman" w:hAnsi="Times New Roman" w:cs="Times New Roman"/>
          <w:position w:val="-6"/>
          <w:sz w:val="28"/>
          <w:szCs w:val="28"/>
        </w:rPr>
        <w:object w:dxaOrig="200" w:dyaOrig="279" w14:anchorId="5D731800">
          <v:shape id="_x0000_i1037" type="#_x0000_t75" style="width:9.95pt;height:13.9pt" o:ole="">
            <v:imagedata r:id="rId26" o:title=""/>
          </v:shape>
          <o:OLEObject Type="Embed" ProgID="Equation.DSMT4" ShapeID="_x0000_i1037" DrawAspect="Content" ObjectID="_1802345935" r:id="rId27"/>
        </w:object>
      </w:r>
      <w:r w:rsidRPr="00F617EC">
        <w:rPr>
          <w:rFonts w:ascii="Times New Roman" w:hAnsi="Times New Roman" w:cs="Times New Roman"/>
          <w:color w:val="000000"/>
          <w:sz w:val="28"/>
          <w:szCs w:val="28"/>
        </w:rPr>
        <w:t xml:space="preserve"> cuốn truyện tranh nhãn hiệu khác nhau và tặng cho </w:t>
      </w:r>
      <w:r w:rsidRPr="00F617EC">
        <w:rPr>
          <w:rFonts w:ascii="Times New Roman" w:hAnsi="Times New Roman" w:cs="Times New Roman"/>
          <w:position w:val="-6"/>
          <w:sz w:val="28"/>
          <w:szCs w:val="28"/>
        </w:rPr>
        <w:object w:dxaOrig="180" w:dyaOrig="279" w14:anchorId="236C991C">
          <v:shape id="_x0000_i1038" type="#_x0000_t75" style="width:8.95pt;height:13.9pt" o:ole="">
            <v:imagedata r:id="rId24" o:title=""/>
          </v:shape>
          <o:OLEObject Type="Embed" ProgID="Equation.DSMT4" ShapeID="_x0000_i1038" DrawAspect="Content" ObjectID="_1802345936" r:id="rId28"/>
        </w:object>
      </w:r>
      <w:r w:rsidRPr="00F617EC">
        <w:rPr>
          <w:rFonts w:ascii="Times New Roman" w:hAnsi="Times New Roman" w:cs="Times New Roman"/>
          <w:color w:val="000000"/>
          <w:sz w:val="28"/>
          <w:szCs w:val="28"/>
        </w:rPr>
        <w:t xml:space="preserve"> bạn khác nhau?</w:t>
      </w:r>
    </w:p>
    <w:p w14:paraId="7814187E" w14:textId="7464EAF8" w:rsidR="00233C14" w:rsidRPr="00F617EC" w:rsidRDefault="00F617EC" w:rsidP="00F617EC">
      <w:pPr>
        <w:tabs>
          <w:tab w:val="left" w:pos="283"/>
          <w:tab w:val="left" w:pos="2835"/>
          <w:tab w:val="left" w:pos="5386"/>
          <w:tab w:val="left" w:pos="7937"/>
        </w:tabs>
        <w:spacing w:after="0" w:line="240" w:lineRule="auto"/>
        <w:ind w:firstLine="283"/>
        <w:jc w:val="both"/>
        <w:rPr>
          <w:rFonts w:ascii="Times New Roman" w:hAnsi="Times New Roman" w:cs="Times New Roman"/>
          <w:color w:val="000000"/>
          <w:sz w:val="28"/>
          <w:szCs w:val="28"/>
        </w:rPr>
      </w:pPr>
      <w:r w:rsidRPr="00F617EC">
        <w:rPr>
          <w:rFonts w:ascii="Times New Roman" w:hAnsi="Times New Roman" w:cs="Times New Roman"/>
          <w:b/>
          <w:color w:val="0000FF"/>
          <w:sz w:val="28"/>
          <w:szCs w:val="28"/>
        </w:rPr>
        <w:t>A.</w:t>
      </w:r>
      <w:r w:rsidR="00233C14" w:rsidRPr="00F617EC">
        <w:rPr>
          <w:rFonts w:ascii="Times New Roman" w:hAnsi="Times New Roman" w:cs="Times New Roman"/>
          <w:color w:val="000000"/>
          <w:sz w:val="28"/>
          <w:szCs w:val="28"/>
        </w:rPr>
        <w:t xml:space="preserve"> </w:t>
      </w:r>
      <w:r w:rsidR="00233C14" w:rsidRPr="00F617EC">
        <w:rPr>
          <w:rFonts w:ascii="Times New Roman" w:hAnsi="Times New Roman" w:cs="Times New Roman"/>
          <w:color w:val="000000"/>
          <w:position w:val="-4"/>
          <w:sz w:val="28"/>
          <w:szCs w:val="28"/>
        </w:rPr>
        <w:object w:dxaOrig="300" w:dyaOrig="260" w14:anchorId="183A8A3C">
          <v:shape id="_x0000_i1039" type="#_x0000_t75" style="width:14.9pt;height:12.9pt" o:ole="">
            <v:imagedata r:id="rId29" o:title=""/>
          </v:shape>
          <o:OLEObject Type="Embed" ProgID="Equation.DSMT4" ShapeID="_x0000_i1039" DrawAspect="Content" ObjectID="_1802345937" r:id="rId30"/>
        </w:object>
      </w:r>
      <w:r w:rsidR="00233C14" w:rsidRPr="00F617EC">
        <w:rPr>
          <w:rFonts w:ascii="Times New Roman" w:hAnsi="Times New Roman" w:cs="Times New Roman"/>
          <w:color w:val="000000"/>
          <w:sz w:val="28"/>
          <w:szCs w:val="28"/>
        </w:rPr>
        <w:t>.</w:t>
      </w:r>
      <w:r w:rsidRPr="00F617EC">
        <w:rPr>
          <w:rFonts w:ascii="Times New Roman" w:hAnsi="Times New Roman" w:cs="Times New Roman"/>
          <w:color w:val="000000"/>
          <w:sz w:val="28"/>
          <w:szCs w:val="28"/>
        </w:rPr>
        <w:t xml:space="preserve"> </w:t>
      </w:r>
      <w:r w:rsidRPr="00F617EC">
        <w:rPr>
          <w:rFonts w:ascii="Times New Roman" w:hAnsi="Times New Roman" w:cs="Times New Roman"/>
          <w:color w:val="000000"/>
          <w:sz w:val="28"/>
          <w:szCs w:val="28"/>
        </w:rPr>
        <w:tab/>
      </w:r>
      <w:r w:rsidRPr="00F617EC">
        <w:rPr>
          <w:rFonts w:ascii="Times New Roman" w:hAnsi="Times New Roman" w:cs="Times New Roman"/>
          <w:b/>
          <w:color w:val="0000FF"/>
          <w:sz w:val="28"/>
          <w:szCs w:val="28"/>
        </w:rPr>
        <w:t>B.</w:t>
      </w:r>
      <w:r w:rsidR="00233C14" w:rsidRPr="00F617EC">
        <w:rPr>
          <w:rFonts w:ascii="Times New Roman" w:hAnsi="Times New Roman" w:cs="Times New Roman"/>
          <w:color w:val="000000"/>
          <w:sz w:val="28"/>
          <w:szCs w:val="28"/>
        </w:rPr>
        <w:t xml:space="preserve"> </w:t>
      </w:r>
      <w:r w:rsidR="00233C14" w:rsidRPr="00F617EC">
        <w:rPr>
          <w:rFonts w:ascii="Times New Roman" w:hAnsi="Times New Roman" w:cs="Times New Roman"/>
          <w:color w:val="000000"/>
          <w:position w:val="-6"/>
          <w:sz w:val="28"/>
          <w:szCs w:val="28"/>
        </w:rPr>
        <w:object w:dxaOrig="320" w:dyaOrig="279" w14:anchorId="18D5E914">
          <v:shape id="_x0000_i1040" type="#_x0000_t75" style="width:15.9pt;height:13.9pt" o:ole="">
            <v:imagedata r:id="rId31" o:title=""/>
          </v:shape>
          <o:OLEObject Type="Embed" ProgID="Equation.DSMT4" ShapeID="_x0000_i1040" DrawAspect="Content" ObjectID="_1802345938" r:id="rId32"/>
        </w:object>
      </w:r>
      <w:r w:rsidR="00233C14" w:rsidRPr="00F617EC">
        <w:rPr>
          <w:rFonts w:ascii="Times New Roman" w:hAnsi="Times New Roman" w:cs="Times New Roman"/>
          <w:color w:val="000000"/>
          <w:sz w:val="28"/>
          <w:szCs w:val="28"/>
        </w:rPr>
        <w:t>.</w:t>
      </w:r>
      <w:r w:rsidRPr="00F617EC">
        <w:rPr>
          <w:rFonts w:ascii="Times New Roman" w:hAnsi="Times New Roman" w:cs="Times New Roman"/>
          <w:color w:val="000000"/>
          <w:sz w:val="28"/>
          <w:szCs w:val="28"/>
        </w:rPr>
        <w:t xml:space="preserve"> </w:t>
      </w:r>
      <w:r w:rsidRPr="00F617EC">
        <w:rPr>
          <w:rFonts w:ascii="Times New Roman" w:hAnsi="Times New Roman" w:cs="Times New Roman"/>
          <w:color w:val="000000"/>
          <w:sz w:val="28"/>
          <w:szCs w:val="28"/>
        </w:rPr>
        <w:tab/>
      </w:r>
      <w:r w:rsidRPr="00F617EC">
        <w:rPr>
          <w:rFonts w:ascii="Times New Roman" w:hAnsi="Times New Roman" w:cs="Times New Roman"/>
          <w:b/>
          <w:color w:val="0000FF"/>
          <w:sz w:val="28"/>
          <w:szCs w:val="28"/>
        </w:rPr>
        <w:t>C.</w:t>
      </w:r>
      <w:r w:rsidR="00233C14" w:rsidRPr="00F617EC">
        <w:rPr>
          <w:rFonts w:ascii="Times New Roman" w:hAnsi="Times New Roman" w:cs="Times New Roman"/>
          <w:color w:val="000000"/>
          <w:sz w:val="28"/>
          <w:szCs w:val="28"/>
        </w:rPr>
        <w:t xml:space="preserve"> </w:t>
      </w:r>
      <w:r w:rsidR="00233C14" w:rsidRPr="00F617EC">
        <w:rPr>
          <w:rFonts w:ascii="Times New Roman" w:hAnsi="Times New Roman" w:cs="Times New Roman"/>
          <w:color w:val="000000"/>
          <w:position w:val="-6"/>
          <w:sz w:val="28"/>
          <w:szCs w:val="28"/>
        </w:rPr>
        <w:object w:dxaOrig="300" w:dyaOrig="279" w14:anchorId="615B7077">
          <v:shape id="_x0000_i1041" type="#_x0000_t75" style="width:14.9pt;height:13.9pt" o:ole="">
            <v:imagedata r:id="rId33" o:title=""/>
          </v:shape>
          <o:OLEObject Type="Embed" ProgID="Equation.DSMT4" ShapeID="_x0000_i1041" DrawAspect="Content" ObjectID="_1802345939" r:id="rId34"/>
        </w:object>
      </w:r>
      <w:r w:rsidR="00233C14" w:rsidRPr="00F617EC">
        <w:rPr>
          <w:rFonts w:ascii="Times New Roman" w:hAnsi="Times New Roman" w:cs="Times New Roman"/>
          <w:color w:val="000000"/>
          <w:sz w:val="28"/>
          <w:szCs w:val="28"/>
        </w:rPr>
        <w:t>.</w:t>
      </w:r>
      <w:r w:rsidRPr="00F617EC">
        <w:rPr>
          <w:rFonts w:ascii="Times New Roman" w:hAnsi="Times New Roman" w:cs="Times New Roman"/>
          <w:color w:val="000000"/>
          <w:sz w:val="28"/>
          <w:szCs w:val="28"/>
        </w:rPr>
        <w:t xml:space="preserve"> </w:t>
      </w:r>
      <w:r w:rsidRPr="00F617EC">
        <w:rPr>
          <w:rFonts w:ascii="Times New Roman" w:hAnsi="Times New Roman" w:cs="Times New Roman"/>
          <w:color w:val="000000"/>
          <w:sz w:val="28"/>
          <w:szCs w:val="28"/>
        </w:rPr>
        <w:tab/>
      </w:r>
      <w:r w:rsidRPr="00F617EC">
        <w:rPr>
          <w:rFonts w:ascii="Times New Roman" w:hAnsi="Times New Roman" w:cs="Times New Roman"/>
          <w:b/>
          <w:color w:val="0000FF"/>
          <w:sz w:val="28"/>
          <w:szCs w:val="28"/>
        </w:rPr>
        <w:t>D.</w:t>
      </w:r>
      <w:r w:rsidR="00233C14" w:rsidRPr="00F617EC">
        <w:rPr>
          <w:rFonts w:ascii="Times New Roman" w:hAnsi="Times New Roman" w:cs="Times New Roman"/>
          <w:color w:val="000000"/>
          <w:sz w:val="28"/>
          <w:szCs w:val="28"/>
        </w:rPr>
        <w:t xml:space="preserve"> </w:t>
      </w:r>
      <w:r w:rsidR="00233C14" w:rsidRPr="00F617EC">
        <w:rPr>
          <w:rFonts w:ascii="Times New Roman" w:hAnsi="Times New Roman" w:cs="Times New Roman"/>
          <w:color w:val="000000"/>
          <w:position w:val="-6"/>
          <w:sz w:val="28"/>
          <w:szCs w:val="28"/>
        </w:rPr>
        <w:object w:dxaOrig="420" w:dyaOrig="279" w14:anchorId="0BF67B05">
          <v:shape id="_x0000_i1042" type="#_x0000_t75" style="width:20.85pt;height:13.9pt" o:ole="">
            <v:imagedata r:id="rId35" o:title=""/>
          </v:shape>
          <o:OLEObject Type="Embed" ProgID="Equation.DSMT4" ShapeID="_x0000_i1042" DrawAspect="Content" ObjectID="_1802345940" r:id="rId36"/>
        </w:object>
      </w:r>
      <w:r w:rsidR="00233C14" w:rsidRPr="00F617EC">
        <w:rPr>
          <w:rFonts w:ascii="Times New Roman" w:hAnsi="Times New Roman" w:cs="Times New Roman"/>
          <w:color w:val="000000"/>
          <w:sz w:val="28"/>
          <w:szCs w:val="28"/>
        </w:rPr>
        <w:t>.</w:t>
      </w:r>
    </w:p>
    <w:p w14:paraId="35FC93FC" w14:textId="746BD868" w:rsidR="00233C14" w:rsidRPr="00F617EC" w:rsidRDefault="00F617EC" w:rsidP="00F617EC">
      <w:pPr>
        <w:tabs>
          <w:tab w:val="left" w:pos="283"/>
          <w:tab w:val="left" w:pos="2835"/>
          <w:tab w:val="left" w:pos="5386"/>
          <w:tab w:val="left" w:pos="7937"/>
        </w:tabs>
        <w:spacing w:after="0" w:line="240" w:lineRule="auto"/>
        <w:ind w:firstLine="283"/>
        <w:jc w:val="center"/>
        <w:rPr>
          <w:rFonts w:ascii="Times New Roman" w:hAnsi="Times New Roman" w:cs="Times New Roman"/>
          <w:color w:val="000000"/>
          <w:sz w:val="28"/>
          <w:szCs w:val="28"/>
        </w:rPr>
      </w:pPr>
      <w:r w:rsidRPr="00F617EC">
        <w:rPr>
          <w:rFonts w:ascii="Times New Roman" w:hAnsi="Times New Roman" w:cs="Times New Roman"/>
          <w:b/>
          <w:color w:val="0000FF"/>
          <w:sz w:val="28"/>
          <w:szCs w:val="28"/>
        </w:rPr>
        <w:t>Lời giải</w:t>
      </w:r>
      <w:r w:rsidR="00233C14" w:rsidRPr="00F617EC">
        <w:rPr>
          <w:rFonts w:ascii="Times New Roman" w:hAnsi="Times New Roman" w:cs="Times New Roman"/>
          <w:b/>
          <w:color w:val="000000"/>
          <w:sz w:val="28"/>
          <w:szCs w:val="28"/>
        </w:rPr>
        <w:t>:</w:t>
      </w:r>
    </w:p>
    <w:p w14:paraId="35C5E7EA" w14:textId="77777777" w:rsidR="00233C14" w:rsidRPr="00F617EC" w:rsidRDefault="00233C14" w:rsidP="00F617EC">
      <w:pPr>
        <w:tabs>
          <w:tab w:val="left" w:pos="283"/>
          <w:tab w:val="left" w:pos="2835"/>
          <w:tab w:val="left" w:pos="5386"/>
          <w:tab w:val="left" w:pos="7937"/>
        </w:tabs>
        <w:spacing w:after="0" w:line="240" w:lineRule="auto"/>
        <w:ind w:firstLine="283"/>
        <w:jc w:val="both"/>
        <w:rPr>
          <w:rFonts w:ascii="Times New Roman" w:hAnsi="Times New Roman" w:cs="Times New Roman"/>
          <w:color w:val="000000"/>
          <w:sz w:val="28"/>
          <w:szCs w:val="28"/>
        </w:rPr>
      </w:pPr>
      <w:r w:rsidRPr="00F617EC">
        <w:rPr>
          <w:rFonts w:ascii="Times New Roman" w:hAnsi="Times New Roman" w:cs="Times New Roman"/>
          <w:color w:val="000000"/>
          <w:sz w:val="28"/>
          <w:szCs w:val="28"/>
        </w:rPr>
        <w:t>Chọn D</w:t>
      </w:r>
    </w:p>
    <w:p w14:paraId="045ECCC9" w14:textId="77777777" w:rsidR="00233C14" w:rsidRPr="00F617EC" w:rsidRDefault="00233C14" w:rsidP="00F617EC">
      <w:pPr>
        <w:tabs>
          <w:tab w:val="left" w:pos="283"/>
          <w:tab w:val="left" w:pos="2835"/>
          <w:tab w:val="left" w:pos="5386"/>
          <w:tab w:val="left" w:pos="7937"/>
        </w:tabs>
        <w:spacing w:after="0" w:line="240" w:lineRule="auto"/>
        <w:ind w:firstLine="283"/>
        <w:jc w:val="both"/>
        <w:rPr>
          <w:rFonts w:ascii="Times New Roman" w:hAnsi="Times New Roman" w:cs="Times New Roman"/>
          <w:color w:val="000000"/>
          <w:sz w:val="28"/>
          <w:szCs w:val="28"/>
        </w:rPr>
      </w:pPr>
      <w:r w:rsidRPr="00F617EC">
        <w:rPr>
          <w:rFonts w:ascii="Times New Roman" w:hAnsi="Times New Roman" w:cs="Times New Roman"/>
          <w:color w:val="000000"/>
          <w:sz w:val="28"/>
          <w:szCs w:val="28"/>
        </w:rPr>
        <w:t xml:space="preserve">Mỗi cách chọn là một chỉnh hợp chập </w:t>
      </w:r>
      <w:r w:rsidRPr="00F617EC">
        <w:rPr>
          <w:rFonts w:ascii="Times New Roman" w:hAnsi="Times New Roman" w:cs="Times New Roman"/>
          <w:color w:val="000000"/>
          <w:position w:val="-6"/>
          <w:sz w:val="28"/>
          <w:szCs w:val="28"/>
        </w:rPr>
        <w:object w:dxaOrig="180" w:dyaOrig="279" w14:anchorId="09DA36FA">
          <v:shape id="_x0000_i1043" type="#_x0000_t75" style="width:8.95pt;height:13.9pt" o:ole="">
            <v:imagedata r:id="rId24" o:title=""/>
          </v:shape>
          <o:OLEObject Type="Embed" ProgID="Equation.DSMT4" ShapeID="_x0000_i1043" DrawAspect="Content" ObjectID="_1802345941" r:id="rId37"/>
        </w:object>
      </w:r>
      <w:r w:rsidRPr="00F617EC">
        <w:rPr>
          <w:rFonts w:ascii="Times New Roman" w:hAnsi="Times New Roman" w:cs="Times New Roman"/>
          <w:color w:val="000000"/>
          <w:sz w:val="28"/>
          <w:szCs w:val="28"/>
        </w:rPr>
        <w:t xml:space="preserve"> của </w:t>
      </w:r>
      <w:r w:rsidRPr="00F617EC">
        <w:rPr>
          <w:rFonts w:ascii="Times New Roman" w:hAnsi="Times New Roman" w:cs="Times New Roman"/>
          <w:color w:val="000000"/>
          <w:position w:val="-6"/>
          <w:sz w:val="28"/>
          <w:szCs w:val="28"/>
        </w:rPr>
        <w:object w:dxaOrig="200" w:dyaOrig="279" w14:anchorId="137BC53A">
          <v:shape id="_x0000_i1044" type="#_x0000_t75" style="width:9.95pt;height:13.9pt" o:ole="">
            <v:imagedata r:id="rId38" o:title=""/>
          </v:shape>
          <o:OLEObject Type="Embed" ProgID="Equation.DSMT4" ShapeID="_x0000_i1044" DrawAspect="Content" ObjectID="_1802345942" r:id="rId39"/>
        </w:object>
      </w:r>
      <w:r w:rsidRPr="00F617EC">
        <w:rPr>
          <w:rFonts w:ascii="Times New Roman" w:hAnsi="Times New Roman" w:cs="Times New Roman"/>
          <w:color w:val="000000"/>
          <w:sz w:val="28"/>
          <w:szCs w:val="28"/>
        </w:rPr>
        <w:t>.</w:t>
      </w:r>
    </w:p>
    <w:p w14:paraId="43E2E727" w14:textId="77777777" w:rsidR="00233C14" w:rsidRPr="00F617EC" w:rsidRDefault="00233C14" w:rsidP="00F617EC">
      <w:pPr>
        <w:tabs>
          <w:tab w:val="left" w:pos="283"/>
          <w:tab w:val="left" w:pos="2835"/>
          <w:tab w:val="left" w:pos="5386"/>
          <w:tab w:val="left" w:pos="7937"/>
        </w:tabs>
        <w:spacing w:after="0" w:line="240" w:lineRule="auto"/>
        <w:ind w:firstLine="283"/>
        <w:jc w:val="both"/>
        <w:rPr>
          <w:rFonts w:ascii="Times New Roman" w:hAnsi="Times New Roman" w:cs="Times New Roman"/>
          <w:color w:val="000000"/>
          <w:sz w:val="28"/>
          <w:szCs w:val="28"/>
        </w:rPr>
      </w:pPr>
      <w:r w:rsidRPr="00F617EC">
        <w:rPr>
          <w:rFonts w:ascii="Times New Roman" w:hAnsi="Times New Roman" w:cs="Times New Roman"/>
          <w:color w:val="000000"/>
          <w:sz w:val="28"/>
          <w:szCs w:val="28"/>
        </w:rPr>
        <w:t xml:space="preserve">Số cách chọn là: </w:t>
      </w:r>
      <w:r w:rsidRPr="00F617EC">
        <w:rPr>
          <w:rFonts w:ascii="Times New Roman" w:hAnsi="Times New Roman" w:cs="Times New Roman"/>
          <w:color w:val="000000"/>
          <w:position w:val="-12"/>
          <w:sz w:val="28"/>
          <w:szCs w:val="28"/>
        </w:rPr>
        <w:object w:dxaOrig="920" w:dyaOrig="380" w14:anchorId="0E4A0296">
          <v:shape id="_x0000_i1045" type="#_x0000_t75" style="width:46.2pt;height:18.85pt" o:ole="">
            <v:imagedata r:id="rId40" o:title=""/>
          </v:shape>
          <o:OLEObject Type="Embed" ProgID="Equation.DSMT4" ShapeID="_x0000_i1045" DrawAspect="Content" ObjectID="_1802345943" r:id="rId41"/>
        </w:object>
      </w:r>
      <w:r w:rsidRPr="00F617EC">
        <w:rPr>
          <w:rFonts w:ascii="Times New Roman" w:hAnsi="Times New Roman" w:cs="Times New Roman"/>
          <w:color w:val="000000"/>
          <w:sz w:val="28"/>
          <w:szCs w:val="28"/>
        </w:rPr>
        <w:t>.</w:t>
      </w:r>
    </w:p>
    <w:p w14:paraId="673F056C" w14:textId="77777777" w:rsidR="00F617EC" w:rsidRPr="00F617EC" w:rsidRDefault="00233C14" w:rsidP="00F617EC">
      <w:pPr>
        <w:pStyle w:val="ListParagraph"/>
        <w:numPr>
          <w:ilvl w:val="0"/>
          <w:numId w:val="14"/>
        </w:numPr>
        <w:spacing w:before="120" w:after="0" w:line="276" w:lineRule="auto"/>
        <w:rPr>
          <w:rFonts w:ascii="Times New Roman" w:hAnsi="Times New Roman" w:cs="Times New Roman"/>
          <w:b/>
          <w:color w:val="0000FF"/>
          <w:sz w:val="28"/>
          <w:szCs w:val="28"/>
        </w:rPr>
      </w:pPr>
      <w:r w:rsidRPr="00F617EC">
        <w:rPr>
          <w:rFonts w:ascii="Times New Roman" w:hAnsi="Times New Roman" w:cs="Times New Roman"/>
          <w:color w:val="000000"/>
          <w:sz w:val="28"/>
          <w:szCs w:val="28"/>
        </w:rPr>
        <w:t xml:space="preserve">Tìm số hạng chứa </w:t>
      </w:r>
      <w:r w:rsidRPr="00F617EC">
        <w:rPr>
          <w:rFonts w:ascii="Times New Roman" w:hAnsi="Times New Roman" w:cs="Times New Roman"/>
          <w:position w:val="-6"/>
          <w:sz w:val="28"/>
          <w:szCs w:val="28"/>
        </w:rPr>
        <w:object w:dxaOrig="279" w:dyaOrig="320" w14:anchorId="4851F707">
          <v:shape id="_x0000_i1046" type="#_x0000_t75" style="width:13.9pt;height:15.9pt" o:ole="">
            <v:imagedata r:id="rId42" o:title=""/>
          </v:shape>
          <o:OLEObject Type="Embed" ProgID="Equation.DSMT4" ShapeID="_x0000_i1046" DrawAspect="Content" ObjectID="_1802345944" r:id="rId43"/>
        </w:object>
      </w:r>
      <w:r w:rsidRPr="00F617EC">
        <w:rPr>
          <w:rFonts w:ascii="Times New Roman" w:hAnsi="Times New Roman" w:cs="Times New Roman"/>
          <w:color w:val="000000"/>
          <w:sz w:val="28"/>
          <w:szCs w:val="28"/>
        </w:rPr>
        <w:t xml:space="preserve"> trong khai triển biểu thức </w:t>
      </w:r>
      <w:r w:rsidRPr="00F617EC">
        <w:rPr>
          <w:rFonts w:ascii="Times New Roman" w:hAnsi="Times New Roman" w:cs="Times New Roman"/>
          <w:position w:val="-14"/>
          <w:sz w:val="28"/>
          <w:szCs w:val="28"/>
        </w:rPr>
        <w:object w:dxaOrig="900" w:dyaOrig="440" w14:anchorId="0B7EACC6">
          <v:shape id="_x0000_i1047" type="#_x0000_t75" style="width:45.2pt;height:21.85pt" o:ole="">
            <v:imagedata r:id="rId44" o:title=""/>
          </v:shape>
          <o:OLEObject Type="Embed" ProgID="Equation.DSMT4" ShapeID="_x0000_i1047" DrawAspect="Content" ObjectID="_1802345945" r:id="rId45"/>
        </w:object>
      </w:r>
      <w:r w:rsidRPr="00F617EC">
        <w:rPr>
          <w:rFonts w:ascii="Times New Roman" w:hAnsi="Times New Roman" w:cs="Times New Roman"/>
          <w:color w:val="000000"/>
          <w:sz w:val="28"/>
          <w:szCs w:val="28"/>
        </w:rPr>
        <w:t>.</w:t>
      </w:r>
    </w:p>
    <w:p w14:paraId="61E2084D" w14:textId="79F1DC0A" w:rsidR="00233C14" w:rsidRPr="00F617EC" w:rsidRDefault="00F617EC" w:rsidP="00F617EC">
      <w:pPr>
        <w:tabs>
          <w:tab w:val="left" w:pos="283"/>
          <w:tab w:val="left" w:pos="2835"/>
          <w:tab w:val="left" w:pos="5386"/>
          <w:tab w:val="left" w:pos="7937"/>
        </w:tabs>
        <w:spacing w:after="0" w:line="240" w:lineRule="auto"/>
        <w:ind w:firstLine="283"/>
        <w:jc w:val="both"/>
        <w:rPr>
          <w:rFonts w:ascii="Times New Roman" w:hAnsi="Times New Roman" w:cs="Times New Roman"/>
          <w:color w:val="000000"/>
          <w:sz w:val="28"/>
          <w:szCs w:val="28"/>
        </w:rPr>
      </w:pPr>
      <w:r w:rsidRPr="00F617EC">
        <w:rPr>
          <w:rFonts w:ascii="Times New Roman" w:hAnsi="Times New Roman" w:cs="Times New Roman"/>
          <w:b/>
          <w:color w:val="0000FF"/>
          <w:sz w:val="28"/>
          <w:szCs w:val="28"/>
        </w:rPr>
        <w:t>A.</w:t>
      </w:r>
      <w:r w:rsidR="00233C14" w:rsidRPr="00F617EC">
        <w:rPr>
          <w:rFonts w:ascii="Times New Roman" w:hAnsi="Times New Roman" w:cs="Times New Roman"/>
          <w:color w:val="000000"/>
          <w:sz w:val="28"/>
          <w:szCs w:val="28"/>
        </w:rPr>
        <w:t xml:space="preserve"> </w:t>
      </w:r>
      <w:r w:rsidR="00233C14" w:rsidRPr="00F617EC">
        <w:rPr>
          <w:rFonts w:ascii="Times New Roman" w:hAnsi="Times New Roman" w:cs="Times New Roman"/>
          <w:color w:val="000000"/>
          <w:position w:val="-6"/>
          <w:sz w:val="28"/>
          <w:szCs w:val="28"/>
        </w:rPr>
        <w:object w:dxaOrig="760" w:dyaOrig="320" w14:anchorId="15B6EA9E">
          <v:shape id="_x0000_i1048" type="#_x0000_t75" style="width:38.25pt;height:15.9pt" o:ole="">
            <v:imagedata r:id="rId46" o:title=""/>
          </v:shape>
          <o:OLEObject Type="Embed" ProgID="Equation.DSMT4" ShapeID="_x0000_i1048" DrawAspect="Content" ObjectID="_1802345946" r:id="rId47"/>
        </w:object>
      </w:r>
      <w:r w:rsidR="00233C14" w:rsidRPr="00F617EC">
        <w:rPr>
          <w:rFonts w:ascii="Times New Roman" w:hAnsi="Times New Roman" w:cs="Times New Roman"/>
          <w:color w:val="000000"/>
          <w:sz w:val="28"/>
          <w:szCs w:val="28"/>
        </w:rPr>
        <w:t>.</w:t>
      </w:r>
      <w:r w:rsidRPr="00F617EC">
        <w:rPr>
          <w:rFonts w:ascii="Times New Roman" w:hAnsi="Times New Roman" w:cs="Times New Roman"/>
          <w:color w:val="000000"/>
          <w:sz w:val="28"/>
          <w:szCs w:val="28"/>
        </w:rPr>
        <w:t xml:space="preserve"> </w:t>
      </w:r>
      <w:r w:rsidRPr="00F617EC">
        <w:rPr>
          <w:rFonts w:ascii="Times New Roman" w:hAnsi="Times New Roman" w:cs="Times New Roman"/>
          <w:color w:val="000000"/>
          <w:sz w:val="28"/>
          <w:szCs w:val="28"/>
        </w:rPr>
        <w:tab/>
      </w:r>
      <w:r w:rsidRPr="00F617EC">
        <w:rPr>
          <w:rFonts w:ascii="Times New Roman" w:hAnsi="Times New Roman" w:cs="Times New Roman"/>
          <w:b/>
          <w:color w:val="0000FF"/>
          <w:sz w:val="28"/>
          <w:szCs w:val="28"/>
        </w:rPr>
        <w:t>B.</w:t>
      </w:r>
      <w:r w:rsidR="00233C14" w:rsidRPr="00F617EC">
        <w:rPr>
          <w:rFonts w:ascii="Times New Roman" w:hAnsi="Times New Roman" w:cs="Times New Roman"/>
          <w:color w:val="000000"/>
          <w:sz w:val="28"/>
          <w:szCs w:val="28"/>
        </w:rPr>
        <w:t xml:space="preserve"> </w:t>
      </w:r>
      <w:r w:rsidR="00233C14" w:rsidRPr="00F617EC">
        <w:rPr>
          <w:rFonts w:ascii="Times New Roman" w:hAnsi="Times New Roman" w:cs="Times New Roman"/>
          <w:color w:val="000000"/>
          <w:position w:val="-6"/>
          <w:sz w:val="28"/>
          <w:szCs w:val="28"/>
        </w:rPr>
        <w:object w:dxaOrig="1020" w:dyaOrig="320" w14:anchorId="25537C34">
          <v:shape id="_x0000_i1049" type="#_x0000_t75" style="width:51.15pt;height:15.9pt" o:ole="">
            <v:imagedata r:id="rId48" o:title=""/>
          </v:shape>
          <o:OLEObject Type="Embed" ProgID="Equation.DSMT4" ShapeID="_x0000_i1049" DrawAspect="Content" ObjectID="_1802345947" r:id="rId49"/>
        </w:object>
      </w:r>
      <w:r w:rsidR="00233C14" w:rsidRPr="00F617EC">
        <w:rPr>
          <w:rFonts w:ascii="Times New Roman" w:hAnsi="Times New Roman" w:cs="Times New Roman"/>
          <w:color w:val="000000"/>
          <w:sz w:val="28"/>
          <w:szCs w:val="28"/>
        </w:rPr>
        <w:t>.</w:t>
      </w:r>
      <w:r w:rsidRPr="00F617EC">
        <w:rPr>
          <w:rFonts w:ascii="Times New Roman" w:hAnsi="Times New Roman" w:cs="Times New Roman"/>
          <w:color w:val="000000"/>
          <w:sz w:val="28"/>
          <w:szCs w:val="28"/>
        </w:rPr>
        <w:t xml:space="preserve"> </w:t>
      </w:r>
      <w:r w:rsidRPr="00F617EC">
        <w:rPr>
          <w:rFonts w:ascii="Times New Roman" w:hAnsi="Times New Roman" w:cs="Times New Roman"/>
          <w:color w:val="000000"/>
          <w:sz w:val="28"/>
          <w:szCs w:val="28"/>
        </w:rPr>
        <w:tab/>
      </w:r>
      <w:r w:rsidRPr="00F617EC">
        <w:rPr>
          <w:rFonts w:ascii="Times New Roman" w:hAnsi="Times New Roman" w:cs="Times New Roman"/>
          <w:b/>
          <w:color w:val="0000FF"/>
          <w:sz w:val="28"/>
          <w:szCs w:val="28"/>
        </w:rPr>
        <w:t>C.</w:t>
      </w:r>
      <w:r w:rsidR="00233C14" w:rsidRPr="00F617EC">
        <w:rPr>
          <w:rFonts w:ascii="Times New Roman" w:hAnsi="Times New Roman" w:cs="Times New Roman"/>
          <w:color w:val="000000"/>
          <w:sz w:val="28"/>
          <w:szCs w:val="28"/>
        </w:rPr>
        <w:t xml:space="preserve"> </w:t>
      </w:r>
      <w:r w:rsidR="00233C14" w:rsidRPr="00F617EC">
        <w:rPr>
          <w:rFonts w:ascii="Times New Roman" w:hAnsi="Times New Roman" w:cs="Times New Roman"/>
          <w:color w:val="000000"/>
          <w:position w:val="-6"/>
          <w:sz w:val="28"/>
          <w:szCs w:val="28"/>
        </w:rPr>
        <w:object w:dxaOrig="740" w:dyaOrig="320" w14:anchorId="0ED09157">
          <v:shape id="_x0000_i1050" type="#_x0000_t75" style="width:37.25pt;height:15.9pt" o:ole="">
            <v:imagedata r:id="rId50" o:title=""/>
          </v:shape>
          <o:OLEObject Type="Embed" ProgID="Equation.DSMT4" ShapeID="_x0000_i1050" DrawAspect="Content" ObjectID="_1802345948" r:id="rId51"/>
        </w:object>
      </w:r>
      <w:r w:rsidR="00233C14" w:rsidRPr="00F617EC">
        <w:rPr>
          <w:rFonts w:ascii="Times New Roman" w:hAnsi="Times New Roman" w:cs="Times New Roman"/>
          <w:color w:val="000000"/>
          <w:sz w:val="28"/>
          <w:szCs w:val="28"/>
        </w:rPr>
        <w:t>.</w:t>
      </w:r>
      <w:r w:rsidRPr="00F617EC">
        <w:rPr>
          <w:rFonts w:ascii="Times New Roman" w:hAnsi="Times New Roman" w:cs="Times New Roman"/>
          <w:color w:val="000000"/>
          <w:sz w:val="28"/>
          <w:szCs w:val="28"/>
        </w:rPr>
        <w:t xml:space="preserve"> </w:t>
      </w:r>
      <w:r w:rsidRPr="00F617EC">
        <w:rPr>
          <w:rFonts w:ascii="Times New Roman" w:hAnsi="Times New Roman" w:cs="Times New Roman"/>
          <w:color w:val="000000"/>
          <w:sz w:val="28"/>
          <w:szCs w:val="28"/>
        </w:rPr>
        <w:tab/>
      </w:r>
      <w:r w:rsidRPr="00F617EC">
        <w:rPr>
          <w:rFonts w:ascii="Times New Roman" w:hAnsi="Times New Roman" w:cs="Times New Roman"/>
          <w:b/>
          <w:color w:val="0000FF"/>
          <w:sz w:val="28"/>
          <w:szCs w:val="28"/>
        </w:rPr>
        <w:t>D.</w:t>
      </w:r>
      <w:r w:rsidR="00233C14" w:rsidRPr="00F617EC">
        <w:rPr>
          <w:rFonts w:ascii="Times New Roman" w:hAnsi="Times New Roman" w:cs="Times New Roman"/>
          <w:color w:val="000000"/>
          <w:sz w:val="28"/>
          <w:szCs w:val="28"/>
        </w:rPr>
        <w:t xml:space="preserve"> </w:t>
      </w:r>
      <w:r w:rsidR="00233C14" w:rsidRPr="00F617EC">
        <w:rPr>
          <w:rFonts w:ascii="Times New Roman" w:hAnsi="Times New Roman" w:cs="Times New Roman"/>
          <w:color w:val="000000"/>
          <w:position w:val="-6"/>
          <w:sz w:val="28"/>
          <w:szCs w:val="28"/>
        </w:rPr>
        <w:object w:dxaOrig="1020" w:dyaOrig="320" w14:anchorId="72645DCA">
          <v:shape id="_x0000_i1051" type="#_x0000_t75" style="width:51.15pt;height:15.9pt" o:ole="">
            <v:imagedata r:id="rId52" o:title=""/>
          </v:shape>
          <o:OLEObject Type="Embed" ProgID="Equation.DSMT4" ShapeID="_x0000_i1051" DrawAspect="Content" ObjectID="_1802345949" r:id="rId53"/>
        </w:object>
      </w:r>
      <w:r w:rsidR="00233C14" w:rsidRPr="00F617EC">
        <w:rPr>
          <w:rFonts w:ascii="Times New Roman" w:hAnsi="Times New Roman" w:cs="Times New Roman"/>
          <w:color w:val="000000"/>
          <w:sz w:val="28"/>
          <w:szCs w:val="28"/>
        </w:rPr>
        <w:t>.</w:t>
      </w:r>
    </w:p>
    <w:p w14:paraId="37656849" w14:textId="60A0DC42" w:rsidR="00233C14" w:rsidRPr="00F617EC" w:rsidRDefault="00F617EC" w:rsidP="00F617EC">
      <w:pPr>
        <w:tabs>
          <w:tab w:val="left" w:pos="283"/>
          <w:tab w:val="left" w:pos="2835"/>
          <w:tab w:val="left" w:pos="5386"/>
          <w:tab w:val="left" w:pos="7937"/>
        </w:tabs>
        <w:spacing w:after="0" w:line="240" w:lineRule="auto"/>
        <w:ind w:firstLine="283"/>
        <w:jc w:val="center"/>
        <w:rPr>
          <w:rFonts w:ascii="Times New Roman" w:hAnsi="Times New Roman" w:cs="Times New Roman"/>
          <w:color w:val="000000"/>
          <w:sz w:val="28"/>
          <w:szCs w:val="28"/>
        </w:rPr>
      </w:pPr>
      <w:r w:rsidRPr="00F617EC">
        <w:rPr>
          <w:rFonts w:ascii="Times New Roman" w:hAnsi="Times New Roman" w:cs="Times New Roman"/>
          <w:b/>
          <w:color w:val="0000FF"/>
          <w:sz w:val="28"/>
          <w:szCs w:val="28"/>
        </w:rPr>
        <w:t>Lời giải</w:t>
      </w:r>
      <w:r w:rsidR="00233C14" w:rsidRPr="00F617EC">
        <w:rPr>
          <w:rFonts w:ascii="Times New Roman" w:hAnsi="Times New Roman" w:cs="Times New Roman"/>
          <w:b/>
          <w:color w:val="000000"/>
          <w:sz w:val="28"/>
          <w:szCs w:val="28"/>
        </w:rPr>
        <w:t>:</w:t>
      </w:r>
    </w:p>
    <w:p w14:paraId="485E8B17" w14:textId="77777777" w:rsidR="00233C14" w:rsidRPr="00F617EC" w:rsidRDefault="00233C14" w:rsidP="00F617EC">
      <w:pPr>
        <w:tabs>
          <w:tab w:val="left" w:pos="283"/>
          <w:tab w:val="left" w:pos="2835"/>
          <w:tab w:val="left" w:pos="5386"/>
          <w:tab w:val="left" w:pos="7937"/>
        </w:tabs>
        <w:spacing w:after="0" w:line="240" w:lineRule="auto"/>
        <w:ind w:firstLine="283"/>
        <w:jc w:val="both"/>
        <w:rPr>
          <w:rFonts w:ascii="Times New Roman" w:hAnsi="Times New Roman" w:cs="Times New Roman"/>
          <w:color w:val="000000"/>
          <w:sz w:val="28"/>
          <w:szCs w:val="28"/>
        </w:rPr>
      </w:pPr>
      <w:r w:rsidRPr="00F617EC">
        <w:rPr>
          <w:rFonts w:ascii="Times New Roman" w:hAnsi="Times New Roman" w:cs="Times New Roman"/>
          <w:color w:val="000000"/>
          <w:sz w:val="28"/>
          <w:szCs w:val="28"/>
        </w:rPr>
        <w:t>Chọn A</w:t>
      </w:r>
    </w:p>
    <w:p w14:paraId="6E0AD1A3" w14:textId="77777777" w:rsidR="00233C14" w:rsidRPr="00F617EC" w:rsidRDefault="00233C14" w:rsidP="00F617EC">
      <w:pPr>
        <w:tabs>
          <w:tab w:val="left" w:pos="283"/>
          <w:tab w:val="left" w:pos="2835"/>
          <w:tab w:val="left" w:pos="5386"/>
          <w:tab w:val="left" w:pos="7937"/>
        </w:tabs>
        <w:spacing w:after="0" w:line="240" w:lineRule="auto"/>
        <w:ind w:firstLine="283"/>
        <w:jc w:val="both"/>
        <w:rPr>
          <w:rFonts w:ascii="Times New Roman" w:hAnsi="Times New Roman" w:cs="Times New Roman"/>
          <w:color w:val="000000"/>
          <w:sz w:val="28"/>
          <w:szCs w:val="28"/>
        </w:rPr>
      </w:pPr>
      <w:r w:rsidRPr="00F617EC">
        <w:rPr>
          <w:rFonts w:ascii="Times New Roman" w:hAnsi="Times New Roman" w:cs="Times New Roman"/>
          <w:color w:val="000000"/>
          <w:sz w:val="28"/>
          <w:szCs w:val="28"/>
        </w:rPr>
        <w:t xml:space="preserve">Số hạng chứa </w:t>
      </w:r>
      <w:r w:rsidRPr="00F617EC">
        <w:rPr>
          <w:rFonts w:ascii="Times New Roman" w:hAnsi="Times New Roman" w:cs="Times New Roman"/>
          <w:color w:val="000000"/>
          <w:position w:val="-6"/>
          <w:sz w:val="28"/>
          <w:szCs w:val="28"/>
        </w:rPr>
        <w:object w:dxaOrig="279" w:dyaOrig="320" w14:anchorId="0F6F0E83">
          <v:shape id="_x0000_i1052" type="#_x0000_t75" style="width:13.9pt;height:15.9pt" o:ole="">
            <v:imagedata r:id="rId42" o:title=""/>
          </v:shape>
          <o:OLEObject Type="Embed" ProgID="Equation.DSMT4" ShapeID="_x0000_i1052" DrawAspect="Content" ObjectID="_1802345950" r:id="rId54"/>
        </w:object>
      </w:r>
      <w:r w:rsidRPr="00F617EC">
        <w:rPr>
          <w:rFonts w:ascii="Times New Roman" w:hAnsi="Times New Roman" w:cs="Times New Roman"/>
          <w:color w:val="000000"/>
          <w:sz w:val="28"/>
          <w:szCs w:val="28"/>
        </w:rPr>
        <w:t xml:space="preserve"> là: </w:t>
      </w:r>
      <w:r w:rsidRPr="00F617EC">
        <w:rPr>
          <w:rFonts w:ascii="Times New Roman" w:hAnsi="Times New Roman" w:cs="Times New Roman"/>
          <w:color w:val="000000"/>
          <w:position w:val="-12"/>
          <w:sz w:val="28"/>
          <w:szCs w:val="28"/>
        </w:rPr>
        <w:object w:dxaOrig="2740" w:dyaOrig="380" w14:anchorId="328C8272">
          <v:shape id="_x0000_i1053" type="#_x0000_t75" style="width:137.05pt;height:18.85pt" o:ole="">
            <v:imagedata r:id="rId55" o:title=""/>
          </v:shape>
          <o:OLEObject Type="Embed" ProgID="Equation.DSMT4" ShapeID="_x0000_i1053" DrawAspect="Content" ObjectID="_1802345951" r:id="rId56"/>
        </w:object>
      </w:r>
      <w:r w:rsidRPr="00F617EC">
        <w:rPr>
          <w:rFonts w:ascii="Times New Roman" w:hAnsi="Times New Roman" w:cs="Times New Roman"/>
          <w:color w:val="000000"/>
          <w:sz w:val="28"/>
          <w:szCs w:val="28"/>
        </w:rPr>
        <w:t xml:space="preserve">. </w:t>
      </w:r>
    </w:p>
    <w:p w14:paraId="3B4A7F06" w14:textId="77777777" w:rsidR="00F617EC" w:rsidRPr="00F617EC" w:rsidRDefault="00233C14" w:rsidP="00F617EC">
      <w:pPr>
        <w:pStyle w:val="ListParagraph"/>
        <w:numPr>
          <w:ilvl w:val="0"/>
          <w:numId w:val="14"/>
        </w:numPr>
        <w:spacing w:before="120" w:after="0" w:line="276" w:lineRule="auto"/>
        <w:rPr>
          <w:rFonts w:ascii="Times New Roman" w:hAnsi="Times New Roman" w:cs="Times New Roman"/>
          <w:b/>
          <w:color w:val="0000FF"/>
          <w:sz w:val="28"/>
          <w:szCs w:val="28"/>
        </w:rPr>
      </w:pPr>
      <w:r w:rsidRPr="00F617EC">
        <w:rPr>
          <w:rFonts w:ascii="Times New Roman" w:hAnsi="Times New Roman" w:cs="Times New Roman"/>
          <w:color w:val="000000"/>
          <w:sz w:val="28"/>
          <w:szCs w:val="28"/>
        </w:rPr>
        <w:t xml:space="preserve">Trong mặt phẳng tọa độ </w:t>
      </w:r>
      <w:r w:rsidRPr="00F617EC">
        <w:rPr>
          <w:rFonts w:ascii="Times New Roman" w:hAnsi="Times New Roman" w:cs="Times New Roman"/>
          <w:position w:val="-10"/>
          <w:sz w:val="28"/>
          <w:szCs w:val="28"/>
        </w:rPr>
        <w:object w:dxaOrig="460" w:dyaOrig="320" w14:anchorId="5375147F">
          <v:shape id="_x0000_i1054" type="#_x0000_t75" style="width:22.85pt;height:15.9pt" o:ole="">
            <v:imagedata r:id="rId57" o:title=""/>
          </v:shape>
          <o:OLEObject Type="Embed" ProgID="Equation.DSMT4" ShapeID="_x0000_i1054" DrawAspect="Content" ObjectID="_1802345952" r:id="rId58"/>
        </w:object>
      </w:r>
      <w:r w:rsidRPr="00F617EC">
        <w:rPr>
          <w:rFonts w:ascii="Times New Roman" w:hAnsi="Times New Roman" w:cs="Times New Roman"/>
          <w:color w:val="000000"/>
          <w:sz w:val="28"/>
          <w:szCs w:val="28"/>
        </w:rPr>
        <w:t xml:space="preserve">, cho hai điểm </w:t>
      </w:r>
      <w:r w:rsidRPr="00F617EC">
        <w:rPr>
          <w:rFonts w:ascii="Times New Roman" w:hAnsi="Times New Roman" w:cs="Times New Roman"/>
          <w:position w:val="-10"/>
          <w:sz w:val="28"/>
          <w:szCs w:val="28"/>
        </w:rPr>
        <w:object w:dxaOrig="740" w:dyaOrig="320" w14:anchorId="4DA0381C">
          <v:shape id="_x0000_i1055" type="#_x0000_t75" style="width:37.25pt;height:15.9pt" o:ole="">
            <v:imagedata r:id="rId59" o:title=""/>
          </v:shape>
          <o:OLEObject Type="Embed" ProgID="Equation.DSMT4" ShapeID="_x0000_i1055" DrawAspect="Content" ObjectID="_1802345953" r:id="rId60"/>
        </w:object>
      </w:r>
      <w:r w:rsidRPr="00F617EC">
        <w:rPr>
          <w:rFonts w:ascii="Times New Roman" w:hAnsi="Times New Roman" w:cs="Times New Roman"/>
          <w:color w:val="000000"/>
          <w:sz w:val="28"/>
          <w:szCs w:val="28"/>
        </w:rPr>
        <w:t xml:space="preserve"> và </w:t>
      </w:r>
      <w:r w:rsidRPr="00F617EC">
        <w:rPr>
          <w:rFonts w:ascii="Times New Roman" w:hAnsi="Times New Roman" w:cs="Times New Roman"/>
          <w:position w:val="-10"/>
          <w:sz w:val="28"/>
          <w:szCs w:val="28"/>
        </w:rPr>
        <w:object w:dxaOrig="980" w:dyaOrig="320" w14:anchorId="16955A33">
          <v:shape id="_x0000_i1056" type="#_x0000_t75" style="width:49.15pt;height:15.9pt" o:ole="">
            <v:imagedata r:id="rId61" o:title=""/>
          </v:shape>
          <o:OLEObject Type="Embed" ProgID="Equation.DSMT4" ShapeID="_x0000_i1056" DrawAspect="Content" ObjectID="_1802345954" r:id="rId62"/>
        </w:object>
      </w:r>
      <w:r w:rsidRPr="00F617EC">
        <w:rPr>
          <w:rFonts w:ascii="Times New Roman" w:hAnsi="Times New Roman" w:cs="Times New Roman"/>
          <w:color w:val="000000"/>
          <w:sz w:val="28"/>
          <w:szCs w:val="28"/>
        </w:rPr>
        <w:t xml:space="preserve">. Tìm tọa độ trung điểm của đoạn thẳng </w:t>
      </w:r>
      <w:r w:rsidRPr="00F617EC">
        <w:rPr>
          <w:rFonts w:ascii="Times New Roman" w:hAnsi="Times New Roman" w:cs="Times New Roman"/>
          <w:position w:val="-6"/>
          <w:sz w:val="28"/>
          <w:szCs w:val="28"/>
        </w:rPr>
        <w:object w:dxaOrig="400" w:dyaOrig="279" w14:anchorId="7AB209B3">
          <v:shape id="_x0000_i1057" type="#_x0000_t75" style="width:19.85pt;height:13.9pt" o:ole="">
            <v:imagedata r:id="rId63" o:title=""/>
          </v:shape>
          <o:OLEObject Type="Embed" ProgID="Equation.DSMT4" ShapeID="_x0000_i1057" DrawAspect="Content" ObjectID="_1802345955" r:id="rId64"/>
        </w:object>
      </w:r>
      <w:r w:rsidRPr="00F617EC">
        <w:rPr>
          <w:rFonts w:ascii="Times New Roman" w:hAnsi="Times New Roman" w:cs="Times New Roman"/>
          <w:color w:val="000000"/>
          <w:sz w:val="28"/>
          <w:szCs w:val="28"/>
        </w:rPr>
        <w:t>.</w:t>
      </w:r>
    </w:p>
    <w:p w14:paraId="544793BA" w14:textId="321DF2DD" w:rsidR="00233C14" w:rsidRPr="00F617EC" w:rsidRDefault="00F617EC" w:rsidP="00F617EC">
      <w:pPr>
        <w:tabs>
          <w:tab w:val="left" w:pos="283"/>
          <w:tab w:val="left" w:pos="2835"/>
          <w:tab w:val="left" w:pos="5386"/>
          <w:tab w:val="left" w:pos="7937"/>
        </w:tabs>
        <w:spacing w:after="0" w:line="240" w:lineRule="auto"/>
        <w:ind w:firstLine="283"/>
        <w:jc w:val="both"/>
        <w:rPr>
          <w:rFonts w:ascii="Times New Roman" w:hAnsi="Times New Roman" w:cs="Times New Roman"/>
          <w:color w:val="000000"/>
          <w:sz w:val="28"/>
          <w:szCs w:val="28"/>
        </w:rPr>
      </w:pPr>
      <w:r w:rsidRPr="00F617EC">
        <w:rPr>
          <w:rFonts w:ascii="Times New Roman" w:hAnsi="Times New Roman" w:cs="Times New Roman"/>
          <w:b/>
          <w:color w:val="0000FF"/>
          <w:sz w:val="28"/>
          <w:szCs w:val="28"/>
        </w:rPr>
        <w:t>A.</w:t>
      </w:r>
      <w:r w:rsidR="00233C14" w:rsidRPr="00F617EC">
        <w:rPr>
          <w:rFonts w:ascii="Times New Roman" w:hAnsi="Times New Roman" w:cs="Times New Roman"/>
          <w:color w:val="000000"/>
          <w:sz w:val="28"/>
          <w:szCs w:val="28"/>
        </w:rPr>
        <w:t xml:space="preserve"> </w:t>
      </w:r>
      <w:r w:rsidR="00233C14" w:rsidRPr="00F617EC">
        <w:rPr>
          <w:rFonts w:ascii="Times New Roman" w:hAnsi="Times New Roman" w:cs="Times New Roman"/>
          <w:color w:val="000000"/>
          <w:position w:val="-28"/>
          <w:sz w:val="28"/>
          <w:szCs w:val="28"/>
        </w:rPr>
        <w:object w:dxaOrig="680" w:dyaOrig="680" w14:anchorId="1B2B1A8E">
          <v:shape id="_x0000_i1058" type="#_x0000_t75" style="width:33.75pt;height:33.75pt" o:ole="">
            <v:imagedata r:id="rId65" o:title=""/>
          </v:shape>
          <o:OLEObject Type="Embed" ProgID="Equation.DSMT4" ShapeID="_x0000_i1058" DrawAspect="Content" ObjectID="_1802345956" r:id="rId66"/>
        </w:object>
      </w:r>
      <w:r w:rsidR="00233C14" w:rsidRPr="00F617EC">
        <w:rPr>
          <w:rFonts w:ascii="Times New Roman" w:hAnsi="Times New Roman" w:cs="Times New Roman"/>
          <w:color w:val="000000"/>
          <w:sz w:val="28"/>
          <w:szCs w:val="28"/>
        </w:rPr>
        <w:t>.</w:t>
      </w:r>
      <w:r w:rsidRPr="00F617EC">
        <w:rPr>
          <w:rFonts w:ascii="Times New Roman" w:hAnsi="Times New Roman" w:cs="Times New Roman"/>
          <w:color w:val="000000"/>
          <w:sz w:val="28"/>
          <w:szCs w:val="28"/>
        </w:rPr>
        <w:t xml:space="preserve"> </w:t>
      </w:r>
      <w:r w:rsidRPr="00F617EC">
        <w:rPr>
          <w:rFonts w:ascii="Times New Roman" w:hAnsi="Times New Roman" w:cs="Times New Roman"/>
          <w:color w:val="000000"/>
          <w:sz w:val="28"/>
          <w:szCs w:val="28"/>
        </w:rPr>
        <w:tab/>
      </w:r>
      <w:r w:rsidRPr="00F617EC">
        <w:rPr>
          <w:rFonts w:ascii="Times New Roman" w:hAnsi="Times New Roman" w:cs="Times New Roman"/>
          <w:b/>
          <w:color w:val="0000FF"/>
          <w:sz w:val="28"/>
          <w:szCs w:val="28"/>
        </w:rPr>
        <w:t>B.</w:t>
      </w:r>
      <w:r w:rsidR="00233C14" w:rsidRPr="00F617EC">
        <w:rPr>
          <w:rFonts w:ascii="Times New Roman" w:hAnsi="Times New Roman" w:cs="Times New Roman"/>
          <w:color w:val="000000"/>
          <w:sz w:val="28"/>
          <w:szCs w:val="28"/>
        </w:rPr>
        <w:t xml:space="preserve"> </w:t>
      </w:r>
      <w:r w:rsidR="00233C14" w:rsidRPr="00F617EC">
        <w:rPr>
          <w:rFonts w:ascii="Times New Roman" w:hAnsi="Times New Roman" w:cs="Times New Roman"/>
          <w:color w:val="000000"/>
          <w:position w:val="-28"/>
          <w:sz w:val="28"/>
          <w:szCs w:val="28"/>
        </w:rPr>
        <w:object w:dxaOrig="1080" w:dyaOrig="680" w14:anchorId="5FA67D3F">
          <v:shape id="_x0000_i1059" type="#_x0000_t75" style="width:54.1pt;height:33.75pt" o:ole="">
            <v:imagedata r:id="rId67" o:title=""/>
          </v:shape>
          <o:OLEObject Type="Embed" ProgID="Equation.DSMT4" ShapeID="_x0000_i1059" DrawAspect="Content" ObjectID="_1802345957" r:id="rId68"/>
        </w:object>
      </w:r>
      <w:r w:rsidR="00233C14" w:rsidRPr="00F617EC">
        <w:rPr>
          <w:rFonts w:ascii="Times New Roman" w:hAnsi="Times New Roman" w:cs="Times New Roman"/>
          <w:color w:val="000000"/>
          <w:sz w:val="28"/>
          <w:szCs w:val="28"/>
        </w:rPr>
        <w:t>.</w:t>
      </w:r>
      <w:r w:rsidRPr="00F617EC">
        <w:rPr>
          <w:rFonts w:ascii="Times New Roman" w:hAnsi="Times New Roman" w:cs="Times New Roman"/>
          <w:color w:val="000000"/>
          <w:sz w:val="28"/>
          <w:szCs w:val="28"/>
        </w:rPr>
        <w:t xml:space="preserve"> </w:t>
      </w:r>
      <w:r w:rsidRPr="00F617EC">
        <w:rPr>
          <w:rFonts w:ascii="Times New Roman" w:hAnsi="Times New Roman" w:cs="Times New Roman"/>
          <w:color w:val="000000"/>
          <w:sz w:val="28"/>
          <w:szCs w:val="28"/>
        </w:rPr>
        <w:tab/>
      </w:r>
      <w:r w:rsidRPr="00F617EC">
        <w:rPr>
          <w:rFonts w:ascii="Times New Roman" w:hAnsi="Times New Roman" w:cs="Times New Roman"/>
          <w:b/>
          <w:color w:val="0000FF"/>
          <w:sz w:val="28"/>
          <w:szCs w:val="28"/>
        </w:rPr>
        <w:t>C.</w:t>
      </w:r>
      <w:r w:rsidR="00233C14" w:rsidRPr="00F617EC">
        <w:rPr>
          <w:rFonts w:ascii="Times New Roman" w:hAnsi="Times New Roman" w:cs="Times New Roman"/>
          <w:color w:val="000000"/>
          <w:sz w:val="28"/>
          <w:szCs w:val="28"/>
        </w:rPr>
        <w:t xml:space="preserve"> </w:t>
      </w:r>
      <w:r w:rsidR="00233C14" w:rsidRPr="00F617EC">
        <w:rPr>
          <w:rFonts w:ascii="Times New Roman" w:hAnsi="Times New Roman" w:cs="Times New Roman"/>
          <w:color w:val="000000"/>
          <w:position w:val="-14"/>
          <w:sz w:val="28"/>
          <w:szCs w:val="28"/>
        </w:rPr>
        <w:object w:dxaOrig="700" w:dyaOrig="400" w14:anchorId="111FB48E">
          <v:shape id="_x0000_i1060" type="#_x0000_t75" style="width:34.75pt;height:19.85pt" o:ole="">
            <v:imagedata r:id="rId69" o:title=""/>
          </v:shape>
          <o:OLEObject Type="Embed" ProgID="Equation.DSMT4" ShapeID="_x0000_i1060" DrawAspect="Content" ObjectID="_1802345958" r:id="rId70"/>
        </w:object>
      </w:r>
      <w:r w:rsidR="00233C14" w:rsidRPr="00F617EC">
        <w:rPr>
          <w:rFonts w:ascii="Times New Roman" w:hAnsi="Times New Roman" w:cs="Times New Roman"/>
          <w:color w:val="000000"/>
          <w:sz w:val="28"/>
          <w:szCs w:val="28"/>
        </w:rPr>
        <w:t>.</w:t>
      </w:r>
      <w:r w:rsidRPr="00F617EC">
        <w:rPr>
          <w:rFonts w:ascii="Times New Roman" w:hAnsi="Times New Roman" w:cs="Times New Roman"/>
          <w:color w:val="000000"/>
          <w:sz w:val="28"/>
          <w:szCs w:val="28"/>
        </w:rPr>
        <w:t xml:space="preserve"> </w:t>
      </w:r>
      <w:r w:rsidRPr="00F617EC">
        <w:rPr>
          <w:rFonts w:ascii="Times New Roman" w:hAnsi="Times New Roman" w:cs="Times New Roman"/>
          <w:color w:val="000000"/>
          <w:sz w:val="28"/>
          <w:szCs w:val="28"/>
        </w:rPr>
        <w:tab/>
      </w:r>
      <w:r w:rsidRPr="00F617EC">
        <w:rPr>
          <w:rFonts w:ascii="Times New Roman" w:hAnsi="Times New Roman" w:cs="Times New Roman"/>
          <w:b/>
          <w:color w:val="0000FF"/>
          <w:sz w:val="28"/>
          <w:szCs w:val="28"/>
        </w:rPr>
        <w:t>D.</w:t>
      </w:r>
      <w:r w:rsidR="00233C14" w:rsidRPr="00F617EC">
        <w:rPr>
          <w:rFonts w:ascii="Times New Roman" w:hAnsi="Times New Roman" w:cs="Times New Roman"/>
          <w:color w:val="000000"/>
          <w:sz w:val="28"/>
          <w:szCs w:val="28"/>
        </w:rPr>
        <w:t xml:space="preserve"> </w:t>
      </w:r>
      <w:r w:rsidR="00233C14" w:rsidRPr="00F617EC">
        <w:rPr>
          <w:rFonts w:ascii="Times New Roman" w:hAnsi="Times New Roman" w:cs="Times New Roman"/>
          <w:color w:val="000000"/>
          <w:position w:val="-28"/>
          <w:sz w:val="28"/>
          <w:szCs w:val="28"/>
        </w:rPr>
        <w:object w:dxaOrig="820" w:dyaOrig="680" w14:anchorId="085E56D3">
          <v:shape id="_x0000_i1061" type="#_x0000_t75" style="width:41.2pt;height:33.75pt" o:ole="">
            <v:imagedata r:id="rId71" o:title=""/>
          </v:shape>
          <o:OLEObject Type="Embed" ProgID="Equation.DSMT4" ShapeID="_x0000_i1061" DrawAspect="Content" ObjectID="_1802345959" r:id="rId72"/>
        </w:object>
      </w:r>
      <w:r w:rsidR="00233C14" w:rsidRPr="00F617EC">
        <w:rPr>
          <w:rFonts w:ascii="Times New Roman" w:hAnsi="Times New Roman" w:cs="Times New Roman"/>
          <w:color w:val="000000"/>
          <w:sz w:val="28"/>
          <w:szCs w:val="28"/>
        </w:rPr>
        <w:t>.</w:t>
      </w:r>
    </w:p>
    <w:p w14:paraId="58FB3503" w14:textId="1BA4F584" w:rsidR="00233C14" w:rsidRPr="00F617EC" w:rsidRDefault="00F617EC" w:rsidP="00F617EC">
      <w:pPr>
        <w:tabs>
          <w:tab w:val="left" w:pos="283"/>
          <w:tab w:val="left" w:pos="2835"/>
          <w:tab w:val="left" w:pos="5386"/>
          <w:tab w:val="left" w:pos="7937"/>
        </w:tabs>
        <w:spacing w:after="0" w:line="240" w:lineRule="auto"/>
        <w:ind w:firstLine="283"/>
        <w:jc w:val="center"/>
        <w:rPr>
          <w:rFonts w:ascii="Times New Roman" w:hAnsi="Times New Roman" w:cs="Times New Roman"/>
          <w:color w:val="000000"/>
          <w:sz w:val="28"/>
          <w:szCs w:val="28"/>
        </w:rPr>
      </w:pPr>
      <w:r w:rsidRPr="00F617EC">
        <w:rPr>
          <w:rFonts w:ascii="Times New Roman" w:hAnsi="Times New Roman" w:cs="Times New Roman"/>
          <w:b/>
          <w:color w:val="0000FF"/>
          <w:sz w:val="28"/>
          <w:szCs w:val="28"/>
        </w:rPr>
        <w:t>Lời giải</w:t>
      </w:r>
      <w:r w:rsidR="00233C14" w:rsidRPr="00F617EC">
        <w:rPr>
          <w:rFonts w:ascii="Times New Roman" w:hAnsi="Times New Roman" w:cs="Times New Roman"/>
          <w:b/>
          <w:color w:val="000000"/>
          <w:sz w:val="28"/>
          <w:szCs w:val="28"/>
        </w:rPr>
        <w:t>:</w:t>
      </w:r>
    </w:p>
    <w:p w14:paraId="01EAD608" w14:textId="77777777" w:rsidR="00F617EC" w:rsidRPr="00F617EC" w:rsidRDefault="00233C14" w:rsidP="00F617EC">
      <w:pPr>
        <w:tabs>
          <w:tab w:val="left" w:pos="283"/>
          <w:tab w:val="left" w:pos="2835"/>
          <w:tab w:val="left" w:pos="5386"/>
          <w:tab w:val="left" w:pos="7937"/>
        </w:tabs>
        <w:spacing w:after="0" w:line="240" w:lineRule="auto"/>
        <w:ind w:firstLine="283"/>
        <w:jc w:val="both"/>
        <w:rPr>
          <w:rFonts w:ascii="Times New Roman" w:hAnsi="Times New Roman" w:cs="Times New Roman"/>
          <w:color w:val="000000"/>
          <w:sz w:val="28"/>
          <w:szCs w:val="28"/>
        </w:rPr>
      </w:pPr>
      <w:r w:rsidRPr="00F617EC">
        <w:rPr>
          <w:rFonts w:ascii="Times New Roman" w:hAnsi="Times New Roman" w:cs="Times New Roman"/>
          <w:color w:val="000000"/>
          <w:sz w:val="28"/>
          <w:szCs w:val="28"/>
        </w:rPr>
        <w:t xml:space="preserve">Chọn D </w:t>
      </w:r>
    </w:p>
    <w:p w14:paraId="4AE9443F" w14:textId="61C29C16" w:rsidR="00233C14" w:rsidRPr="00F617EC" w:rsidRDefault="00233C14" w:rsidP="00F617EC">
      <w:pPr>
        <w:tabs>
          <w:tab w:val="left" w:pos="283"/>
          <w:tab w:val="left" w:pos="2835"/>
          <w:tab w:val="left" w:pos="5386"/>
          <w:tab w:val="left" w:pos="7937"/>
        </w:tabs>
        <w:spacing w:after="0" w:line="240" w:lineRule="auto"/>
        <w:ind w:firstLine="283"/>
        <w:jc w:val="both"/>
        <w:rPr>
          <w:rFonts w:ascii="Times New Roman" w:hAnsi="Times New Roman" w:cs="Times New Roman"/>
          <w:color w:val="000000"/>
          <w:sz w:val="28"/>
          <w:szCs w:val="28"/>
        </w:rPr>
      </w:pPr>
      <w:r w:rsidRPr="00F617EC">
        <w:rPr>
          <w:rFonts w:ascii="Times New Roman" w:hAnsi="Times New Roman" w:cs="Times New Roman"/>
          <w:color w:val="000000"/>
          <w:sz w:val="28"/>
          <w:szCs w:val="28"/>
        </w:rPr>
        <w:t xml:space="preserve">Tọa độ trung điểm của đoạn thẳng </w:t>
      </w:r>
      <w:r w:rsidRPr="00F617EC">
        <w:rPr>
          <w:rFonts w:ascii="Times New Roman" w:hAnsi="Times New Roman" w:cs="Times New Roman"/>
          <w:color w:val="000000"/>
          <w:position w:val="-6"/>
          <w:sz w:val="28"/>
          <w:szCs w:val="28"/>
        </w:rPr>
        <w:object w:dxaOrig="400" w:dyaOrig="279" w14:anchorId="263588B6">
          <v:shape id="_x0000_i1062" type="#_x0000_t75" style="width:19.85pt;height:13.9pt" o:ole="">
            <v:imagedata r:id="rId63" o:title=""/>
          </v:shape>
          <o:OLEObject Type="Embed" ProgID="Equation.DSMT4" ShapeID="_x0000_i1062" DrawAspect="Content" ObjectID="_1802345960" r:id="rId73"/>
        </w:object>
      </w:r>
      <w:r w:rsidRPr="00F617EC">
        <w:rPr>
          <w:rFonts w:ascii="Times New Roman" w:hAnsi="Times New Roman" w:cs="Times New Roman"/>
          <w:color w:val="000000"/>
          <w:sz w:val="28"/>
          <w:szCs w:val="28"/>
        </w:rPr>
        <w:t xml:space="preserve"> là: </w:t>
      </w:r>
      <w:r w:rsidRPr="00F617EC">
        <w:rPr>
          <w:rFonts w:ascii="Times New Roman" w:hAnsi="Times New Roman" w:cs="Times New Roman"/>
          <w:color w:val="000000"/>
          <w:position w:val="-28"/>
          <w:sz w:val="28"/>
          <w:szCs w:val="28"/>
        </w:rPr>
        <w:object w:dxaOrig="2940" w:dyaOrig="680" w14:anchorId="6ECA8076">
          <v:shape id="_x0000_i1063" type="#_x0000_t75" style="width:147pt;height:33.75pt" o:ole="">
            <v:imagedata r:id="rId74" o:title=""/>
          </v:shape>
          <o:OLEObject Type="Embed" ProgID="Equation.DSMT4" ShapeID="_x0000_i1063" DrawAspect="Content" ObjectID="_1802345961" r:id="rId75"/>
        </w:object>
      </w:r>
      <w:r w:rsidRPr="00F617EC">
        <w:rPr>
          <w:rFonts w:ascii="Times New Roman" w:hAnsi="Times New Roman" w:cs="Times New Roman"/>
          <w:color w:val="000000"/>
          <w:sz w:val="28"/>
          <w:szCs w:val="28"/>
        </w:rPr>
        <w:t>.</w:t>
      </w:r>
    </w:p>
    <w:p w14:paraId="6AE53340" w14:textId="77777777" w:rsidR="00F617EC" w:rsidRPr="00F617EC" w:rsidRDefault="00233C14" w:rsidP="00F617EC">
      <w:pPr>
        <w:pStyle w:val="ListParagraph"/>
        <w:numPr>
          <w:ilvl w:val="0"/>
          <w:numId w:val="14"/>
        </w:numPr>
        <w:spacing w:before="120" w:after="0" w:line="276" w:lineRule="auto"/>
        <w:rPr>
          <w:rFonts w:ascii="Times New Roman" w:hAnsi="Times New Roman" w:cs="Times New Roman"/>
          <w:b/>
          <w:color w:val="0000FF"/>
          <w:sz w:val="28"/>
          <w:szCs w:val="28"/>
        </w:rPr>
      </w:pPr>
      <w:r w:rsidRPr="00F617EC">
        <w:rPr>
          <w:rFonts w:ascii="Times New Roman" w:hAnsi="Times New Roman" w:cs="Times New Roman"/>
          <w:color w:val="000000"/>
          <w:sz w:val="28"/>
          <w:szCs w:val="28"/>
        </w:rPr>
        <w:t xml:space="preserve">Một hộp có </w:t>
      </w:r>
      <w:r w:rsidRPr="00F617EC">
        <w:rPr>
          <w:rFonts w:ascii="Times New Roman" w:hAnsi="Times New Roman" w:cs="Times New Roman"/>
          <w:position w:val="-6"/>
          <w:sz w:val="28"/>
          <w:szCs w:val="28"/>
        </w:rPr>
        <w:object w:dxaOrig="180" w:dyaOrig="279" w14:anchorId="69AF209B">
          <v:shape id="_x0000_i1064" type="#_x0000_t75" style="width:8.95pt;height:13.9pt" o:ole="">
            <v:imagedata r:id="rId76" o:title=""/>
          </v:shape>
          <o:OLEObject Type="Embed" ProgID="Equation.DSMT4" ShapeID="_x0000_i1064" DrawAspect="Content" ObjectID="_1802345962" r:id="rId77"/>
        </w:object>
      </w:r>
      <w:r w:rsidR="00F617EC" w:rsidRPr="00F617EC">
        <w:rPr>
          <w:rFonts w:ascii="Times New Roman" w:hAnsi="Times New Roman" w:cs="Times New Roman"/>
          <w:color w:val="000000"/>
          <w:sz w:val="28"/>
          <w:szCs w:val="28"/>
        </w:rPr>
        <w:t xml:space="preserve"> </w:t>
      </w:r>
      <w:r w:rsidRPr="00F617EC">
        <w:rPr>
          <w:rFonts w:ascii="Times New Roman" w:hAnsi="Times New Roman" w:cs="Times New Roman"/>
          <w:color w:val="000000"/>
          <w:sz w:val="28"/>
          <w:szCs w:val="28"/>
        </w:rPr>
        <w:t xml:space="preserve">viên bi xám; </w:t>
      </w:r>
      <w:r w:rsidRPr="00F617EC">
        <w:rPr>
          <w:rFonts w:ascii="Times New Roman" w:hAnsi="Times New Roman" w:cs="Times New Roman"/>
          <w:position w:val="-6"/>
          <w:sz w:val="28"/>
          <w:szCs w:val="28"/>
        </w:rPr>
        <w:object w:dxaOrig="200" w:dyaOrig="279" w14:anchorId="7E82D051">
          <v:shape id="_x0000_i1065" type="#_x0000_t75" style="width:9.95pt;height:13.9pt" o:ole="">
            <v:imagedata r:id="rId26" o:title=""/>
          </v:shape>
          <o:OLEObject Type="Embed" ProgID="Equation.DSMT4" ShapeID="_x0000_i1065" DrawAspect="Content" ObjectID="_1802345963" r:id="rId78"/>
        </w:object>
      </w:r>
      <w:r w:rsidR="00F617EC" w:rsidRPr="00F617EC">
        <w:rPr>
          <w:rFonts w:ascii="Times New Roman" w:hAnsi="Times New Roman" w:cs="Times New Roman"/>
          <w:color w:val="000000"/>
          <w:sz w:val="28"/>
          <w:szCs w:val="28"/>
        </w:rPr>
        <w:t xml:space="preserve"> </w:t>
      </w:r>
      <w:r w:rsidRPr="00F617EC">
        <w:rPr>
          <w:rFonts w:ascii="Times New Roman" w:hAnsi="Times New Roman" w:cs="Times New Roman"/>
          <w:color w:val="000000"/>
          <w:sz w:val="28"/>
          <w:szCs w:val="28"/>
        </w:rPr>
        <w:t xml:space="preserve">viên bi nâu và </w:t>
      </w:r>
      <w:r w:rsidRPr="00F617EC">
        <w:rPr>
          <w:rFonts w:ascii="Times New Roman" w:hAnsi="Times New Roman" w:cs="Times New Roman"/>
          <w:position w:val="-4"/>
          <w:sz w:val="28"/>
          <w:szCs w:val="28"/>
        </w:rPr>
        <w:object w:dxaOrig="279" w:dyaOrig="260" w14:anchorId="7B7EB6D9">
          <v:shape id="_x0000_i1066" type="#_x0000_t75" style="width:13.9pt;height:12.9pt" o:ole="">
            <v:imagedata r:id="rId79" o:title=""/>
          </v:shape>
          <o:OLEObject Type="Embed" ProgID="Equation.DSMT4" ShapeID="_x0000_i1066" DrawAspect="Content" ObjectID="_1802345964" r:id="rId80"/>
        </w:object>
      </w:r>
      <w:r w:rsidR="00F617EC" w:rsidRPr="00F617EC">
        <w:rPr>
          <w:rFonts w:ascii="Times New Roman" w:hAnsi="Times New Roman" w:cs="Times New Roman"/>
          <w:color w:val="000000"/>
          <w:sz w:val="28"/>
          <w:szCs w:val="28"/>
        </w:rPr>
        <w:t xml:space="preserve"> </w:t>
      </w:r>
      <w:r w:rsidRPr="00F617EC">
        <w:rPr>
          <w:rFonts w:ascii="Times New Roman" w:hAnsi="Times New Roman" w:cs="Times New Roman"/>
          <w:color w:val="000000"/>
          <w:sz w:val="28"/>
          <w:szCs w:val="28"/>
        </w:rPr>
        <w:t xml:space="preserve">viên bi tím. Có bao nhiêu cách để chọn được </w:t>
      </w:r>
      <w:r w:rsidRPr="00F617EC">
        <w:rPr>
          <w:rFonts w:ascii="Times New Roman" w:hAnsi="Times New Roman" w:cs="Times New Roman"/>
          <w:position w:val="-6"/>
          <w:sz w:val="28"/>
          <w:szCs w:val="28"/>
        </w:rPr>
        <w:object w:dxaOrig="180" w:dyaOrig="279" w14:anchorId="473993C0">
          <v:shape id="_x0000_i1067" type="#_x0000_t75" style="width:8.95pt;height:13.9pt" o:ole="">
            <v:imagedata r:id="rId24" o:title=""/>
          </v:shape>
          <o:OLEObject Type="Embed" ProgID="Equation.DSMT4" ShapeID="_x0000_i1067" DrawAspect="Content" ObjectID="_1802345965" r:id="rId81"/>
        </w:object>
      </w:r>
      <w:r w:rsidR="00F617EC" w:rsidRPr="00F617EC">
        <w:rPr>
          <w:rFonts w:ascii="Times New Roman" w:hAnsi="Times New Roman" w:cs="Times New Roman"/>
          <w:color w:val="000000"/>
          <w:sz w:val="28"/>
          <w:szCs w:val="28"/>
        </w:rPr>
        <w:t xml:space="preserve"> </w:t>
      </w:r>
      <w:r w:rsidRPr="00F617EC">
        <w:rPr>
          <w:rFonts w:ascii="Times New Roman" w:hAnsi="Times New Roman" w:cs="Times New Roman"/>
          <w:color w:val="000000"/>
          <w:sz w:val="28"/>
          <w:szCs w:val="28"/>
        </w:rPr>
        <w:t>viên bi đủ ba màu.</w:t>
      </w:r>
    </w:p>
    <w:p w14:paraId="07CB5DE6" w14:textId="331E2C6D" w:rsidR="00233C14" w:rsidRPr="00F617EC" w:rsidRDefault="00F617EC" w:rsidP="00F617EC">
      <w:pPr>
        <w:tabs>
          <w:tab w:val="left" w:pos="283"/>
          <w:tab w:val="left" w:pos="2835"/>
          <w:tab w:val="left" w:pos="5386"/>
          <w:tab w:val="left" w:pos="7937"/>
        </w:tabs>
        <w:spacing w:after="0" w:line="240" w:lineRule="auto"/>
        <w:ind w:firstLine="283"/>
        <w:jc w:val="both"/>
        <w:rPr>
          <w:rFonts w:ascii="Times New Roman" w:hAnsi="Times New Roman" w:cs="Times New Roman"/>
          <w:color w:val="000000"/>
          <w:sz w:val="28"/>
          <w:szCs w:val="28"/>
        </w:rPr>
      </w:pPr>
      <w:r w:rsidRPr="00F617EC">
        <w:rPr>
          <w:rFonts w:ascii="Times New Roman" w:hAnsi="Times New Roman" w:cs="Times New Roman"/>
          <w:b/>
          <w:color w:val="0000FF"/>
          <w:sz w:val="28"/>
          <w:szCs w:val="28"/>
        </w:rPr>
        <w:t>A.</w:t>
      </w:r>
      <w:r w:rsidR="00233C14" w:rsidRPr="00F617EC">
        <w:rPr>
          <w:rFonts w:ascii="Times New Roman" w:hAnsi="Times New Roman" w:cs="Times New Roman"/>
          <w:color w:val="000000"/>
          <w:sz w:val="28"/>
          <w:szCs w:val="28"/>
        </w:rPr>
        <w:t xml:space="preserve"> </w:t>
      </w:r>
      <w:r w:rsidR="00233C14" w:rsidRPr="00F617EC">
        <w:rPr>
          <w:rFonts w:ascii="Times New Roman" w:hAnsi="Times New Roman" w:cs="Times New Roman"/>
          <w:color w:val="000000"/>
          <w:position w:val="-6"/>
          <w:sz w:val="28"/>
          <w:szCs w:val="28"/>
        </w:rPr>
        <w:object w:dxaOrig="420" w:dyaOrig="279" w14:anchorId="06E5FC67">
          <v:shape id="_x0000_i1068" type="#_x0000_t75" style="width:20.85pt;height:13.9pt" o:ole="">
            <v:imagedata r:id="rId82" o:title=""/>
          </v:shape>
          <o:OLEObject Type="Embed" ProgID="Equation.DSMT4" ShapeID="_x0000_i1068" DrawAspect="Content" ObjectID="_1802345966" r:id="rId83"/>
        </w:object>
      </w:r>
      <w:r w:rsidR="00233C14" w:rsidRPr="00F617EC">
        <w:rPr>
          <w:rFonts w:ascii="Times New Roman" w:hAnsi="Times New Roman" w:cs="Times New Roman"/>
          <w:color w:val="000000"/>
          <w:sz w:val="28"/>
          <w:szCs w:val="28"/>
        </w:rPr>
        <w:t>.</w:t>
      </w:r>
      <w:r w:rsidRPr="00F617EC">
        <w:rPr>
          <w:rFonts w:ascii="Times New Roman" w:hAnsi="Times New Roman" w:cs="Times New Roman"/>
          <w:color w:val="000000"/>
          <w:sz w:val="28"/>
          <w:szCs w:val="28"/>
        </w:rPr>
        <w:t xml:space="preserve"> </w:t>
      </w:r>
      <w:r w:rsidRPr="00F617EC">
        <w:rPr>
          <w:rFonts w:ascii="Times New Roman" w:hAnsi="Times New Roman" w:cs="Times New Roman"/>
          <w:color w:val="000000"/>
          <w:sz w:val="28"/>
          <w:szCs w:val="28"/>
        </w:rPr>
        <w:tab/>
      </w:r>
      <w:r w:rsidRPr="00F617EC">
        <w:rPr>
          <w:rFonts w:ascii="Times New Roman" w:hAnsi="Times New Roman" w:cs="Times New Roman"/>
          <w:b/>
          <w:color w:val="0000FF"/>
          <w:sz w:val="28"/>
          <w:szCs w:val="28"/>
        </w:rPr>
        <w:t>B.</w:t>
      </w:r>
      <w:r w:rsidR="00233C14" w:rsidRPr="00F617EC">
        <w:rPr>
          <w:rFonts w:ascii="Times New Roman" w:hAnsi="Times New Roman" w:cs="Times New Roman"/>
          <w:color w:val="000000"/>
          <w:sz w:val="28"/>
          <w:szCs w:val="28"/>
        </w:rPr>
        <w:t xml:space="preserve"> </w:t>
      </w:r>
      <w:r w:rsidR="00233C14" w:rsidRPr="00F617EC">
        <w:rPr>
          <w:rFonts w:ascii="Times New Roman" w:hAnsi="Times New Roman" w:cs="Times New Roman"/>
          <w:color w:val="000000"/>
          <w:position w:val="-6"/>
          <w:sz w:val="28"/>
          <w:szCs w:val="28"/>
        </w:rPr>
        <w:object w:dxaOrig="420" w:dyaOrig="279" w14:anchorId="4010B21E">
          <v:shape id="_x0000_i1069" type="#_x0000_t75" style="width:20.85pt;height:13.9pt" o:ole="">
            <v:imagedata r:id="rId84" o:title=""/>
          </v:shape>
          <o:OLEObject Type="Embed" ProgID="Equation.DSMT4" ShapeID="_x0000_i1069" DrawAspect="Content" ObjectID="_1802345967" r:id="rId85"/>
        </w:object>
      </w:r>
      <w:r w:rsidR="00233C14" w:rsidRPr="00F617EC">
        <w:rPr>
          <w:rFonts w:ascii="Times New Roman" w:hAnsi="Times New Roman" w:cs="Times New Roman"/>
          <w:color w:val="000000"/>
          <w:sz w:val="28"/>
          <w:szCs w:val="28"/>
        </w:rPr>
        <w:t>.</w:t>
      </w:r>
      <w:r w:rsidRPr="00F617EC">
        <w:rPr>
          <w:rFonts w:ascii="Times New Roman" w:hAnsi="Times New Roman" w:cs="Times New Roman"/>
          <w:color w:val="000000"/>
          <w:sz w:val="28"/>
          <w:szCs w:val="28"/>
        </w:rPr>
        <w:tab/>
        <w:t xml:space="preserve"> </w:t>
      </w:r>
      <w:r w:rsidRPr="00F617EC">
        <w:rPr>
          <w:rFonts w:ascii="Times New Roman" w:hAnsi="Times New Roman" w:cs="Times New Roman"/>
          <w:b/>
          <w:color w:val="0000FF"/>
          <w:sz w:val="28"/>
          <w:szCs w:val="28"/>
        </w:rPr>
        <w:t>C.</w:t>
      </w:r>
      <w:r w:rsidR="00233C14" w:rsidRPr="00F617EC">
        <w:rPr>
          <w:rFonts w:ascii="Times New Roman" w:hAnsi="Times New Roman" w:cs="Times New Roman"/>
          <w:color w:val="000000"/>
          <w:sz w:val="28"/>
          <w:szCs w:val="28"/>
        </w:rPr>
        <w:t xml:space="preserve"> </w:t>
      </w:r>
      <w:r w:rsidR="00233C14" w:rsidRPr="00F617EC">
        <w:rPr>
          <w:rFonts w:ascii="Times New Roman" w:hAnsi="Times New Roman" w:cs="Times New Roman"/>
          <w:color w:val="000000"/>
          <w:position w:val="-6"/>
          <w:sz w:val="28"/>
          <w:szCs w:val="28"/>
        </w:rPr>
        <w:object w:dxaOrig="420" w:dyaOrig="279" w14:anchorId="5B8DF34D">
          <v:shape id="_x0000_i1070" type="#_x0000_t75" style="width:20.85pt;height:13.9pt" o:ole="">
            <v:imagedata r:id="rId86" o:title=""/>
          </v:shape>
          <o:OLEObject Type="Embed" ProgID="Equation.DSMT4" ShapeID="_x0000_i1070" DrawAspect="Content" ObjectID="_1802345968" r:id="rId87"/>
        </w:object>
      </w:r>
      <w:r w:rsidR="00233C14" w:rsidRPr="00F617EC">
        <w:rPr>
          <w:rFonts w:ascii="Times New Roman" w:hAnsi="Times New Roman" w:cs="Times New Roman"/>
          <w:color w:val="000000"/>
          <w:sz w:val="28"/>
          <w:szCs w:val="28"/>
        </w:rPr>
        <w:t>.</w:t>
      </w:r>
      <w:r w:rsidRPr="00F617EC">
        <w:rPr>
          <w:rFonts w:ascii="Times New Roman" w:hAnsi="Times New Roman" w:cs="Times New Roman"/>
          <w:color w:val="000000"/>
          <w:sz w:val="28"/>
          <w:szCs w:val="28"/>
        </w:rPr>
        <w:t xml:space="preserve"> </w:t>
      </w:r>
      <w:r w:rsidRPr="00F617EC">
        <w:rPr>
          <w:rFonts w:ascii="Times New Roman" w:hAnsi="Times New Roman" w:cs="Times New Roman"/>
          <w:color w:val="000000"/>
          <w:sz w:val="28"/>
          <w:szCs w:val="28"/>
        </w:rPr>
        <w:tab/>
      </w:r>
      <w:r w:rsidRPr="00F617EC">
        <w:rPr>
          <w:rFonts w:ascii="Times New Roman" w:hAnsi="Times New Roman" w:cs="Times New Roman"/>
          <w:b/>
          <w:color w:val="0000FF"/>
          <w:sz w:val="28"/>
          <w:szCs w:val="28"/>
        </w:rPr>
        <w:t>D.</w:t>
      </w:r>
      <w:r w:rsidR="00233C14" w:rsidRPr="00F617EC">
        <w:rPr>
          <w:rFonts w:ascii="Times New Roman" w:hAnsi="Times New Roman" w:cs="Times New Roman"/>
          <w:color w:val="000000"/>
          <w:sz w:val="28"/>
          <w:szCs w:val="28"/>
        </w:rPr>
        <w:t xml:space="preserve"> </w:t>
      </w:r>
      <w:r w:rsidR="00233C14" w:rsidRPr="00F617EC">
        <w:rPr>
          <w:rFonts w:ascii="Times New Roman" w:hAnsi="Times New Roman" w:cs="Times New Roman"/>
          <w:color w:val="000000"/>
          <w:position w:val="-6"/>
          <w:sz w:val="28"/>
          <w:szCs w:val="28"/>
        </w:rPr>
        <w:object w:dxaOrig="420" w:dyaOrig="279" w14:anchorId="6FBBB8F8">
          <v:shape id="_x0000_i1071" type="#_x0000_t75" style="width:20.85pt;height:13.9pt" o:ole="">
            <v:imagedata r:id="rId88" o:title=""/>
          </v:shape>
          <o:OLEObject Type="Embed" ProgID="Equation.DSMT4" ShapeID="_x0000_i1071" DrawAspect="Content" ObjectID="_1802345969" r:id="rId89"/>
        </w:object>
      </w:r>
      <w:r w:rsidR="00233C14" w:rsidRPr="00F617EC">
        <w:rPr>
          <w:rFonts w:ascii="Times New Roman" w:hAnsi="Times New Roman" w:cs="Times New Roman"/>
          <w:color w:val="000000"/>
          <w:sz w:val="28"/>
          <w:szCs w:val="28"/>
        </w:rPr>
        <w:t>.</w:t>
      </w:r>
    </w:p>
    <w:p w14:paraId="1FDDF1A3" w14:textId="13C494C7" w:rsidR="00233C14" w:rsidRPr="00F617EC" w:rsidRDefault="00F617EC" w:rsidP="00F617EC">
      <w:pPr>
        <w:tabs>
          <w:tab w:val="left" w:pos="283"/>
          <w:tab w:val="left" w:pos="2835"/>
          <w:tab w:val="left" w:pos="5386"/>
          <w:tab w:val="left" w:pos="7937"/>
        </w:tabs>
        <w:spacing w:after="0" w:line="240" w:lineRule="auto"/>
        <w:ind w:firstLine="283"/>
        <w:jc w:val="center"/>
        <w:rPr>
          <w:rFonts w:ascii="Times New Roman" w:hAnsi="Times New Roman" w:cs="Times New Roman"/>
          <w:color w:val="000000"/>
          <w:sz w:val="28"/>
          <w:szCs w:val="28"/>
        </w:rPr>
      </w:pPr>
      <w:r w:rsidRPr="00F617EC">
        <w:rPr>
          <w:rFonts w:ascii="Times New Roman" w:hAnsi="Times New Roman" w:cs="Times New Roman"/>
          <w:b/>
          <w:color w:val="0000FF"/>
          <w:sz w:val="28"/>
          <w:szCs w:val="28"/>
        </w:rPr>
        <w:t>Lời giải</w:t>
      </w:r>
      <w:r w:rsidR="00233C14" w:rsidRPr="00F617EC">
        <w:rPr>
          <w:rFonts w:ascii="Times New Roman" w:hAnsi="Times New Roman" w:cs="Times New Roman"/>
          <w:b/>
          <w:color w:val="000000"/>
          <w:sz w:val="28"/>
          <w:szCs w:val="28"/>
        </w:rPr>
        <w:t>:</w:t>
      </w:r>
    </w:p>
    <w:p w14:paraId="208BACB8" w14:textId="77777777" w:rsidR="00233C14" w:rsidRPr="00F617EC" w:rsidRDefault="00233C14" w:rsidP="00F617EC">
      <w:pPr>
        <w:tabs>
          <w:tab w:val="left" w:pos="283"/>
          <w:tab w:val="left" w:pos="2835"/>
          <w:tab w:val="left" w:pos="5386"/>
          <w:tab w:val="left" w:pos="7937"/>
        </w:tabs>
        <w:spacing w:after="0" w:line="240" w:lineRule="auto"/>
        <w:ind w:firstLine="283"/>
        <w:jc w:val="both"/>
        <w:rPr>
          <w:rFonts w:ascii="Times New Roman" w:hAnsi="Times New Roman" w:cs="Times New Roman"/>
          <w:color w:val="000000"/>
          <w:sz w:val="28"/>
          <w:szCs w:val="28"/>
        </w:rPr>
      </w:pPr>
      <w:r w:rsidRPr="00F617EC">
        <w:rPr>
          <w:rFonts w:ascii="Times New Roman" w:hAnsi="Times New Roman" w:cs="Times New Roman"/>
          <w:color w:val="000000"/>
          <w:sz w:val="28"/>
          <w:szCs w:val="28"/>
        </w:rPr>
        <w:t>Chọn C</w:t>
      </w:r>
    </w:p>
    <w:p w14:paraId="296DD2A8" w14:textId="5A3DB2CD" w:rsidR="00233C14" w:rsidRPr="00F617EC" w:rsidRDefault="00233C14" w:rsidP="00F617EC">
      <w:pPr>
        <w:tabs>
          <w:tab w:val="left" w:pos="283"/>
          <w:tab w:val="left" w:pos="2835"/>
          <w:tab w:val="left" w:pos="5386"/>
          <w:tab w:val="left" w:pos="7937"/>
        </w:tabs>
        <w:spacing w:after="0" w:line="240" w:lineRule="auto"/>
        <w:ind w:firstLine="283"/>
        <w:jc w:val="both"/>
        <w:rPr>
          <w:rFonts w:ascii="Times New Roman" w:hAnsi="Times New Roman" w:cs="Times New Roman"/>
          <w:color w:val="000000"/>
          <w:sz w:val="28"/>
          <w:szCs w:val="28"/>
        </w:rPr>
      </w:pPr>
      <w:r w:rsidRPr="00F617EC">
        <w:rPr>
          <w:rFonts w:ascii="Times New Roman" w:hAnsi="Times New Roman" w:cs="Times New Roman"/>
          <w:color w:val="000000"/>
          <w:sz w:val="28"/>
          <w:szCs w:val="28"/>
        </w:rPr>
        <w:t xml:space="preserve">Số cách chọn </w:t>
      </w:r>
      <w:r w:rsidRPr="00F617EC">
        <w:rPr>
          <w:rFonts w:ascii="Times New Roman" w:hAnsi="Times New Roman" w:cs="Times New Roman"/>
          <w:color w:val="000000"/>
          <w:position w:val="-4"/>
          <w:sz w:val="28"/>
          <w:szCs w:val="28"/>
        </w:rPr>
        <w:object w:dxaOrig="160" w:dyaOrig="260" w14:anchorId="0FB406CC">
          <v:shape id="_x0000_i1072" type="#_x0000_t75" style="width:7.95pt;height:12.9pt" o:ole="">
            <v:imagedata r:id="rId90" o:title=""/>
          </v:shape>
          <o:OLEObject Type="Embed" ProgID="Equation.DSMT4" ShapeID="_x0000_i1072" DrawAspect="Content" ObjectID="_1802345970" r:id="rId91"/>
        </w:object>
      </w:r>
      <w:r w:rsidR="00F617EC" w:rsidRPr="00F617EC">
        <w:rPr>
          <w:rFonts w:ascii="Times New Roman" w:hAnsi="Times New Roman" w:cs="Times New Roman"/>
          <w:color w:val="000000"/>
          <w:sz w:val="28"/>
          <w:szCs w:val="28"/>
        </w:rPr>
        <w:t xml:space="preserve"> </w:t>
      </w:r>
      <w:r w:rsidRPr="00F617EC">
        <w:rPr>
          <w:rFonts w:ascii="Times New Roman" w:hAnsi="Times New Roman" w:cs="Times New Roman"/>
          <w:color w:val="000000"/>
          <w:sz w:val="28"/>
          <w:szCs w:val="28"/>
        </w:rPr>
        <w:t xml:space="preserve">viên bi xám là </w:t>
      </w:r>
      <w:r w:rsidRPr="00F617EC">
        <w:rPr>
          <w:rFonts w:ascii="Times New Roman" w:hAnsi="Times New Roman" w:cs="Times New Roman"/>
          <w:color w:val="000000"/>
          <w:position w:val="-12"/>
          <w:sz w:val="28"/>
          <w:szCs w:val="28"/>
        </w:rPr>
        <w:object w:dxaOrig="300" w:dyaOrig="380" w14:anchorId="0875679A">
          <v:shape id="_x0000_i1073" type="#_x0000_t75" style="width:14.9pt;height:18.85pt" o:ole="">
            <v:imagedata r:id="rId92" o:title=""/>
          </v:shape>
          <o:OLEObject Type="Embed" ProgID="Equation.DSMT4" ShapeID="_x0000_i1073" DrawAspect="Content" ObjectID="_1802345971" r:id="rId93"/>
        </w:object>
      </w:r>
    </w:p>
    <w:p w14:paraId="75373944" w14:textId="278A6E31" w:rsidR="00233C14" w:rsidRPr="00F617EC" w:rsidRDefault="00233C14" w:rsidP="00F617EC">
      <w:pPr>
        <w:tabs>
          <w:tab w:val="left" w:pos="283"/>
          <w:tab w:val="left" w:pos="2835"/>
          <w:tab w:val="left" w:pos="5386"/>
          <w:tab w:val="left" w:pos="7937"/>
        </w:tabs>
        <w:spacing w:after="0" w:line="240" w:lineRule="auto"/>
        <w:ind w:firstLine="283"/>
        <w:jc w:val="both"/>
        <w:rPr>
          <w:rFonts w:ascii="Times New Roman" w:hAnsi="Times New Roman" w:cs="Times New Roman"/>
          <w:color w:val="000000"/>
          <w:sz w:val="28"/>
          <w:szCs w:val="28"/>
        </w:rPr>
      </w:pPr>
      <w:r w:rsidRPr="00F617EC">
        <w:rPr>
          <w:rFonts w:ascii="Times New Roman" w:hAnsi="Times New Roman" w:cs="Times New Roman"/>
          <w:color w:val="000000"/>
          <w:sz w:val="28"/>
          <w:szCs w:val="28"/>
        </w:rPr>
        <w:t xml:space="preserve">Số cách chọn </w:t>
      </w:r>
      <w:r w:rsidRPr="00F617EC">
        <w:rPr>
          <w:rFonts w:ascii="Times New Roman" w:hAnsi="Times New Roman" w:cs="Times New Roman"/>
          <w:color w:val="000000"/>
          <w:position w:val="-4"/>
          <w:sz w:val="28"/>
          <w:szCs w:val="28"/>
        </w:rPr>
        <w:object w:dxaOrig="160" w:dyaOrig="260" w14:anchorId="1B1427DC">
          <v:shape id="_x0000_i1074" type="#_x0000_t75" style="width:7.95pt;height:12.9pt" o:ole="">
            <v:imagedata r:id="rId94" o:title=""/>
          </v:shape>
          <o:OLEObject Type="Embed" ProgID="Equation.DSMT4" ShapeID="_x0000_i1074" DrawAspect="Content" ObjectID="_1802345972" r:id="rId95"/>
        </w:object>
      </w:r>
      <w:r w:rsidR="00F617EC" w:rsidRPr="00F617EC">
        <w:rPr>
          <w:rFonts w:ascii="Times New Roman" w:hAnsi="Times New Roman" w:cs="Times New Roman"/>
          <w:color w:val="000000"/>
          <w:sz w:val="28"/>
          <w:szCs w:val="28"/>
        </w:rPr>
        <w:t xml:space="preserve"> </w:t>
      </w:r>
      <w:r w:rsidRPr="00F617EC">
        <w:rPr>
          <w:rFonts w:ascii="Times New Roman" w:hAnsi="Times New Roman" w:cs="Times New Roman"/>
          <w:color w:val="000000"/>
          <w:sz w:val="28"/>
          <w:szCs w:val="28"/>
        </w:rPr>
        <w:t xml:space="preserve">viên bi nâu là </w:t>
      </w:r>
      <w:r w:rsidRPr="00F617EC">
        <w:rPr>
          <w:rFonts w:ascii="Times New Roman" w:hAnsi="Times New Roman" w:cs="Times New Roman"/>
          <w:color w:val="000000"/>
          <w:position w:val="-12"/>
          <w:sz w:val="28"/>
          <w:szCs w:val="28"/>
        </w:rPr>
        <w:object w:dxaOrig="300" w:dyaOrig="380" w14:anchorId="6F49DD23">
          <v:shape id="_x0000_i1075" type="#_x0000_t75" style="width:14.9pt;height:18.85pt" o:ole="">
            <v:imagedata r:id="rId96" o:title=""/>
          </v:shape>
          <o:OLEObject Type="Embed" ProgID="Equation.DSMT4" ShapeID="_x0000_i1075" DrawAspect="Content" ObjectID="_1802345973" r:id="rId97"/>
        </w:object>
      </w:r>
      <w:r w:rsidRPr="00F617EC">
        <w:rPr>
          <w:rFonts w:ascii="Times New Roman" w:hAnsi="Times New Roman" w:cs="Times New Roman"/>
          <w:color w:val="000000"/>
          <w:sz w:val="28"/>
          <w:szCs w:val="28"/>
        </w:rPr>
        <w:t xml:space="preserve"> </w:t>
      </w:r>
    </w:p>
    <w:p w14:paraId="629CD56B" w14:textId="1FEAE4FF" w:rsidR="00233C14" w:rsidRPr="00F617EC" w:rsidRDefault="00233C14" w:rsidP="00F617EC">
      <w:pPr>
        <w:tabs>
          <w:tab w:val="left" w:pos="283"/>
          <w:tab w:val="left" w:pos="2835"/>
          <w:tab w:val="left" w:pos="5386"/>
          <w:tab w:val="left" w:pos="7937"/>
        </w:tabs>
        <w:spacing w:after="0" w:line="240" w:lineRule="auto"/>
        <w:ind w:firstLine="283"/>
        <w:jc w:val="both"/>
        <w:rPr>
          <w:rFonts w:ascii="Times New Roman" w:hAnsi="Times New Roman" w:cs="Times New Roman"/>
          <w:color w:val="000000"/>
          <w:sz w:val="28"/>
          <w:szCs w:val="28"/>
        </w:rPr>
      </w:pPr>
      <w:r w:rsidRPr="00F617EC">
        <w:rPr>
          <w:rFonts w:ascii="Times New Roman" w:hAnsi="Times New Roman" w:cs="Times New Roman"/>
          <w:color w:val="000000"/>
          <w:sz w:val="28"/>
          <w:szCs w:val="28"/>
        </w:rPr>
        <w:t xml:space="preserve">Số cách chọn </w:t>
      </w:r>
      <w:r w:rsidRPr="00F617EC">
        <w:rPr>
          <w:rFonts w:ascii="Times New Roman" w:hAnsi="Times New Roman" w:cs="Times New Roman"/>
          <w:color w:val="000000"/>
          <w:position w:val="-4"/>
          <w:sz w:val="28"/>
          <w:szCs w:val="28"/>
        </w:rPr>
        <w:object w:dxaOrig="160" w:dyaOrig="260" w14:anchorId="7FB58D15">
          <v:shape id="_x0000_i1076" type="#_x0000_t75" style="width:7.95pt;height:12.9pt" o:ole="">
            <v:imagedata r:id="rId90" o:title=""/>
          </v:shape>
          <o:OLEObject Type="Embed" ProgID="Equation.DSMT4" ShapeID="_x0000_i1076" DrawAspect="Content" ObjectID="_1802345974" r:id="rId98"/>
        </w:object>
      </w:r>
      <w:r w:rsidR="00F617EC" w:rsidRPr="00F617EC">
        <w:rPr>
          <w:rFonts w:ascii="Times New Roman" w:hAnsi="Times New Roman" w:cs="Times New Roman"/>
          <w:color w:val="000000"/>
          <w:sz w:val="28"/>
          <w:szCs w:val="28"/>
        </w:rPr>
        <w:t xml:space="preserve"> </w:t>
      </w:r>
      <w:r w:rsidRPr="00F617EC">
        <w:rPr>
          <w:rFonts w:ascii="Times New Roman" w:hAnsi="Times New Roman" w:cs="Times New Roman"/>
          <w:color w:val="000000"/>
          <w:sz w:val="28"/>
          <w:szCs w:val="28"/>
        </w:rPr>
        <w:t>viên bi tím</w:t>
      </w:r>
      <w:r w:rsidR="00F617EC" w:rsidRPr="00F617EC">
        <w:rPr>
          <w:rFonts w:ascii="Times New Roman" w:hAnsi="Times New Roman" w:cs="Times New Roman"/>
          <w:color w:val="000000"/>
          <w:sz w:val="28"/>
          <w:szCs w:val="28"/>
        </w:rPr>
        <w:t xml:space="preserve"> </w:t>
      </w:r>
      <w:r w:rsidRPr="00F617EC">
        <w:rPr>
          <w:rFonts w:ascii="Times New Roman" w:hAnsi="Times New Roman" w:cs="Times New Roman"/>
          <w:color w:val="000000"/>
          <w:sz w:val="28"/>
          <w:szCs w:val="28"/>
        </w:rPr>
        <w:t xml:space="preserve">là </w:t>
      </w:r>
      <w:r w:rsidRPr="00F617EC">
        <w:rPr>
          <w:rFonts w:ascii="Times New Roman" w:hAnsi="Times New Roman" w:cs="Times New Roman"/>
          <w:color w:val="000000"/>
          <w:position w:val="-12"/>
          <w:sz w:val="28"/>
          <w:szCs w:val="28"/>
        </w:rPr>
        <w:object w:dxaOrig="360" w:dyaOrig="380" w14:anchorId="72F26B1E">
          <v:shape id="_x0000_i1077" type="#_x0000_t75" style="width:17.9pt;height:18.85pt" o:ole="">
            <v:imagedata r:id="rId99" o:title=""/>
          </v:shape>
          <o:OLEObject Type="Embed" ProgID="Equation.DSMT4" ShapeID="_x0000_i1077" DrawAspect="Content" ObjectID="_1802345975" r:id="rId100"/>
        </w:object>
      </w:r>
      <w:r w:rsidRPr="00F617EC">
        <w:rPr>
          <w:rFonts w:ascii="Times New Roman" w:hAnsi="Times New Roman" w:cs="Times New Roman"/>
          <w:color w:val="000000"/>
          <w:sz w:val="28"/>
          <w:szCs w:val="28"/>
        </w:rPr>
        <w:t xml:space="preserve"> </w:t>
      </w:r>
    </w:p>
    <w:p w14:paraId="35B4637B" w14:textId="20975583" w:rsidR="00233C14" w:rsidRPr="00F617EC" w:rsidRDefault="00233C14" w:rsidP="00F617EC">
      <w:pPr>
        <w:tabs>
          <w:tab w:val="left" w:pos="283"/>
          <w:tab w:val="left" w:pos="2835"/>
          <w:tab w:val="left" w:pos="5386"/>
          <w:tab w:val="left" w:pos="7937"/>
        </w:tabs>
        <w:spacing w:after="0" w:line="240" w:lineRule="auto"/>
        <w:ind w:firstLine="283"/>
        <w:jc w:val="both"/>
        <w:rPr>
          <w:rFonts w:ascii="Times New Roman" w:hAnsi="Times New Roman" w:cs="Times New Roman"/>
          <w:color w:val="000000"/>
          <w:sz w:val="28"/>
          <w:szCs w:val="28"/>
        </w:rPr>
      </w:pPr>
      <w:r w:rsidRPr="00F617EC">
        <w:rPr>
          <w:rFonts w:ascii="Times New Roman" w:hAnsi="Times New Roman" w:cs="Times New Roman"/>
          <w:color w:val="000000"/>
          <w:sz w:val="28"/>
          <w:szCs w:val="28"/>
        </w:rPr>
        <w:t xml:space="preserve">Vậy số cách chọn </w:t>
      </w:r>
      <w:r w:rsidRPr="00F617EC">
        <w:rPr>
          <w:rFonts w:ascii="Times New Roman" w:hAnsi="Times New Roman" w:cs="Times New Roman"/>
          <w:color w:val="000000"/>
          <w:position w:val="-6"/>
          <w:sz w:val="28"/>
          <w:szCs w:val="28"/>
        </w:rPr>
        <w:object w:dxaOrig="180" w:dyaOrig="279" w14:anchorId="59044DEA">
          <v:shape id="_x0000_i1078" type="#_x0000_t75" style="width:8.95pt;height:13.9pt" o:ole="">
            <v:imagedata r:id="rId24" o:title=""/>
          </v:shape>
          <o:OLEObject Type="Embed" ProgID="Equation.DSMT4" ShapeID="_x0000_i1078" DrawAspect="Content" ObjectID="_1802345976" r:id="rId101"/>
        </w:object>
      </w:r>
      <w:r w:rsidR="00F617EC" w:rsidRPr="00F617EC">
        <w:rPr>
          <w:rFonts w:ascii="Times New Roman" w:hAnsi="Times New Roman" w:cs="Times New Roman"/>
          <w:color w:val="000000"/>
          <w:sz w:val="28"/>
          <w:szCs w:val="28"/>
        </w:rPr>
        <w:t xml:space="preserve"> </w:t>
      </w:r>
      <w:r w:rsidRPr="00F617EC">
        <w:rPr>
          <w:rFonts w:ascii="Times New Roman" w:hAnsi="Times New Roman" w:cs="Times New Roman"/>
          <w:color w:val="000000"/>
          <w:sz w:val="28"/>
          <w:szCs w:val="28"/>
        </w:rPr>
        <w:t xml:space="preserve">viên bi đủ ba màu là </w:t>
      </w:r>
      <w:r w:rsidRPr="00F617EC">
        <w:rPr>
          <w:rFonts w:ascii="Times New Roman" w:hAnsi="Times New Roman" w:cs="Times New Roman"/>
          <w:color w:val="000000"/>
          <w:position w:val="-12"/>
          <w:sz w:val="28"/>
          <w:szCs w:val="28"/>
        </w:rPr>
        <w:object w:dxaOrig="1440" w:dyaOrig="380" w14:anchorId="152DF921">
          <v:shape id="_x0000_i1079" type="#_x0000_t75" style="width:1in;height:18.85pt" o:ole="">
            <v:imagedata r:id="rId102" o:title=""/>
          </v:shape>
          <o:OLEObject Type="Embed" ProgID="Equation.DSMT4" ShapeID="_x0000_i1079" DrawAspect="Content" ObjectID="_1802345977" r:id="rId103"/>
        </w:object>
      </w:r>
      <w:r w:rsidRPr="00F617EC">
        <w:rPr>
          <w:rFonts w:ascii="Times New Roman" w:hAnsi="Times New Roman" w:cs="Times New Roman"/>
          <w:color w:val="000000"/>
          <w:sz w:val="28"/>
          <w:szCs w:val="28"/>
        </w:rPr>
        <w:t xml:space="preserve"> </w:t>
      </w:r>
    </w:p>
    <w:p w14:paraId="1F0F8D08" w14:textId="77777777" w:rsidR="00F617EC" w:rsidRPr="00F617EC" w:rsidRDefault="00233C14" w:rsidP="00F617EC">
      <w:pPr>
        <w:pStyle w:val="ListParagraph"/>
        <w:numPr>
          <w:ilvl w:val="0"/>
          <w:numId w:val="14"/>
        </w:numPr>
        <w:spacing w:before="120" w:after="0" w:line="276" w:lineRule="auto"/>
        <w:rPr>
          <w:rFonts w:ascii="Times New Roman" w:hAnsi="Times New Roman" w:cs="Times New Roman"/>
          <w:b/>
          <w:color w:val="0000FF"/>
          <w:sz w:val="28"/>
          <w:szCs w:val="28"/>
        </w:rPr>
      </w:pPr>
      <w:r w:rsidRPr="00F617EC">
        <w:rPr>
          <w:rFonts w:ascii="Times New Roman" w:hAnsi="Times New Roman" w:cs="Times New Roman"/>
          <w:color w:val="000000"/>
          <w:sz w:val="28"/>
          <w:szCs w:val="28"/>
        </w:rPr>
        <w:lastRenderedPageBreak/>
        <w:t xml:space="preserve">Trong mặt phẳng tọa độ </w:t>
      </w:r>
      <w:r w:rsidRPr="00F617EC">
        <w:rPr>
          <w:rFonts w:ascii="Times New Roman" w:hAnsi="Times New Roman" w:cs="Times New Roman"/>
          <w:position w:val="-10"/>
          <w:sz w:val="28"/>
          <w:szCs w:val="28"/>
        </w:rPr>
        <w:object w:dxaOrig="460" w:dyaOrig="320" w14:anchorId="1FBB28C7">
          <v:shape id="_x0000_i1080" type="#_x0000_t75" style="width:22.85pt;height:15.9pt" o:ole="">
            <v:imagedata r:id="rId104" o:title=""/>
          </v:shape>
          <o:OLEObject Type="Embed" ProgID="Equation.DSMT4" ShapeID="_x0000_i1080" DrawAspect="Content" ObjectID="_1802345978" r:id="rId105"/>
        </w:object>
      </w:r>
      <w:r w:rsidRPr="00F617EC">
        <w:rPr>
          <w:rFonts w:ascii="Times New Roman" w:hAnsi="Times New Roman" w:cs="Times New Roman"/>
          <w:color w:val="000000"/>
          <w:sz w:val="28"/>
          <w:szCs w:val="28"/>
        </w:rPr>
        <w:t xml:space="preserve">, cho hai véctơ </w:t>
      </w:r>
      <w:r w:rsidRPr="00F617EC">
        <w:rPr>
          <w:rFonts w:ascii="Times New Roman" w:hAnsi="Times New Roman" w:cs="Times New Roman"/>
          <w:position w:val="-10"/>
          <w:sz w:val="28"/>
          <w:szCs w:val="28"/>
        </w:rPr>
        <w:object w:dxaOrig="1060" w:dyaOrig="320" w14:anchorId="6A182033">
          <v:shape id="_x0000_i1081" type="#_x0000_t75" style="width:53.15pt;height:15.9pt" o:ole="">
            <v:imagedata r:id="rId106" o:title=""/>
          </v:shape>
          <o:OLEObject Type="Embed" ProgID="Equation.DSMT4" ShapeID="_x0000_i1081" DrawAspect="Content" ObjectID="_1802345979" r:id="rId107"/>
        </w:object>
      </w:r>
      <w:r w:rsidRPr="00F617EC">
        <w:rPr>
          <w:rFonts w:ascii="Times New Roman" w:hAnsi="Times New Roman" w:cs="Times New Roman"/>
          <w:color w:val="000000"/>
          <w:sz w:val="28"/>
          <w:szCs w:val="28"/>
        </w:rPr>
        <w:t xml:space="preserve"> và </w:t>
      </w:r>
      <w:r w:rsidRPr="00F617EC">
        <w:rPr>
          <w:rFonts w:ascii="Times New Roman" w:hAnsi="Times New Roman" w:cs="Times New Roman"/>
          <w:position w:val="-10"/>
          <w:sz w:val="28"/>
          <w:szCs w:val="28"/>
        </w:rPr>
        <w:object w:dxaOrig="940" w:dyaOrig="320" w14:anchorId="3A98306D">
          <v:shape id="_x0000_i1082" type="#_x0000_t75" style="width:47.15pt;height:15.9pt" o:ole="">
            <v:imagedata r:id="rId108" o:title=""/>
          </v:shape>
          <o:OLEObject Type="Embed" ProgID="Equation.DSMT4" ShapeID="_x0000_i1082" DrawAspect="Content" ObjectID="_1802345980" r:id="rId109"/>
        </w:object>
      </w:r>
      <w:r w:rsidRPr="00F617EC">
        <w:rPr>
          <w:rFonts w:ascii="Times New Roman" w:hAnsi="Times New Roman" w:cs="Times New Roman"/>
          <w:color w:val="000000"/>
          <w:sz w:val="28"/>
          <w:szCs w:val="28"/>
        </w:rPr>
        <w:t xml:space="preserve">. Tính tích vô hướng </w:t>
      </w:r>
      <w:r w:rsidRPr="00F617EC">
        <w:rPr>
          <w:rFonts w:ascii="Times New Roman" w:hAnsi="Times New Roman" w:cs="Times New Roman"/>
          <w:position w:val="-6"/>
          <w:sz w:val="28"/>
          <w:szCs w:val="28"/>
        </w:rPr>
        <w:object w:dxaOrig="380" w:dyaOrig="279" w14:anchorId="7B868EA6">
          <v:shape id="_x0000_i1083" type="#_x0000_t75" style="width:18.85pt;height:13.9pt" o:ole="">
            <v:imagedata r:id="rId110" o:title=""/>
          </v:shape>
          <o:OLEObject Type="Embed" ProgID="Equation.DSMT4" ShapeID="_x0000_i1083" DrawAspect="Content" ObjectID="_1802345981" r:id="rId111"/>
        </w:object>
      </w:r>
      <w:r w:rsidRPr="00F617EC">
        <w:rPr>
          <w:rFonts w:ascii="Times New Roman" w:hAnsi="Times New Roman" w:cs="Times New Roman"/>
          <w:color w:val="000000"/>
          <w:sz w:val="28"/>
          <w:szCs w:val="28"/>
        </w:rPr>
        <w:t>.</w:t>
      </w:r>
    </w:p>
    <w:p w14:paraId="4DC4766A" w14:textId="7A92D8F4" w:rsidR="00233C14" w:rsidRPr="00F617EC" w:rsidRDefault="00F617EC" w:rsidP="00F617EC">
      <w:pPr>
        <w:tabs>
          <w:tab w:val="left" w:pos="283"/>
          <w:tab w:val="left" w:pos="2835"/>
          <w:tab w:val="left" w:pos="5386"/>
          <w:tab w:val="left" w:pos="7937"/>
        </w:tabs>
        <w:spacing w:after="0" w:line="240" w:lineRule="auto"/>
        <w:ind w:firstLine="283"/>
        <w:jc w:val="both"/>
        <w:rPr>
          <w:rFonts w:ascii="Times New Roman" w:hAnsi="Times New Roman" w:cs="Times New Roman"/>
          <w:color w:val="000000"/>
          <w:sz w:val="28"/>
          <w:szCs w:val="28"/>
        </w:rPr>
      </w:pPr>
      <w:r w:rsidRPr="00F617EC">
        <w:rPr>
          <w:rFonts w:ascii="Times New Roman" w:hAnsi="Times New Roman" w:cs="Times New Roman"/>
          <w:b/>
          <w:color w:val="0000FF"/>
          <w:sz w:val="28"/>
          <w:szCs w:val="28"/>
        </w:rPr>
        <w:t>A.</w:t>
      </w:r>
      <w:r w:rsidR="00233C14" w:rsidRPr="00F617EC">
        <w:rPr>
          <w:rFonts w:ascii="Times New Roman" w:hAnsi="Times New Roman" w:cs="Times New Roman"/>
          <w:color w:val="000000"/>
          <w:sz w:val="28"/>
          <w:szCs w:val="28"/>
        </w:rPr>
        <w:t xml:space="preserve"> </w:t>
      </w:r>
      <w:r w:rsidR="00233C14" w:rsidRPr="00F617EC">
        <w:rPr>
          <w:rFonts w:ascii="Times New Roman" w:hAnsi="Times New Roman" w:cs="Times New Roman"/>
          <w:color w:val="000000"/>
          <w:position w:val="-6"/>
          <w:sz w:val="28"/>
          <w:szCs w:val="28"/>
        </w:rPr>
        <w:object w:dxaOrig="880" w:dyaOrig="279" w14:anchorId="741B7A53">
          <v:shape id="_x0000_i1084" type="#_x0000_t75" style="width:44.2pt;height:13.9pt" o:ole="">
            <v:imagedata r:id="rId112" o:title=""/>
          </v:shape>
          <o:OLEObject Type="Embed" ProgID="Equation.DSMT4" ShapeID="_x0000_i1084" DrawAspect="Content" ObjectID="_1802345982" r:id="rId113"/>
        </w:object>
      </w:r>
      <w:r w:rsidR="00233C14" w:rsidRPr="00F617EC">
        <w:rPr>
          <w:rFonts w:ascii="Times New Roman" w:hAnsi="Times New Roman" w:cs="Times New Roman"/>
          <w:color w:val="000000"/>
          <w:sz w:val="28"/>
          <w:szCs w:val="28"/>
        </w:rPr>
        <w:t>.</w:t>
      </w:r>
      <w:r w:rsidRPr="00F617EC">
        <w:rPr>
          <w:rFonts w:ascii="Times New Roman" w:hAnsi="Times New Roman" w:cs="Times New Roman"/>
          <w:color w:val="000000"/>
          <w:sz w:val="28"/>
          <w:szCs w:val="28"/>
        </w:rPr>
        <w:t xml:space="preserve"> </w:t>
      </w:r>
      <w:r w:rsidRPr="00F617EC">
        <w:rPr>
          <w:rFonts w:ascii="Times New Roman" w:hAnsi="Times New Roman" w:cs="Times New Roman"/>
          <w:color w:val="000000"/>
          <w:sz w:val="28"/>
          <w:szCs w:val="28"/>
        </w:rPr>
        <w:tab/>
      </w:r>
      <w:r w:rsidRPr="00F617EC">
        <w:rPr>
          <w:rFonts w:ascii="Times New Roman" w:hAnsi="Times New Roman" w:cs="Times New Roman"/>
          <w:b/>
          <w:color w:val="0000FF"/>
          <w:sz w:val="28"/>
          <w:szCs w:val="28"/>
        </w:rPr>
        <w:t>B.</w:t>
      </w:r>
      <w:r w:rsidR="00233C14" w:rsidRPr="00F617EC">
        <w:rPr>
          <w:rFonts w:ascii="Times New Roman" w:hAnsi="Times New Roman" w:cs="Times New Roman"/>
          <w:color w:val="000000"/>
          <w:sz w:val="28"/>
          <w:szCs w:val="28"/>
        </w:rPr>
        <w:t xml:space="preserve"> </w:t>
      </w:r>
      <w:r w:rsidR="00233C14" w:rsidRPr="00F617EC">
        <w:rPr>
          <w:rFonts w:ascii="Times New Roman" w:hAnsi="Times New Roman" w:cs="Times New Roman"/>
          <w:color w:val="000000"/>
          <w:position w:val="-6"/>
          <w:sz w:val="28"/>
          <w:szCs w:val="28"/>
        </w:rPr>
        <w:object w:dxaOrig="840" w:dyaOrig="279" w14:anchorId="5D30C474">
          <v:shape id="_x0000_i1085" type="#_x0000_t75" style="width:42.2pt;height:13.9pt" o:ole="">
            <v:imagedata r:id="rId114" o:title=""/>
          </v:shape>
          <o:OLEObject Type="Embed" ProgID="Equation.DSMT4" ShapeID="_x0000_i1085" DrawAspect="Content" ObjectID="_1802345983" r:id="rId115"/>
        </w:object>
      </w:r>
      <w:r w:rsidR="00233C14" w:rsidRPr="00F617EC">
        <w:rPr>
          <w:rFonts w:ascii="Times New Roman" w:hAnsi="Times New Roman" w:cs="Times New Roman"/>
          <w:color w:val="000000"/>
          <w:sz w:val="28"/>
          <w:szCs w:val="28"/>
        </w:rPr>
        <w:t>.</w:t>
      </w:r>
      <w:r w:rsidRPr="00F617EC">
        <w:rPr>
          <w:rFonts w:ascii="Times New Roman" w:hAnsi="Times New Roman" w:cs="Times New Roman"/>
          <w:color w:val="000000"/>
          <w:sz w:val="28"/>
          <w:szCs w:val="28"/>
        </w:rPr>
        <w:t xml:space="preserve"> </w:t>
      </w:r>
      <w:r w:rsidRPr="00F617EC">
        <w:rPr>
          <w:rFonts w:ascii="Times New Roman" w:hAnsi="Times New Roman" w:cs="Times New Roman"/>
          <w:color w:val="000000"/>
          <w:sz w:val="28"/>
          <w:szCs w:val="28"/>
        </w:rPr>
        <w:tab/>
      </w:r>
      <w:r w:rsidRPr="00F617EC">
        <w:rPr>
          <w:rFonts w:ascii="Times New Roman" w:hAnsi="Times New Roman" w:cs="Times New Roman"/>
          <w:b/>
          <w:color w:val="0000FF"/>
          <w:sz w:val="28"/>
          <w:szCs w:val="28"/>
        </w:rPr>
        <w:t>C.</w:t>
      </w:r>
      <w:r w:rsidR="00233C14" w:rsidRPr="00F617EC">
        <w:rPr>
          <w:rFonts w:ascii="Times New Roman" w:hAnsi="Times New Roman" w:cs="Times New Roman"/>
          <w:color w:val="000000"/>
          <w:sz w:val="28"/>
          <w:szCs w:val="28"/>
        </w:rPr>
        <w:t xml:space="preserve"> </w:t>
      </w:r>
      <w:r w:rsidR="00233C14" w:rsidRPr="00F617EC">
        <w:rPr>
          <w:rFonts w:ascii="Times New Roman" w:hAnsi="Times New Roman" w:cs="Times New Roman"/>
          <w:color w:val="000000"/>
          <w:position w:val="-6"/>
          <w:sz w:val="28"/>
          <w:szCs w:val="28"/>
        </w:rPr>
        <w:object w:dxaOrig="999" w:dyaOrig="279" w14:anchorId="32ED6B2F">
          <v:shape id="_x0000_i1086" type="#_x0000_t75" style="width:50.15pt;height:13.9pt" o:ole="">
            <v:imagedata r:id="rId116" o:title=""/>
          </v:shape>
          <o:OLEObject Type="Embed" ProgID="Equation.DSMT4" ShapeID="_x0000_i1086" DrawAspect="Content" ObjectID="_1802345984" r:id="rId117"/>
        </w:object>
      </w:r>
      <w:r w:rsidR="00233C14" w:rsidRPr="00F617EC">
        <w:rPr>
          <w:rFonts w:ascii="Times New Roman" w:hAnsi="Times New Roman" w:cs="Times New Roman"/>
          <w:color w:val="000000"/>
          <w:sz w:val="28"/>
          <w:szCs w:val="28"/>
        </w:rPr>
        <w:t>.</w:t>
      </w:r>
      <w:r w:rsidRPr="00F617EC">
        <w:rPr>
          <w:rFonts w:ascii="Times New Roman" w:hAnsi="Times New Roman" w:cs="Times New Roman"/>
          <w:color w:val="000000"/>
          <w:sz w:val="28"/>
          <w:szCs w:val="28"/>
        </w:rPr>
        <w:t xml:space="preserve"> </w:t>
      </w:r>
      <w:r w:rsidRPr="00F617EC">
        <w:rPr>
          <w:rFonts w:ascii="Times New Roman" w:hAnsi="Times New Roman" w:cs="Times New Roman"/>
          <w:color w:val="000000"/>
          <w:sz w:val="28"/>
          <w:szCs w:val="28"/>
        </w:rPr>
        <w:tab/>
      </w:r>
      <w:r w:rsidRPr="00F617EC">
        <w:rPr>
          <w:rFonts w:ascii="Times New Roman" w:hAnsi="Times New Roman" w:cs="Times New Roman"/>
          <w:b/>
          <w:color w:val="0000FF"/>
          <w:sz w:val="28"/>
          <w:szCs w:val="28"/>
        </w:rPr>
        <w:t>D.</w:t>
      </w:r>
      <w:r w:rsidR="00233C14" w:rsidRPr="00F617EC">
        <w:rPr>
          <w:rFonts w:ascii="Times New Roman" w:hAnsi="Times New Roman" w:cs="Times New Roman"/>
          <w:color w:val="000000"/>
          <w:sz w:val="28"/>
          <w:szCs w:val="28"/>
        </w:rPr>
        <w:t xml:space="preserve"> </w:t>
      </w:r>
      <w:r w:rsidR="00233C14" w:rsidRPr="00F617EC">
        <w:rPr>
          <w:rFonts w:ascii="Times New Roman" w:hAnsi="Times New Roman" w:cs="Times New Roman"/>
          <w:color w:val="000000"/>
          <w:position w:val="-6"/>
          <w:sz w:val="28"/>
          <w:szCs w:val="28"/>
        </w:rPr>
        <w:object w:dxaOrig="740" w:dyaOrig="279" w14:anchorId="5935CA22">
          <v:shape id="_x0000_i1087" type="#_x0000_t75" style="width:37.25pt;height:13.9pt" o:ole="">
            <v:imagedata r:id="rId118" o:title=""/>
          </v:shape>
          <o:OLEObject Type="Embed" ProgID="Equation.DSMT4" ShapeID="_x0000_i1087" DrawAspect="Content" ObjectID="_1802345985" r:id="rId119"/>
        </w:object>
      </w:r>
      <w:r w:rsidR="00233C14" w:rsidRPr="00F617EC">
        <w:rPr>
          <w:rFonts w:ascii="Times New Roman" w:hAnsi="Times New Roman" w:cs="Times New Roman"/>
          <w:color w:val="000000"/>
          <w:sz w:val="28"/>
          <w:szCs w:val="28"/>
        </w:rPr>
        <w:t>.</w:t>
      </w:r>
    </w:p>
    <w:p w14:paraId="04FF9422" w14:textId="5E1BE389" w:rsidR="00233C14" w:rsidRPr="00F617EC" w:rsidRDefault="00F617EC" w:rsidP="00F617EC">
      <w:pPr>
        <w:tabs>
          <w:tab w:val="left" w:pos="283"/>
          <w:tab w:val="left" w:pos="2835"/>
          <w:tab w:val="left" w:pos="5386"/>
          <w:tab w:val="left" w:pos="7937"/>
        </w:tabs>
        <w:spacing w:after="0" w:line="240" w:lineRule="auto"/>
        <w:ind w:firstLine="283"/>
        <w:jc w:val="center"/>
        <w:rPr>
          <w:rFonts w:ascii="Times New Roman" w:hAnsi="Times New Roman" w:cs="Times New Roman"/>
          <w:color w:val="000000"/>
          <w:sz w:val="28"/>
          <w:szCs w:val="28"/>
        </w:rPr>
      </w:pPr>
      <w:r w:rsidRPr="00F617EC">
        <w:rPr>
          <w:rFonts w:ascii="Times New Roman" w:hAnsi="Times New Roman" w:cs="Times New Roman"/>
          <w:b/>
          <w:color w:val="0000FF"/>
          <w:sz w:val="28"/>
          <w:szCs w:val="28"/>
        </w:rPr>
        <w:t>Lời giải</w:t>
      </w:r>
      <w:r w:rsidR="00233C14" w:rsidRPr="00F617EC">
        <w:rPr>
          <w:rFonts w:ascii="Times New Roman" w:hAnsi="Times New Roman" w:cs="Times New Roman"/>
          <w:b/>
          <w:color w:val="000000"/>
          <w:sz w:val="28"/>
          <w:szCs w:val="28"/>
        </w:rPr>
        <w:t>:</w:t>
      </w:r>
    </w:p>
    <w:p w14:paraId="5BE284BD" w14:textId="77777777" w:rsidR="00233C14" w:rsidRPr="00F617EC" w:rsidRDefault="00233C14" w:rsidP="00F617EC">
      <w:pPr>
        <w:tabs>
          <w:tab w:val="left" w:pos="283"/>
          <w:tab w:val="left" w:pos="2835"/>
          <w:tab w:val="left" w:pos="5386"/>
          <w:tab w:val="left" w:pos="7937"/>
        </w:tabs>
        <w:spacing w:after="0" w:line="240" w:lineRule="auto"/>
        <w:ind w:firstLine="283"/>
        <w:jc w:val="both"/>
        <w:rPr>
          <w:rFonts w:ascii="Times New Roman" w:hAnsi="Times New Roman" w:cs="Times New Roman"/>
          <w:color w:val="000000"/>
          <w:sz w:val="28"/>
          <w:szCs w:val="28"/>
        </w:rPr>
      </w:pPr>
      <w:r w:rsidRPr="00F617EC">
        <w:rPr>
          <w:rFonts w:ascii="Times New Roman" w:hAnsi="Times New Roman" w:cs="Times New Roman"/>
          <w:color w:val="000000"/>
          <w:sz w:val="28"/>
          <w:szCs w:val="28"/>
        </w:rPr>
        <w:t xml:space="preserve">Chọn C </w:t>
      </w:r>
    </w:p>
    <w:p w14:paraId="1C0B1CD5" w14:textId="77777777" w:rsidR="00233C14" w:rsidRPr="00F617EC" w:rsidRDefault="00233C14" w:rsidP="00F617EC">
      <w:pPr>
        <w:tabs>
          <w:tab w:val="left" w:pos="283"/>
          <w:tab w:val="left" w:pos="2835"/>
          <w:tab w:val="left" w:pos="5386"/>
          <w:tab w:val="left" w:pos="7937"/>
        </w:tabs>
        <w:spacing w:after="0" w:line="240" w:lineRule="auto"/>
        <w:ind w:firstLine="283"/>
        <w:jc w:val="both"/>
        <w:rPr>
          <w:rFonts w:ascii="Times New Roman" w:hAnsi="Times New Roman" w:cs="Times New Roman"/>
          <w:color w:val="000000"/>
          <w:sz w:val="28"/>
          <w:szCs w:val="28"/>
        </w:rPr>
      </w:pPr>
      <w:r w:rsidRPr="00F617EC">
        <w:rPr>
          <w:rFonts w:ascii="Times New Roman" w:hAnsi="Times New Roman" w:cs="Times New Roman"/>
          <w:color w:val="000000"/>
          <w:position w:val="-6"/>
          <w:sz w:val="28"/>
          <w:szCs w:val="28"/>
        </w:rPr>
        <w:object w:dxaOrig="999" w:dyaOrig="279" w14:anchorId="7F984EF1">
          <v:shape id="_x0000_i1088" type="#_x0000_t75" style="width:50.15pt;height:13.9pt" o:ole="">
            <v:imagedata r:id="rId120" o:title=""/>
          </v:shape>
          <o:OLEObject Type="Embed" ProgID="Equation.DSMT4" ShapeID="_x0000_i1088" DrawAspect="Content" ObjectID="_1802345986" r:id="rId121"/>
        </w:object>
      </w:r>
      <w:r w:rsidRPr="00F617EC">
        <w:rPr>
          <w:rFonts w:ascii="Times New Roman" w:hAnsi="Times New Roman" w:cs="Times New Roman"/>
          <w:color w:val="000000"/>
          <w:sz w:val="28"/>
          <w:szCs w:val="28"/>
        </w:rPr>
        <w:t xml:space="preserve">. </w:t>
      </w:r>
    </w:p>
    <w:p w14:paraId="5839C4DD" w14:textId="77777777" w:rsidR="00F617EC" w:rsidRPr="00F617EC" w:rsidRDefault="00233C14" w:rsidP="00F617EC">
      <w:pPr>
        <w:pStyle w:val="ListParagraph"/>
        <w:numPr>
          <w:ilvl w:val="0"/>
          <w:numId w:val="14"/>
        </w:numPr>
        <w:spacing w:before="120" w:after="0" w:line="276" w:lineRule="auto"/>
        <w:rPr>
          <w:rFonts w:ascii="Times New Roman" w:hAnsi="Times New Roman" w:cs="Times New Roman"/>
          <w:b/>
          <w:color w:val="0000FF"/>
          <w:sz w:val="28"/>
          <w:szCs w:val="28"/>
        </w:rPr>
      </w:pPr>
      <w:r w:rsidRPr="00F617EC">
        <w:rPr>
          <w:rFonts w:ascii="Times New Roman" w:hAnsi="Times New Roman" w:cs="Times New Roman"/>
          <w:color w:val="000000"/>
          <w:sz w:val="28"/>
          <w:szCs w:val="28"/>
        </w:rPr>
        <w:t xml:space="preserve">Có bao nhiêu cách xếp </w:t>
      </w:r>
      <w:r w:rsidRPr="00F617EC">
        <w:rPr>
          <w:rFonts w:ascii="Times New Roman" w:hAnsi="Times New Roman" w:cs="Times New Roman"/>
          <w:position w:val="-6"/>
          <w:sz w:val="28"/>
          <w:szCs w:val="28"/>
        </w:rPr>
        <w:object w:dxaOrig="180" w:dyaOrig="279" w14:anchorId="11197687">
          <v:shape id="_x0000_i1089" type="#_x0000_t75" style="width:8.95pt;height:13.9pt" o:ole="">
            <v:imagedata r:id="rId24" o:title=""/>
          </v:shape>
          <o:OLEObject Type="Embed" ProgID="Equation.DSMT4" ShapeID="_x0000_i1089" DrawAspect="Content" ObjectID="_1802345987" r:id="rId122"/>
        </w:object>
      </w:r>
      <w:r w:rsidRPr="00F617EC">
        <w:rPr>
          <w:rFonts w:ascii="Times New Roman" w:hAnsi="Times New Roman" w:cs="Times New Roman"/>
          <w:color w:val="000000"/>
          <w:sz w:val="28"/>
          <w:szCs w:val="28"/>
        </w:rPr>
        <w:t xml:space="preserve"> bạn vào một hàng ngang.</w:t>
      </w:r>
    </w:p>
    <w:p w14:paraId="35954CBB" w14:textId="5A67770F" w:rsidR="00233C14" w:rsidRPr="00F617EC" w:rsidRDefault="00F617EC" w:rsidP="00F617EC">
      <w:pPr>
        <w:tabs>
          <w:tab w:val="left" w:pos="283"/>
          <w:tab w:val="left" w:pos="2835"/>
          <w:tab w:val="left" w:pos="5386"/>
          <w:tab w:val="left" w:pos="7937"/>
        </w:tabs>
        <w:spacing w:after="0" w:line="240" w:lineRule="auto"/>
        <w:ind w:firstLine="283"/>
        <w:jc w:val="both"/>
        <w:rPr>
          <w:rFonts w:ascii="Times New Roman" w:hAnsi="Times New Roman" w:cs="Times New Roman"/>
          <w:color w:val="000000"/>
          <w:sz w:val="28"/>
          <w:szCs w:val="28"/>
        </w:rPr>
      </w:pPr>
      <w:r w:rsidRPr="00F617EC">
        <w:rPr>
          <w:rFonts w:ascii="Times New Roman" w:hAnsi="Times New Roman" w:cs="Times New Roman"/>
          <w:b/>
          <w:color w:val="0000FF"/>
          <w:sz w:val="28"/>
          <w:szCs w:val="28"/>
        </w:rPr>
        <w:t>A.</w:t>
      </w:r>
      <w:r w:rsidR="00233C14" w:rsidRPr="00F617EC">
        <w:rPr>
          <w:rFonts w:ascii="Times New Roman" w:hAnsi="Times New Roman" w:cs="Times New Roman"/>
          <w:color w:val="000000"/>
          <w:sz w:val="28"/>
          <w:szCs w:val="28"/>
        </w:rPr>
        <w:t xml:space="preserve"> </w:t>
      </w:r>
      <w:r w:rsidR="00233C14" w:rsidRPr="00F617EC">
        <w:rPr>
          <w:rFonts w:ascii="Times New Roman" w:hAnsi="Times New Roman" w:cs="Times New Roman"/>
          <w:color w:val="000000"/>
          <w:position w:val="-6"/>
          <w:sz w:val="28"/>
          <w:szCs w:val="28"/>
        </w:rPr>
        <w:object w:dxaOrig="200" w:dyaOrig="279" w14:anchorId="18E4E001">
          <v:shape id="_x0000_i1090" type="#_x0000_t75" style="width:9.95pt;height:13.9pt" o:ole="">
            <v:imagedata r:id="rId26" o:title=""/>
          </v:shape>
          <o:OLEObject Type="Embed" ProgID="Equation.DSMT4" ShapeID="_x0000_i1090" DrawAspect="Content" ObjectID="_1802345988" r:id="rId123"/>
        </w:object>
      </w:r>
      <w:r w:rsidR="00233C14" w:rsidRPr="00F617EC">
        <w:rPr>
          <w:rFonts w:ascii="Times New Roman" w:hAnsi="Times New Roman" w:cs="Times New Roman"/>
          <w:color w:val="000000"/>
          <w:sz w:val="28"/>
          <w:szCs w:val="28"/>
        </w:rPr>
        <w:t>.</w:t>
      </w:r>
      <w:r w:rsidRPr="00F617EC">
        <w:rPr>
          <w:rFonts w:ascii="Times New Roman" w:hAnsi="Times New Roman" w:cs="Times New Roman"/>
          <w:color w:val="000000"/>
          <w:sz w:val="28"/>
          <w:szCs w:val="28"/>
        </w:rPr>
        <w:t xml:space="preserve"> </w:t>
      </w:r>
      <w:r w:rsidRPr="00F617EC">
        <w:rPr>
          <w:rFonts w:ascii="Times New Roman" w:hAnsi="Times New Roman" w:cs="Times New Roman"/>
          <w:color w:val="000000"/>
          <w:sz w:val="28"/>
          <w:szCs w:val="28"/>
        </w:rPr>
        <w:tab/>
      </w:r>
      <w:r w:rsidRPr="00F617EC">
        <w:rPr>
          <w:rFonts w:ascii="Times New Roman" w:hAnsi="Times New Roman" w:cs="Times New Roman"/>
          <w:b/>
          <w:color w:val="0000FF"/>
          <w:sz w:val="28"/>
          <w:szCs w:val="28"/>
        </w:rPr>
        <w:t>B.</w:t>
      </w:r>
      <w:r w:rsidR="00233C14" w:rsidRPr="00F617EC">
        <w:rPr>
          <w:rFonts w:ascii="Times New Roman" w:hAnsi="Times New Roman" w:cs="Times New Roman"/>
          <w:color w:val="000000"/>
          <w:sz w:val="28"/>
          <w:szCs w:val="28"/>
        </w:rPr>
        <w:t xml:space="preserve"> </w:t>
      </w:r>
      <w:r w:rsidR="00233C14" w:rsidRPr="00F617EC">
        <w:rPr>
          <w:rFonts w:ascii="Times New Roman" w:hAnsi="Times New Roman" w:cs="Times New Roman"/>
          <w:color w:val="000000"/>
          <w:position w:val="-6"/>
          <w:sz w:val="28"/>
          <w:szCs w:val="28"/>
        </w:rPr>
        <w:object w:dxaOrig="300" w:dyaOrig="279" w14:anchorId="1F723A5E">
          <v:shape id="_x0000_i1091" type="#_x0000_t75" style="width:14.9pt;height:13.9pt" o:ole="">
            <v:imagedata r:id="rId124" o:title=""/>
          </v:shape>
          <o:OLEObject Type="Embed" ProgID="Equation.DSMT4" ShapeID="_x0000_i1091" DrawAspect="Content" ObjectID="_1802345989" r:id="rId125"/>
        </w:object>
      </w:r>
      <w:r w:rsidR="00233C14" w:rsidRPr="00F617EC">
        <w:rPr>
          <w:rFonts w:ascii="Times New Roman" w:hAnsi="Times New Roman" w:cs="Times New Roman"/>
          <w:color w:val="000000"/>
          <w:sz w:val="28"/>
          <w:szCs w:val="28"/>
        </w:rPr>
        <w:t>.</w:t>
      </w:r>
      <w:r w:rsidRPr="00F617EC">
        <w:rPr>
          <w:rFonts w:ascii="Times New Roman" w:hAnsi="Times New Roman" w:cs="Times New Roman"/>
          <w:color w:val="000000"/>
          <w:sz w:val="28"/>
          <w:szCs w:val="28"/>
        </w:rPr>
        <w:t xml:space="preserve"> </w:t>
      </w:r>
      <w:r w:rsidRPr="00F617EC">
        <w:rPr>
          <w:rFonts w:ascii="Times New Roman" w:hAnsi="Times New Roman" w:cs="Times New Roman"/>
          <w:color w:val="000000"/>
          <w:sz w:val="28"/>
          <w:szCs w:val="28"/>
        </w:rPr>
        <w:tab/>
      </w:r>
      <w:r w:rsidRPr="00F617EC">
        <w:rPr>
          <w:rFonts w:ascii="Times New Roman" w:hAnsi="Times New Roman" w:cs="Times New Roman"/>
          <w:b/>
          <w:color w:val="0000FF"/>
          <w:sz w:val="28"/>
          <w:szCs w:val="28"/>
        </w:rPr>
        <w:t>C.</w:t>
      </w:r>
      <w:r w:rsidR="00233C14" w:rsidRPr="00F617EC">
        <w:rPr>
          <w:rFonts w:ascii="Times New Roman" w:hAnsi="Times New Roman" w:cs="Times New Roman"/>
          <w:color w:val="000000"/>
          <w:sz w:val="28"/>
          <w:szCs w:val="28"/>
        </w:rPr>
        <w:t xml:space="preserve"> </w:t>
      </w:r>
      <w:r w:rsidR="00233C14" w:rsidRPr="00F617EC">
        <w:rPr>
          <w:rFonts w:ascii="Times New Roman" w:hAnsi="Times New Roman" w:cs="Times New Roman"/>
          <w:color w:val="000000"/>
          <w:position w:val="-6"/>
          <w:sz w:val="28"/>
          <w:szCs w:val="28"/>
        </w:rPr>
        <w:object w:dxaOrig="180" w:dyaOrig="279" w14:anchorId="7C35DDDE">
          <v:shape id="_x0000_i1092" type="#_x0000_t75" style="width:8.95pt;height:13.9pt" o:ole="">
            <v:imagedata r:id="rId24" o:title=""/>
          </v:shape>
          <o:OLEObject Type="Embed" ProgID="Equation.DSMT4" ShapeID="_x0000_i1092" DrawAspect="Content" ObjectID="_1802345990" r:id="rId126"/>
        </w:object>
      </w:r>
      <w:r w:rsidR="00233C14" w:rsidRPr="00F617EC">
        <w:rPr>
          <w:rFonts w:ascii="Times New Roman" w:hAnsi="Times New Roman" w:cs="Times New Roman"/>
          <w:color w:val="000000"/>
          <w:sz w:val="28"/>
          <w:szCs w:val="28"/>
        </w:rPr>
        <w:t>.</w:t>
      </w:r>
      <w:r w:rsidRPr="00F617EC">
        <w:rPr>
          <w:rFonts w:ascii="Times New Roman" w:hAnsi="Times New Roman" w:cs="Times New Roman"/>
          <w:color w:val="000000"/>
          <w:sz w:val="28"/>
          <w:szCs w:val="28"/>
        </w:rPr>
        <w:t xml:space="preserve"> </w:t>
      </w:r>
      <w:r w:rsidRPr="00F617EC">
        <w:rPr>
          <w:rFonts w:ascii="Times New Roman" w:hAnsi="Times New Roman" w:cs="Times New Roman"/>
          <w:color w:val="000000"/>
          <w:sz w:val="28"/>
          <w:szCs w:val="28"/>
        </w:rPr>
        <w:tab/>
      </w:r>
      <w:r w:rsidRPr="00F617EC">
        <w:rPr>
          <w:rFonts w:ascii="Times New Roman" w:hAnsi="Times New Roman" w:cs="Times New Roman"/>
          <w:b/>
          <w:color w:val="0000FF"/>
          <w:sz w:val="28"/>
          <w:szCs w:val="28"/>
        </w:rPr>
        <w:t>D.</w:t>
      </w:r>
      <w:r w:rsidR="00233C14" w:rsidRPr="00F617EC">
        <w:rPr>
          <w:rFonts w:ascii="Times New Roman" w:hAnsi="Times New Roman" w:cs="Times New Roman"/>
          <w:color w:val="000000"/>
          <w:sz w:val="28"/>
          <w:szCs w:val="28"/>
        </w:rPr>
        <w:t xml:space="preserve"> </w:t>
      </w:r>
      <w:r w:rsidR="00233C14" w:rsidRPr="00F617EC">
        <w:rPr>
          <w:rFonts w:ascii="Times New Roman" w:hAnsi="Times New Roman" w:cs="Times New Roman"/>
          <w:color w:val="000000"/>
          <w:position w:val="-6"/>
          <w:sz w:val="28"/>
          <w:szCs w:val="28"/>
        </w:rPr>
        <w:object w:dxaOrig="180" w:dyaOrig="279" w14:anchorId="398D96EB">
          <v:shape id="_x0000_i1093" type="#_x0000_t75" style="width:8.95pt;height:13.9pt" o:ole="">
            <v:imagedata r:id="rId127" o:title=""/>
          </v:shape>
          <o:OLEObject Type="Embed" ProgID="Equation.DSMT4" ShapeID="_x0000_i1093" DrawAspect="Content" ObjectID="_1802345991" r:id="rId128"/>
        </w:object>
      </w:r>
      <w:r w:rsidR="00233C14" w:rsidRPr="00F617EC">
        <w:rPr>
          <w:rFonts w:ascii="Times New Roman" w:hAnsi="Times New Roman" w:cs="Times New Roman"/>
          <w:color w:val="000000"/>
          <w:sz w:val="28"/>
          <w:szCs w:val="28"/>
        </w:rPr>
        <w:t>.</w:t>
      </w:r>
    </w:p>
    <w:p w14:paraId="3BAD842A" w14:textId="44DE4B0C" w:rsidR="00233C14" w:rsidRPr="00F617EC" w:rsidRDefault="00F617EC" w:rsidP="00F617EC">
      <w:pPr>
        <w:tabs>
          <w:tab w:val="left" w:pos="283"/>
          <w:tab w:val="left" w:pos="2835"/>
          <w:tab w:val="left" w:pos="5386"/>
          <w:tab w:val="left" w:pos="7937"/>
        </w:tabs>
        <w:spacing w:after="0" w:line="240" w:lineRule="auto"/>
        <w:ind w:firstLine="283"/>
        <w:jc w:val="center"/>
        <w:rPr>
          <w:rFonts w:ascii="Times New Roman" w:hAnsi="Times New Roman" w:cs="Times New Roman"/>
          <w:color w:val="000000"/>
          <w:sz w:val="28"/>
          <w:szCs w:val="28"/>
        </w:rPr>
      </w:pPr>
      <w:r w:rsidRPr="00F617EC">
        <w:rPr>
          <w:rFonts w:ascii="Times New Roman" w:hAnsi="Times New Roman" w:cs="Times New Roman"/>
          <w:b/>
          <w:color w:val="0000FF"/>
          <w:sz w:val="28"/>
          <w:szCs w:val="28"/>
        </w:rPr>
        <w:t>Lời giải</w:t>
      </w:r>
      <w:r w:rsidR="00233C14" w:rsidRPr="00F617EC">
        <w:rPr>
          <w:rFonts w:ascii="Times New Roman" w:hAnsi="Times New Roman" w:cs="Times New Roman"/>
          <w:b/>
          <w:color w:val="000000"/>
          <w:sz w:val="28"/>
          <w:szCs w:val="28"/>
        </w:rPr>
        <w:t>:</w:t>
      </w:r>
    </w:p>
    <w:p w14:paraId="0AB41E1F" w14:textId="77777777" w:rsidR="00233C14" w:rsidRPr="00F617EC" w:rsidRDefault="00233C14" w:rsidP="00F617EC">
      <w:pPr>
        <w:tabs>
          <w:tab w:val="left" w:pos="283"/>
          <w:tab w:val="left" w:pos="2835"/>
          <w:tab w:val="left" w:pos="5386"/>
          <w:tab w:val="left" w:pos="7937"/>
        </w:tabs>
        <w:spacing w:after="0" w:line="240" w:lineRule="auto"/>
        <w:ind w:firstLine="283"/>
        <w:jc w:val="both"/>
        <w:rPr>
          <w:rFonts w:ascii="Times New Roman" w:hAnsi="Times New Roman" w:cs="Times New Roman"/>
          <w:color w:val="000000"/>
          <w:sz w:val="28"/>
          <w:szCs w:val="28"/>
        </w:rPr>
      </w:pPr>
      <w:r w:rsidRPr="00F617EC">
        <w:rPr>
          <w:rFonts w:ascii="Times New Roman" w:hAnsi="Times New Roman" w:cs="Times New Roman"/>
          <w:color w:val="000000"/>
          <w:sz w:val="28"/>
          <w:szCs w:val="28"/>
        </w:rPr>
        <w:t>Chọn D</w:t>
      </w:r>
    </w:p>
    <w:p w14:paraId="3AF43D17" w14:textId="77777777" w:rsidR="00233C14" w:rsidRPr="00F617EC" w:rsidRDefault="00233C14" w:rsidP="00F617EC">
      <w:pPr>
        <w:tabs>
          <w:tab w:val="left" w:pos="283"/>
          <w:tab w:val="left" w:pos="2835"/>
          <w:tab w:val="left" w:pos="5386"/>
          <w:tab w:val="left" w:pos="7937"/>
        </w:tabs>
        <w:spacing w:after="0" w:line="240" w:lineRule="auto"/>
        <w:ind w:firstLine="283"/>
        <w:jc w:val="both"/>
        <w:rPr>
          <w:rFonts w:ascii="Times New Roman" w:hAnsi="Times New Roman" w:cs="Times New Roman"/>
          <w:color w:val="000000"/>
          <w:sz w:val="28"/>
          <w:szCs w:val="28"/>
        </w:rPr>
      </w:pPr>
      <w:r w:rsidRPr="00F617EC">
        <w:rPr>
          <w:rFonts w:ascii="Times New Roman" w:hAnsi="Times New Roman" w:cs="Times New Roman"/>
          <w:color w:val="000000"/>
          <w:sz w:val="28"/>
          <w:szCs w:val="28"/>
        </w:rPr>
        <w:t xml:space="preserve">Mỗi cách chọn là một hoán vị của </w:t>
      </w:r>
      <w:r w:rsidRPr="00F617EC">
        <w:rPr>
          <w:rFonts w:ascii="Times New Roman" w:hAnsi="Times New Roman" w:cs="Times New Roman"/>
          <w:color w:val="000000"/>
          <w:position w:val="-6"/>
          <w:sz w:val="28"/>
          <w:szCs w:val="28"/>
        </w:rPr>
        <w:object w:dxaOrig="180" w:dyaOrig="279" w14:anchorId="07E38639">
          <v:shape id="_x0000_i1094" type="#_x0000_t75" style="width:8.95pt;height:13.9pt" o:ole="">
            <v:imagedata r:id="rId24" o:title=""/>
          </v:shape>
          <o:OLEObject Type="Embed" ProgID="Equation.DSMT4" ShapeID="_x0000_i1094" DrawAspect="Content" ObjectID="_1802345992" r:id="rId129"/>
        </w:object>
      </w:r>
      <w:r w:rsidRPr="00F617EC">
        <w:rPr>
          <w:rFonts w:ascii="Times New Roman" w:hAnsi="Times New Roman" w:cs="Times New Roman"/>
          <w:color w:val="000000"/>
          <w:sz w:val="28"/>
          <w:szCs w:val="28"/>
        </w:rPr>
        <w:t xml:space="preserve"> phần tử.</w:t>
      </w:r>
    </w:p>
    <w:p w14:paraId="46D86D2D" w14:textId="77777777" w:rsidR="00233C14" w:rsidRPr="00F617EC" w:rsidRDefault="00233C14" w:rsidP="00F617EC">
      <w:pPr>
        <w:tabs>
          <w:tab w:val="left" w:pos="283"/>
          <w:tab w:val="left" w:pos="2835"/>
          <w:tab w:val="left" w:pos="5386"/>
          <w:tab w:val="left" w:pos="7937"/>
        </w:tabs>
        <w:spacing w:after="0" w:line="240" w:lineRule="auto"/>
        <w:ind w:firstLine="283"/>
        <w:jc w:val="both"/>
        <w:rPr>
          <w:rFonts w:ascii="Times New Roman" w:hAnsi="Times New Roman" w:cs="Times New Roman"/>
          <w:color w:val="000000"/>
          <w:sz w:val="28"/>
          <w:szCs w:val="28"/>
        </w:rPr>
      </w:pPr>
      <w:r w:rsidRPr="00F617EC">
        <w:rPr>
          <w:rFonts w:ascii="Times New Roman" w:hAnsi="Times New Roman" w:cs="Times New Roman"/>
          <w:color w:val="000000"/>
          <w:sz w:val="28"/>
          <w:szCs w:val="28"/>
        </w:rPr>
        <w:t xml:space="preserve">Số cách chọn là: </w:t>
      </w:r>
      <w:r w:rsidRPr="00F617EC">
        <w:rPr>
          <w:rFonts w:ascii="Times New Roman" w:hAnsi="Times New Roman" w:cs="Times New Roman"/>
          <w:color w:val="000000"/>
          <w:position w:val="-6"/>
          <w:sz w:val="28"/>
          <w:szCs w:val="28"/>
        </w:rPr>
        <w:object w:dxaOrig="780" w:dyaOrig="279" w14:anchorId="3EA0EBCF">
          <v:shape id="_x0000_i1095" type="#_x0000_t75" style="width:39.25pt;height:13.9pt" o:ole="">
            <v:imagedata r:id="rId130" o:title=""/>
          </v:shape>
          <o:OLEObject Type="Embed" ProgID="Equation.DSMT4" ShapeID="_x0000_i1095" DrawAspect="Content" ObjectID="_1802345993" r:id="rId131"/>
        </w:object>
      </w:r>
      <w:r w:rsidRPr="00F617EC">
        <w:rPr>
          <w:rFonts w:ascii="Times New Roman" w:hAnsi="Times New Roman" w:cs="Times New Roman"/>
          <w:color w:val="000000"/>
          <w:sz w:val="28"/>
          <w:szCs w:val="28"/>
        </w:rPr>
        <w:t>.</w:t>
      </w:r>
    </w:p>
    <w:p w14:paraId="569D7D3E" w14:textId="77777777" w:rsidR="00F617EC" w:rsidRPr="00F617EC" w:rsidRDefault="00233C14" w:rsidP="00F617EC">
      <w:pPr>
        <w:pStyle w:val="ListParagraph"/>
        <w:numPr>
          <w:ilvl w:val="0"/>
          <w:numId w:val="14"/>
        </w:numPr>
        <w:spacing w:before="120" w:after="0" w:line="276" w:lineRule="auto"/>
        <w:rPr>
          <w:rFonts w:ascii="Times New Roman" w:hAnsi="Times New Roman" w:cs="Times New Roman"/>
          <w:b/>
          <w:color w:val="0000FF"/>
          <w:sz w:val="28"/>
          <w:szCs w:val="28"/>
        </w:rPr>
      </w:pPr>
      <w:r w:rsidRPr="00F617EC">
        <w:rPr>
          <w:rFonts w:ascii="Times New Roman" w:hAnsi="Times New Roman" w:cs="Times New Roman"/>
          <w:color w:val="000000"/>
          <w:sz w:val="28"/>
          <w:szCs w:val="28"/>
        </w:rPr>
        <w:t>Một quán nước có 3 loại chè, 5 loại trà sữa và 5 loại sữa chua. Một khách hàng muốn lựa chọn một loại đồ uống thì có bao nhiêu cách chọn?</w:t>
      </w:r>
    </w:p>
    <w:p w14:paraId="172E38D5" w14:textId="2C89730F" w:rsidR="00233C14" w:rsidRPr="00F617EC" w:rsidRDefault="00F617EC" w:rsidP="00F617EC">
      <w:pPr>
        <w:tabs>
          <w:tab w:val="left" w:pos="283"/>
          <w:tab w:val="left" w:pos="2835"/>
          <w:tab w:val="left" w:pos="5386"/>
          <w:tab w:val="left" w:pos="7937"/>
        </w:tabs>
        <w:spacing w:after="0" w:line="240" w:lineRule="auto"/>
        <w:ind w:firstLine="283"/>
        <w:jc w:val="both"/>
        <w:rPr>
          <w:rFonts w:ascii="Times New Roman" w:hAnsi="Times New Roman" w:cs="Times New Roman"/>
          <w:color w:val="000000"/>
          <w:sz w:val="28"/>
          <w:szCs w:val="28"/>
        </w:rPr>
      </w:pPr>
      <w:r w:rsidRPr="00F617EC">
        <w:rPr>
          <w:rFonts w:ascii="Times New Roman" w:hAnsi="Times New Roman" w:cs="Times New Roman"/>
          <w:b/>
          <w:color w:val="0000FF"/>
          <w:sz w:val="28"/>
          <w:szCs w:val="28"/>
        </w:rPr>
        <w:t>A.</w:t>
      </w:r>
      <w:r w:rsidR="00233C14" w:rsidRPr="00F617EC">
        <w:rPr>
          <w:rFonts w:ascii="Times New Roman" w:hAnsi="Times New Roman" w:cs="Times New Roman"/>
          <w:color w:val="000000"/>
          <w:sz w:val="28"/>
          <w:szCs w:val="28"/>
        </w:rPr>
        <w:t xml:space="preserve"> </w:t>
      </w:r>
      <w:r w:rsidR="00233C14" w:rsidRPr="00F617EC">
        <w:rPr>
          <w:rFonts w:ascii="Times New Roman" w:hAnsi="Times New Roman" w:cs="Times New Roman"/>
          <w:color w:val="000000"/>
          <w:position w:val="-6"/>
          <w:sz w:val="28"/>
          <w:szCs w:val="28"/>
        </w:rPr>
        <w:object w:dxaOrig="300" w:dyaOrig="279" w14:anchorId="3E833965">
          <v:shape id="_x0000_i1096" type="#_x0000_t75" style="width:14.9pt;height:13.9pt" o:ole="">
            <v:imagedata r:id="rId132" o:title=""/>
          </v:shape>
          <o:OLEObject Type="Embed" ProgID="Equation.DSMT4" ShapeID="_x0000_i1096" DrawAspect="Content" ObjectID="_1802345994" r:id="rId133"/>
        </w:object>
      </w:r>
      <w:r w:rsidR="00233C14" w:rsidRPr="00F617EC">
        <w:rPr>
          <w:rFonts w:ascii="Times New Roman" w:hAnsi="Times New Roman" w:cs="Times New Roman"/>
          <w:color w:val="000000"/>
          <w:sz w:val="28"/>
          <w:szCs w:val="28"/>
        </w:rPr>
        <w:t>.</w:t>
      </w:r>
      <w:r w:rsidRPr="00F617EC">
        <w:rPr>
          <w:rFonts w:ascii="Times New Roman" w:hAnsi="Times New Roman" w:cs="Times New Roman"/>
          <w:color w:val="000000"/>
          <w:sz w:val="28"/>
          <w:szCs w:val="28"/>
        </w:rPr>
        <w:t xml:space="preserve"> </w:t>
      </w:r>
      <w:r w:rsidRPr="00F617EC">
        <w:rPr>
          <w:rFonts w:ascii="Times New Roman" w:hAnsi="Times New Roman" w:cs="Times New Roman"/>
          <w:color w:val="000000"/>
          <w:sz w:val="28"/>
          <w:szCs w:val="28"/>
        </w:rPr>
        <w:tab/>
      </w:r>
      <w:r w:rsidRPr="00F617EC">
        <w:rPr>
          <w:rFonts w:ascii="Times New Roman" w:hAnsi="Times New Roman" w:cs="Times New Roman"/>
          <w:b/>
          <w:color w:val="0000FF"/>
          <w:sz w:val="28"/>
          <w:szCs w:val="28"/>
        </w:rPr>
        <w:t>B.</w:t>
      </w:r>
      <w:r w:rsidR="00233C14" w:rsidRPr="00F617EC">
        <w:rPr>
          <w:rFonts w:ascii="Times New Roman" w:hAnsi="Times New Roman" w:cs="Times New Roman"/>
          <w:color w:val="000000"/>
          <w:sz w:val="28"/>
          <w:szCs w:val="28"/>
        </w:rPr>
        <w:t xml:space="preserve"> </w:t>
      </w:r>
      <w:r w:rsidR="00233C14" w:rsidRPr="00F617EC">
        <w:rPr>
          <w:rFonts w:ascii="Times New Roman" w:hAnsi="Times New Roman" w:cs="Times New Roman"/>
          <w:color w:val="000000"/>
          <w:position w:val="-6"/>
          <w:sz w:val="28"/>
          <w:szCs w:val="28"/>
        </w:rPr>
        <w:object w:dxaOrig="279" w:dyaOrig="279" w14:anchorId="4B3D9F53">
          <v:shape id="_x0000_i1097" type="#_x0000_t75" style="width:13.9pt;height:13.9pt" o:ole="">
            <v:imagedata r:id="rId134" o:title=""/>
          </v:shape>
          <o:OLEObject Type="Embed" ProgID="Equation.DSMT4" ShapeID="_x0000_i1097" DrawAspect="Content" ObjectID="_1802345995" r:id="rId135"/>
        </w:object>
      </w:r>
      <w:r w:rsidR="00233C14" w:rsidRPr="00F617EC">
        <w:rPr>
          <w:rFonts w:ascii="Times New Roman" w:hAnsi="Times New Roman" w:cs="Times New Roman"/>
          <w:color w:val="000000"/>
          <w:sz w:val="28"/>
          <w:szCs w:val="28"/>
        </w:rPr>
        <w:t>.</w:t>
      </w:r>
      <w:r w:rsidRPr="00F617EC">
        <w:rPr>
          <w:rFonts w:ascii="Times New Roman" w:hAnsi="Times New Roman" w:cs="Times New Roman"/>
          <w:color w:val="000000"/>
          <w:sz w:val="28"/>
          <w:szCs w:val="28"/>
        </w:rPr>
        <w:t xml:space="preserve"> </w:t>
      </w:r>
      <w:r w:rsidRPr="00F617EC">
        <w:rPr>
          <w:rFonts w:ascii="Times New Roman" w:hAnsi="Times New Roman" w:cs="Times New Roman"/>
          <w:color w:val="000000"/>
          <w:sz w:val="28"/>
          <w:szCs w:val="28"/>
        </w:rPr>
        <w:tab/>
      </w:r>
      <w:r w:rsidRPr="00F617EC">
        <w:rPr>
          <w:rFonts w:ascii="Times New Roman" w:hAnsi="Times New Roman" w:cs="Times New Roman"/>
          <w:b/>
          <w:color w:val="0000FF"/>
          <w:sz w:val="28"/>
          <w:szCs w:val="28"/>
        </w:rPr>
        <w:t>C.</w:t>
      </w:r>
      <w:r w:rsidR="00233C14" w:rsidRPr="00F617EC">
        <w:rPr>
          <w:rFonts w:ascii="Times New Roman" w:hAnsi="Times New Roman" w:cs="Times New Roman"/>
          <w:color w:val="000000"/>
          <w:sz w:val="28"/>
          <w:szCs w:val="28"/>
        </w:rPr>
        <w:t xml:space="preserve"> </w:t>
      </w:r>
      <w:r w:rsidR="00233C14" w:rsidRPr="00F617EC">
        <w:rPr>
          <w:rFonts w:ascii="Times New Roman" w:hAnsi="Times New Roman" w:cs="Times New Roman"/>
          <w:color w:val="000000"/>
          <w:position w:val="-6"/>
          <w:sz w:val="28"/>
          <w:szCs w:val="28"/>
        </w:rPr>
        <w:object w:dxaOrig="300" w:dyaOrig="260" w14:anchorId="1615FF82">
          <v:shape id="_x0000_i1098" type="#_x0000_t75" style="width:14.9pt;height:12.9pt" o:ole="">
            <v:imagedata r:id="rId136" o:title=""/>
          </v:shape>
          <o:OLEObject Type="Embed" ProgID="Equation.DSMT4" ShapeID="_x0000_i1098" DrawAspect="Content" ObjectID="_1802345996" r:id="rId137"/>
        </w:object>
      </w:r>
      <w:r w:rsidR="00233C14" w:rsidRPr="00F617EC">
        <w:rPr>
          <w:rFonts w:ascii="Times New Roman" w:hAnsi="Times New Roman" w:cs="Times New Roman"/>
          <w:color w:val="000000"/>
          <w:sz w:val="28"/>
          <w:szCs w:val="28"/>
        </w:rPr>
        <w:t>.</w:t>
      </w:r>
      <w:r w:rsidRPr="00F617EC">
        <w:rPr>
          <w:rFonts w:ascii="Times New Roman" w:hAnsi="Times New Roman" w:cs="Times New Roman"/>
          <w:color w:val="000000"/>
          <w:sz w:val="28"/>
          <w:szCs w:val="28"/>
        </w:rPr>
        <w:t xml:space="preserve"> </w:t>
      </w:r>
      <w:r w:rsidRPr="00F617EC">
        <w:rPr>
          <w:rFonts w:ascii="Times New Roman" w:hAnsi="Times New Roman" w:cs="Times New Roman"/>
          <w:color w:val="000000"/>
          <w:sz w:val="28"/>
          <w:szCs w:val="28"/>
        </w:rPr>
        <w:tab/>
      </w:r>
      <w:r w:rsidRPr="00F617EC">
        <w:rPr>
          <w:rFonts w:ascii="Times New Roman" w:hAnsi="Times New Roman" w:cs="Times New Roman"/>
          <w:b/>
          <w:color w:val="0000FF"/>
          <w:sz w:val="28"/>
          <w:szCs w:val="28"/>
        </w:rPr>
        <w:t>D.</w:t>
      </w:r>
      <w:r w:rsidR="00233C14" w:rsidRPr="00F617EC">
        <w:rPr>
          <w:rFonts w:ascii="Times New Roman" w:hAnsi="Times New Roman" w:cs="Times New Roman"/>
          <w:color w:val="000000"/>
          <w:sz w:val="28"/>
          <w:szCs w:val="28"/>
        </w:rPr>
        <w:t xml:space="preserve"> </w:t>
      </w:r>
      <w:r w:rsidR="00233C14" w:rsidRPr="00F617EC">
        <w:rPr>
          <w:rFonts w:ascii="Times New Roman" w:hAnsi="Times New Roman" w:cs="Times New Roman"/>
          <w:color w:val="000000"/>
          <w:position w:val="-6"/>
          <w:sz w:val="28"/>
          <w:szCs w:val="28"/>
        </w:rPr>
        <w:object w:dxaOrig="320" w:dyaOrig="279" w14:anchorId="64F7D539">
          <v:shape id="_x0000_i1099" type="#_x0000_t75" style="width:15.9pt;height:13.9pt" o:ole="">
            <v:imagedata r:id="rId138" o:title=""/>
          </v:shape>
          <o:OLEObject Type="Embed" ProgID="Equation.DSMT4" ShapeID="_x0000_i1099" DrawAspect="Content" ObjectID="_1802345997" r:id="rId139"/>
        </w:object>
      </w:r>
      <w:r w:rsidR="00233C14" w:rsidRPr="00F617EC">
        <w:rPr>
          <w:rFonts w:ascii="Times New Roman" w:hAnsi="Times New Roman" w:cs="Times New Roman"/>
          <w:color w:val="000000"/>
          <w:sz w:val="28"/>
          <w:szCs w:val="28"/>
        </w:rPr>
        <w:t>.</w:t>
      </w:r>
    </w:p>
    <w:p w14:paraId="63471007" w14:textId="40E727B7" w:rsidR="00233C14" w:rsidRPr="00F617EC" w:rsidRDefault="00F617EC" w:rsidP="00F617EC">
      <w:pPr>
        <w:tabs>
          <w:tab w:val="left" w:pos="283"/>
          <w:tab w:val="left" w:pos="2835"/>
          <w:tab w:val="left" w:pos="5386"/>
          <w:tab w:val="left" w:pos="7937"/>
        </w:tabs>
        <w:spacing w:after="0" w:line="240" w:lineRule="auto"/>
        <w:ind w:firstLine="283"/>
        <w:jc w:val="center"/>
        <w:rPr>
          <w:rFonts w:ascii="Times New Roman" w:hAnsi="Times New Roman" w:cs="Times New Roman"/>
          <w:color w:val="000000"/>
          <w:sz w:val="28"/>
          <w:szCs w:val="28"/>
        </w:rPr>
      </w:pPr>
      <w:r w:rsidRPr="00F617EC">
        <w:rPr>
          <w:rFonts w:ascii="Times New Roman" w:hAnsi="Times New Roman" w:cs="Times New Roman"/>
          <w:b/>
          <w:color w:val="0000FF"/>
          <w:sz w:val="28"/>
          <w:szCs w:val="28"/>
        </w:rPr>
        <w:t>Lời giải</w:t>
      </w:r>
      <w:r w:rsidR="00233C14" w:rsidRPr="00F617EC">
        <w:rPr>
          <w:rFonts w:ascii="Times New Roman" w:hAnsi="Times New Roman" w:cs="Times New Roman"/>
          <w:b/>
          <w:color w:val="000000"/>
          <w:sz w:val="28"/>
          <w:szCs w:val="28"/>
        </w:rPr>
        <w:t>:</w:t>
      </w:r>
    </w:p>
    <w:p w14:paraId="383ED5C7" w14:textId="77777777" w:rsidR="00233C14" w:rsidRPr="00F617EC" w:rsidRDefault="00233C14" w:rsidP="00F617EC">
      <w:pPr>
        <w:tabs>
          <w:tab w:val="left" w:pos="283"/>
          <w:tab w:val="left" w:pos="2835"/>
          <w:tab w:val="left" w:pos="5386"/>
          <w:tab w:val="left" w:pos="7937"/>
        </w:tabs>
        <w:spacing w:after="0" w:line="240" w:lineRule="auto"/>
        <w:ind w:firstLine="283"/>
        <w:jc w:val="both"/>
        <w:rPr>
          <w:rFonts w:ascii="Times New Roman" w:hAnsi="Times New Roman" w:cs="Times New Roman"/>
          <w:color w:val="000000"/>
          <w:sz w:val="28"/>
          <w:szCs w:val="28"/>
        </w:rPr>
      </w:pPr>
      <w:r w:rsidRPr="00F617EC">
        <w:rPr>
          <w:rFonts w:ascii="Times New Roman" w:hAnsi="Times New Roman" w:cs="Times New Roman"/>
          <w:color w:val="000000"/>
          <w:sz w:val="28"/>
          <w:szCs w:val="28"/>
        </w:rPr>
        <w:t>Chọn B</w:t>
      </w:r>
    </w:p>
    <w:p w14:paraId="5D9C0916" w14:textId="77777777" w:rsidR="00233C14" w:rsidRPr="00F617EC" w:rsidRDefault="00233C14" w:rsidP="00F617EC">
      <w:pPr>
        <w:tabs>
          <w:tab w:val="left" w:pos="283"/>
          <w:tab w:val="left" w:pos="2835"/>
          <w:tab w:val="left" w:pos="5386"/>
          <w:tab w:val="left" w:pos="7937"/>
        </w:tabs>
        <w:spacing w:after="0" w:line="240" w:lineRule="auto"/>
        <w:ind w:firstLine="283"/>
        <w:jc w:val="both"/>
        <w:rPr>
          <w:rFonts w:ascii="Times New Roman" w:hAnsi="Times New Roman" w:cs="Times New Roman"/>
          <w:color w:val="000000"/>
          <w:sz w:val="28"/>
          <w:szCs w:val="28"/>
        </w:rPr>
      </w:pPr>
      <w:r w:rsidRPr="00F617EC">
        <w:rPr>
          <w:rFonts w:ascii="Times New Roman" w:hAnsi="Times New Roman" w:cs="Times New Roman"/>
          <w:color w:val="000000"/>
          <w:sz w:val="28"/>
          <w:szCs w:val="28"/>
        </w:rPr>
        <w:t xml:space="preserve">Theo quy tắc cộng ta có số cách chọn là: </w:t>
      </w:r>
      <w:r w:rsidRPr="00F617EC">
        <w:rPr>
          <w:rFonts w:ascii="Times New Roman" w:hAnsi="Times New Roman" w:cs="Times New Roman"/>
          <w:color w:val="000000"/>
          <w:position w:val="-6"/>
          <w:sz w:val="28"/>
          <w:szCs w:val="28"/>
        </w:rPr>
        <w:object w:dxaOrig="1280" w:dyaOrig="279" w14:anchorId="12BBD1FD">
          <v:shape id="_x0000_i1100" type="#_x0000_t75" style="width:64.05pt;height:13.9pt" o:ole="">
            <v:imagedata r:id="rId140" o:title=""/>
          </v:shape>
          <o:OLEObject Type="Embed" ProgID="Equation.DSMT4" ShapeID="_x0000_i1100" DrawAspect="Content" ObjectID="_1802345998" r:id="rId141"/>
        </w:object>
      </w:r>
      <w:r w:rsidRPr="00F617EC">
        <w:rPr>
          <w:rFonts w:ascii="Times New Roman" w:hAnsi="Times New Roman" w:cs="Times New Roman"/>
          <w:color w:val="000000"/>
          <w:sz w:val="28"/>
          <w:szCs w:val="28"/>
        </w:rPr>
        <w:t>.</w:t>
      </w:r>
    </w:p>
    <w:p w14:paraId="787954F8" w14:textId="77777777" w:rsidR="00F617EC" w:rsidRPr="00F617EC" w:rsidRDefault="00233C14" w:rsidP="00F617EC">
      <w:pPr>
        <w:pStyle w:val="ListParagraph"/>
        <w:numPr>
          <w:ilvl w:val="0"/>
          <w:numId w:val="14"/>
        </w:numPr>
        <w:spacing w:before="120" w:after="0" w:line="276" w:lineRule="auto"/>
        <w:rPr>
          <w:rFonts w:ascii="Times New Roman" w:hAnsi="Times New Roman" w:cs="Times New Roman"/>
          <w:b/>
          <w:color w:val="0000FF"/>
          <w:sz w:val="28"/>
          <w:szCs w:val="28"/>
        </w:rPr>
      </w:pPr>
      <w:r w:rsidRPr="00F617EC">
        <w:rPr>
          <w:rFonts w:ascii="Times New Roman" w:hAnsi="Times New Roman" w:cs="Times New Roman"/>
          <w:color w:val="000000"/>
          <w:sz w:val="28"/>
          <w:szCs w:val="28"/>
        </w:rPr>
        <w:t xml:space="preserve">Trong mặt phẳng tọa độ </w:t>
      </w:r>
      <w:r w:rsidRPr="00F617EC">
        <w:rPr>
          <w:rFonts w:ascii="Times New Roman" w:hAnsi="Times New Roman" w:cs="Times New Roman"/>
          <w:position w:val="-10"/>
          <w:sz w:val="28"/>
          <w:szCs w:val="28"/>
        </w:rPr>
        <w:object w:dxaOrig="460" w:dyaOrig="320" w14:anchorId="4A738810">
          <v:shape id="_x0000_i1101" type="#_x0000_t75" style="width:22.85pt;height:15.9pt" o:ole="">
            <v:imagedata r:id="rId104" o:title=""/>
          </v:shape>
          <o:OLEObject Type="Embed" ProgID="Equation.DSMT4" ShapeID="_x0000_i1101" DrawAspect="Content" ObjectID="_1802345999" r:id="rId142"/>
        </w:object>
      </w:r>
      <w:r w:rsidRPr="00F617EC">
        <w:rPr>
          <w:rFonts w:ascii="Times New Roman" w:hAnsi="Times New Roman" w:cs="Times New Roman"/>
          <w:color w:val="000000"/>
          <w:sz w:val="28"/>
          <w:szCs w:val="28"/>
        </w:rPr>
        <w:t xml:space="preserve">, cho hai đường thẳng </w:t>
      </w:r>
      <w:r w:rsidRPr="00F617EC">
        <w:rPr>
          <w:rFonts w:ascii="Times New Roman" w:hAnsi="Times New Roman" w:cs="Times New Roman"/>
          <w:position w:val="-12"/>
          <w:sz w:val="28"/>
          <w:szCs w:val="28"/>
        </w:rPr>
        <w:object w:dxaOrig="2100" w:dyaOrig="360" w14:anchorId="4D37ADA5">
          <v:shape id="_x0000_i1102" type="#_x0000_t75" style="width:104.75pt;height:17.9pt" o:ole="">
            <v:imagedata r:id="rId143" o:title=""/>
          </v:shape>
          <o:OLEObject Type="Embed" ProgID="Equation.DSMT4" ShapeID="_x0000_i1102" DrawAspect="Content" ObjectID="_1802346000" r:id="rId144"/>
        </w:object>
      </w:r>
      <w:r w:rsidRPr="00F617EC">
        <w:rPr>
          <w:rFonts w:ascii="Times New Roman" w:hAnsi="Times New Roman" w:cs="Times New Roman"/>
          <w:color w:val="000000"/>
          <w:sz w:val="28"/>
          <w:szCs w:val="28"/>
        </w:rPr>
        <w:t xml:space="preserve"> và </w:t>
      </w:r>
      <w:r w:rsidRPr="00F617EC">
        <w:rPr>
          <w:rFonts w:ascii="Times New Roman" w:hAnsi="Times New Roman" w:cs="Times New Roman"/>
          <w:position w:val="-12"/>
          <w:sz w:val="28"/>
          <w:szCs w:val="28"/>
        </w:rPr>
        <w:object w:dxaOrig="2100" w:dyaOrig="360" w14:anchorId="6C0D78FE">
          <v:shape id="_x0000_i1103" type="#_x0000_t75" style="width:104.75pt;height:17.9pt" o:ole="">
            <v:imagedata r:id="rId145" o:title=""/>
          </v:shape>
          <o:OLEObject Type="Embed" ProgID="Equation.DSMT4" ShapeID="_x0000_i1103" DrawAspect="Content" ObjectID="_1802346001" r:id="rId146"/>
        </w:object>
      </w:r>
      <w:r w:rsidRPr="00F617EC">
        <w:rPr>
          <w:rFonts w:ascii="Times New Roman" w:hAnsi="Times New Roman" w:cs="Times New Roman"/>
          <w:color w:val="000000"/>
          <w:sz w:val="28"/>
          <w:szCs w:val="28"/>
        </w:rPr>
        <w:t xml:space="preserve">. Xét vị trí tương đối của </w:t>
      </w:r>
      <w:r w:rsidRPr="00F617EC">
        <w:rPr>
          <w:rFonts w:ascii="Times New Roman" w:hAnsi="Times New Roman" w:cs="Times New Roman"/>
          <w:position w:val="-12"/>
          <w:sz w:val="28"/>
          <w:szCs w:val="28"/>
        </w:rPr>
        <w:object w:dxaOrig="260" w:dyaOrig="360" w14:anchorId="5BE7913F">
          <v:shape id="_x0000_i1104" type="#_x0000_t75" style="width:12.9pt;height:17.9pt" o:ole="">
            <v:imagedata r:id="rId147" o:title=""/>
          </v:shape>
          <o:OLEObject Type="Embed" ProgID="Equation.DSMT4" ShapeID="_x0000_i1104" DrawAspect="Content" ObjectID="_1802346002" r:id="rId148"/>
        </w:object>
      </w:r>
      <w:r w:rsidRPr="00F617EC">
        <w:rPr>
          <w:rFonts w:ascii="Times New Roman" w:hAnsi="Times New Roman" w:cs="Times New Roman"/>
          <w:color w:val="000000"/>
          <w:sz w:val="28"/>
          <w:szCs w:val="28"/>
        </w:rPr>
        <w:t xml:space="preserve"> và </w:t>
      </w:r>
      <w:r w:rsidRPr="00F617EC">
        <w:rPr>
          <w:rFonts w:ascii="Times New Roman" w:hAnsi="Times New Roman" w:cs="Times New Roman"/>
          <w:position w:val="-12"/>
          <w:sz w:val="28"/>
          <w:szCs w:val="28"/>
        </w:rPr>
        <w:object w:dxaOrig="279" w:dyaOrig="360" w14:anchorId="5DBC0A28">
          <v:shape id="_x0000_i1105" type="#_x0000_t75" style="width:13.9pt;height:17.9pt" o:ole="">
            <v:imagedata r:id="rId149" o:title=""/>
          </v:shape>
          <o:OLEObject Type="Embed" ProgID="Equation.DSMT4" ShapeID="_x0000_i1105" DrawAspect="Content" ObjectID="_1802346003" r:id="rId150"/>
        </w:object>
      </w:r>
      <w:r w:rsidRPr="00F617EC">
        <w:rPr>
          <w:rFonts w:ascii="Times New Roman" w:hAnsi="Times New Roman" w:cs="Times New Roman"/>
          <w:color w:val="000000"/>
          <w:sz w:val="28"/>
          <w:szCs w:val="28"/>
        </w:rPr>
        <w:t>.</w:t>
      </w:r>
    </w:p>
    <w:p w14:paraId="2137263A" w14:textId="300FD726" w:rsidR="00F617EC" w:rsidRPr="00F617EC" w:rsidRDefault="00F617EC" w:rsidP="00F617EC">
      <w:pPr>
        <w:tabs>
          <w:tab w:val="left" w:pos="283"/>
          <w:tab w:val="left" w:pos="2835"/>
          <w:tab w:val="left" w:pos="5386"/>
          <w:tab w:val="left" w:pos="7937"/>
        </w:tabs>
        <w:spacing w:after="0" w:line="240" w:lineRule="auto"/>
        <w:ind w:firstLine="283"/>
        <w:jc w:val="both"/>
        <w:rPr>
          <w:rFonts w:ascii="Times New Roman" w:hAnsi="Times New Roman" w:cs="Times New Roman"/>
          <w:b/>
          <w:color w:val="0000FF"/>
          <w:sz w:val="28"/>
          <w:szCs w:val="28"/>
        </w:rPr>
      </w:pPr>
      <w:r w:rsidRPr="00F617EC">
        <w:rPr>
          <w:rFonts w:ascii="Times New Roman" w:hAnsi="Times New Roman" w:cs="Times New Roman"/>
          <w:b/>
          <w:color w:val="0000FF"/>
          <w:sz w:val="28"/>
          <w:szCs w:val="28"/>
        </w:rPr>
        <w:t>A.</w:t>
      </w:r>
      <w:r w:rsidR="00233C14" w:rsidRPr="00F617EC">
        <w:rPr>
          <w:rFonts w:ascii="Times New Roman" w:hAnsi="Times New Roman" w:cs="Times New Roman"/>
          <w:color w:val="000000"/>
          <w:sz w:val="28"/>
          <w:szCs w:val="28"/>
        </w:rPr>
        <w:t xml:space="preserve"> </w:t>
      </w:r>
      <w:r w:rsidR="00233C14" w:rsidRPr="00F617EC">
        <w:rPr>
          <w:rFonts w:ascii="Times New Roman" w:hAnsi="Times New Roman" w:cs="Times New Roman"/>
          <w:color w:val="000000"/>
          <w:position w:val="-12"/>
          <w:sz w:val="28"/>
          <w:szCs w:val="28"/>
        </w:rPr>
        <w:object w:dxaOrig="260" w:dyaOrig="360" w14:anchorId="11DE8C6E">
          <v:shape id="_x0000_i1106" type="#_x0000_t75" style="width:12.9pt;height:17.9pt" o:ole="">
            <v:imagedata r:id="rId147" o:title=""/>
          </v:shape>
          <o:OLEObject Type="Embed" ProgID="Equation.DSMT4" ShapeID="_x0000_i1106" DrawAspect="Content" ObjectID="_1802346004" r:id="rId151"/>
        </w:object>
      </w:r>
      <w:r w:rsidR="00233C14" w:rsidRPr="00F617EC">
        <w:rPr>
          <w:rFonts w:ascii="Times New Roman" w:hAnsi="Times New Roman" w:cs="Times New Roman"/>
          <w:color w:val="000000"/>
          <w:sz w:val="28"/>
          <w:szCs w:val="28"/>
        </w:rPr>
        <w:t xml:space="preserve"> và </w:t>
      </w:r>
      <w:r w:rsidR="00233C14" w:rsidRPr="00F617EC">
        <w:rPr>
          <w:rFonts w:ascii="Times New Roman" w:hAnsi="Times New Roman" w:cs="Times New Roman"/>
          <w:color w:val="000000"/>
          <w:position w:val="-12"/>
          <w:sz w:val="28"/>
          <w:szCs w:val="28"/>
        </w:rPr>
        <w:object w:dxaOrig="279" w:dyaOrig="360" w14:anchorId="21BE2105">
          <v:shape id="_x0000_i1107" type="#_x0000_t75" style="width:13.9pt;height:17.9pt" o:ole="">
            <v:imagedata r:id="rId152" o:title=""/>
          </v:shape>
          <o:OLEObject Type="Embed" ProgID="Equation.DSMT4" ShapeID="_x0000_i1107" DrawAspect="Content" ObjectID="_1802346005" r:id="rId153"/>
        </w:object>
      </w:r>
      <w:r w:rsidR="00233C14" w:rsidRPr="00F617EC">
        <w:rPr>
          <w:rFonts w:ascii="Times New Roman" w:hAnsi="Times New Roman" w:cs="Times New Roman"/>
          <w:color w:val="000000"/>
          <w:sz w:val="28"/>
          <w:szCs w:val="28"/>
        </w:rPr>
        <w:t xml:space="preserve"> cắt nhau và vuông góc.</w:t>
      </w:r>
      <w:r w:rsidRPr="00F617EC">
        <w:rPr>
          <w:rFonts w:ascii="Times New Roman" w:hAnsi="Times New Roman" w:cs="Times New Roman"/>
          <w:color w:val="000000"/>
          <w:sz w:val="28"/>
          <w:szCs w:val="28"/>
        </w:rPr>
        <w:t xml:space="preserve"> </w:t>
      </w:r>
      <w:r w:rsidRPr="00F617EC">
        <w:rPr>
          <w:rFonts w:ascii="Times New Roman" w:hAnsi="Times New Roman" w:cs="Times New Roman"/>
          <w:color w:val="000000"/>
          <w:sz w:val="28"/>
          <w:szCs w:val="28"/>
        </w:rPr>
        <w:tab/>
      </w:r>
      <w:r w:rsidRPr="00F617EC">
        <w:rPr>
          <w:rFonts w:ascii="Times New Roman" w:hAnsi="Times New Roman" w:cs="Times New Roman"/>
          <w:b/>
          <w:color w:val="0000FF"/>
          <w:sz w:val="28"/>
          <w:szCs w:val="28"/>
        </w:rPr>
        <w:t>B.</w:t>
      </w:r>
      <w:r w:rsidR="00233C14" w:rsidRPr="00F617EC">
        <w:rPr>
          <w:rFonts w:ascii="Times New Roman" w:hAnsi="Times New Roman" w:cs="Times New Roman"/>
          <w:color w:val="000000"/>
          <w:sz w:val="28"/>
          <w:szCs w:val="28"/>
        </w:rPr>
        <w:t xml:space="preserve"> </w:t>
      </w:r>
      <w:r w:rsidR="00233C14" w:rsidRPr="00F617EC">
        <w:rPr>
          <w:rFonts w:ascii="Times New Roman" w:hAnsi="Times New Roman" w:cs="Times New Roman"/>
          <w:color w:val="000000"/>
          <w:position w:val="-12"/>
          <w:sz w:val="28"/>
          <w:szCs w:val="28"/>
        </w:rPr>
        <w:object w:dxaOrig="260" w:dyaOrig="360" w14:anchorId="1605741E">
          <v:shape id="_x0000_i1108" type="#_x0000_t75" style="width:12.9pt;height:17.9pt" o:ole="">
            <v:imagedata r:id="rId154" o:title=""/>
          </v:shape>
          <o:OLEObject Type="Embed" ProgID="Equation.DSMT4" ShapeID="_x0000_i1108" DrawAspect="Content" ObjectID="_1802346006" r:id="rId155"/>
        </w:object>
      </w:r>
      <w:r w:rsidR="00233C14" w:rsidRPr="00F617EC">
        <w:rPr>
          <w:rFonts w:ascii="Times New Roman" w:hAnsi="Times New Roman" w:cs="Times New Roman"/>
          <w:color w:val="000000"/>
          <w:sz w:val="28"/>
          <w:szCs w:val="28"/>
        </w:rPr>
        <w:t xml:space="preserve"> và </w:t>
      </w:r>
      <w:r w:rsidR="00233C14" w:rsidRPr="00F617EC">
        <w:rPr>
          <w:rFonts w:ascii="Times New Roman" w:hAnsi="Times New Roman" w:cs="Times New Roman"/>
          <w:color w:val="000000"/>
          <w:position w:val="-12"/>
          <w:sz w:val="28"/>
          <w:szCs w:val="28"/>
        </w:rPr>
        <w:object w:dxaOrig="279" w:dyaOrig="360" w14:anchorId="6A445852">
          <v:shape id="_x0000_i1109" type="#_x0000_t75" style="width:13.9pt;height:17.9pt" o:ole="">
            <v:imagedata r:id="rId152" o:title=""/>
          </v:shape>
          <o:OLEObject Type="Embed" ProgID="Equation.DSMT4" ShapeID="_x0000_i1109" DrawAspect="Content" ObjectID="_1802346007" r:id="rId156"/>
        </w:object>
      </w:r>
      <w:r w:rsidR="00233C14" w:rsidRPr="00F617EC">
        <w:rPr>
          <w:rFonts w:ascii="Times New Roman" w:hAnsi="Times New Roman" w:cs="Times New Roman"/>
          <w:color w:val="000000"/>
          <w:sz w:val="28"/>
          <w:szCs w:val="28"/>
        </w:rPr>
        <w:t xml:space="preserve"> trùng nhau.</w:t>
      </w:r>
    </w:p>
    <w:p w14:paraId="4D692250" w14:textId="6ABD9855" w:rsidR="00233C14" w:rsidRPr="00F617EC" w:rsidRDefault="00F617EC" w:rsidP="00F617EC">
      <w:pPr>
        <w:tabs>
          <w:tab w:val="left" w:pos="283"/>
          <w:tab w:val="left" w:pos="2835"/>
          <w:tab w:val="left" w:pos="5386"/>
          <w:tab w:val="left" w:pos="7937"/>
        </w:tabs>
        <w:spacing w:after="0" w:line="240" w:lineRule="auto"/>
        <w:ind w:firstLine="283"/>
        <w:jc w:val="both"/>
        <w:rPr>
          <w:rFonts w:ascii="Times New Roman" w:hAnsi="Times New Roman" w:cs="Times New Roman"/>
          <w:color w:val="000000"/>
          <w:sz w:val="28"/>
          <w:szCs w:val="28"/>
        </w:rPr>
      </w:pPr>
      <w:r w:rsidRPr="00F617EC">
        <w:rPr>
          <w:rFonts w:ascii="Times New Roman" w:hAnsi="Times New Roman" w:cs="Times New Roman"/>
          <w:b/>
          <w:color w:val="0000FF"/>
          <w:sz w:val="28"/>
          <w:szCs w:val="28"/>
        </w:rPr>
        <w:t>C.</w:t>
      </w:r>
      <w:r w:rsidR="00233C14" w:rsidRPr="00F617EC">
        <w:rPr>
          <w:rFonts w:ascii="Times New Roman" w:hAnsi="Times New Roman" w:cs="Times New Roman"/>
          <w:color w:val="000000"/>
          <w:sz w:val="28"/>
          <w:szCs w:val="28"/>
        </w:rPr>
        <w:t xml:space="preserve"> </w:t>
      </w:r>
      <w:r w:rsidR="00233C14" w:rsidRPr="00F617EC">
        <w:rPr>
          <w:rFonts w:ascii="Times New Roman" w:hAnsi="Times New Roman" w:cs="Times New Roman"/>
          <w:color w:val="000000"/>
          <w:position w:val="-12"/>
          <w:sz w:val="28"/>
          <w:szCs w:val="28"/>
        </w:rPr>
        <w:object w:dxaOrig="260" w:dyaOrig="360" w14:anchorId="5AFD2F2F">
          <v:shape id="_x0000_i1110" type="#_x0000_t75" style="width:12.9pt;height:17.9pt" o:ole="">
            <v:imagedata r:id="rId147" o:title=""/>
          </v:shape>
          <o:OLEObject Type="Embed" ProgID="Equation.DSMT4" ShapeID="_x0000_i1110" DrawAspect="Content" ObjectID="_1802346008" r:id="rId157"/>
        </w:object>
      </w:r>
      <w:r w:rsidR="00233C14" w:rsidRPr="00F617EC">
        <w:rPr>
          <w:rFonts w:ascii="Times New Roman" w:hAnsi="Times New Roman" w:cs="Times New Roman"/>
          <w:color w:val="000000"/>
          <w:sz w:val="28"/>
          <w:szCs w:val="28"/>
        </w:rPr>
        <w:t xml:space="preserve"> và </w:t>
      </w:r>
      <w:r w:rsidR="00233C14" w:rsidRPr="00F617EC">
        <w:rPr>
          <w:rFonts w:ascii="Times New Roman" w:hAnsi="Times New Roman" w:cs="Times New Roman"/>
          <w:color w:val="000000"/>
          <w:position w:val="-12"/>
          <w:sz w:val="28"/>
          <w:szCs w:val="28"/>
        </w:rPr>
        <w:object w:dxaOrig="279" w:dyaOrig="360" w14:anchorId="3E07FF68">
          <v:shape id="_x0000_i1111" type="#_x0000_t75" style="width:13.9pt;height:17.9pt" o:ole="">
            <v:imagedata r:id="rId152" o:title=""/>
          </v:shape>
          <o:OLEObject Type="Embed" ProgID="Equation.DSMT4" ShapeID="_x0000_i1111" DrawAspect="Content" ObjectID="_1802346009" r:id="rId158"/>
        </w:object>
      </w:r>
      <w:r w:rsidR="00233C14" w:rsidRPr="00F617EC">
        <w:rPr>
          <w:rFonts w:ascii="Times New Roman" w:hAnsi="Times New Roman" w:cs="Times New Roman"/>
          <w:color w:val="000000"/>
          <w:sz w:val="28"/>
          <w:szCs w:val="28"/>
        </w:rPr>
        <w:t xml:space="preserve"> cắt nhau và không vuông góc.</w:t>
      </w:r>
      <w:r w:rsidRPr="00F617EC">
        <w:rPr>
          <w:rFonts w:ascii="Times New Roman" w:hAnsi="Times New Roman" w:cs="Times New Roman"/>
          <w:color w:val="000000"/>
          <w:sz w:val="28"/>
          <w:szCs w:val="28"/>
        </w:rPr>
        <w:t xml:space="preserve"> </w:t>
      </w:r>
      <w:r w:rsidRPr="00F617EC">
        <w:rPr>
          <w:rFonts w:ascii="Times New Roman" w:hAnsi="Times New Roman" w:cs="Times New Roman"/>
          <w:color w:val="000000"/>
          <w:sz w:val="28"/>
          <w:szCs w:val="28"/>
        </w:rPr>
        <w:tab/>
      </w:r>
      <w:r w:rsidRPr="00F617EC">
        <w:rPr>
          <w:rFonts w:ascii="Times New Roman" w:hAnsi="Times New Roman" w:cs="Times New Roman"/>
          <w:b/>
          <w:color w:val="0000FF"/>
          <w:sz w:val="28"/>
          <w:szCs w:val="28"/>
        </w:rPr>
        <w:t>D.</w:t>
      </w:r>
      <w:r w:rsidR="00233C14" w:rsidRPr="00F617EC">
        <w:rPr>
          <w:rFonts w:ascii="Times New Roman" w:hAnsi="Times New Roman" w:cs="Times New Roman"/>
          <w:color w:val="000000"/>
          <w:sz w:val="28"/>
          <w:szCs w:val="28"/>
        </w:rPr>
        <w:t xml:space="preserve"> </w:t>
      </w:r>
      <w:r w:rsidR="00233C14" w:rsidRPr="00F617EC">
        <w:rPr>
          <w:rFonts w:ascii="Times New Roman" w:hAnsi="Times New Roman" w:cs="Times New Roman"/>
          <w:color w:val="000000"/>
          <w:position w:val="-12"/>
          <w:sz w:val="28"/>
          <w:szCs w:val="28"/>
        </w:rPr>
        <w:object w:dxaOrig="260" w:dyaOrig="360" w14:anchorId="53DE10BF">
          <v:shape id="_x0000_i1112" type="#_x0000_t75" style="width:12.9pt;height:17.9pt" o:ole="">
            <v:imagedata r:id="rId147" o:title=""/>
          </v:shape>
          <o:OLEObject Type="Embed" ProgID="Equation.DSMT4" ShapeID="_x0000_i1112" DrawAspect="Content" ObjectID="_1802346010" r:id="rId159"/>
        </w:object>
      </w:r>
      <w:r w:rsidR="00233C14" w:rsidRPr="00F617EC">
        <w:rPr>
          <w:rFonts w:ascii="Times New Roman" w:hAnsi="Times New Roman" w:cs="Times New Roman"/>
          <w:color w:val="000000"/>
          <w:sz w:val="28"/>
          <w:szCs w:val="28"/>
        </w:rPr>
        <w:t xml:space="preserve"> và </w:t>
      </w:r>
      <w:r w:rsidR="00233C14" w:rsidRPr="00F617EC">
        <w:rPr>
          <w:rFonts w:ascii="Times New Roman" w:hAnsi="Times New Roman" w:cs="Times New Roman"/>
          <w:color w:val="000000"/>
          <w:position w:val="-12"/>
          <w:sz w:val="28"/>
          <w:szCs w:val="28"/>
        </w:rPr>
        <w:object w:dxaOrig="279" w:dyaOrig="360" w14:anchorId="093552AC">
          <v:shape id="_x0000_i1113" type="#_x0000_t75" style="width:13.9pt;height:17.9pt" o:ole="">
            <v:imagedata r:id="rId160" o:title=""/>
          </v:shape>
          <o:OLEObject Type="Embed" ProgID="Equation.DSMT4" ShapeID="_x0000_i1113" DrawAspect="Content" ObjectID="_1802346011" r:id="rId161"/>
        </w:object>
      </w:r>
      <w:r w:rsidR="00233C14" w:rsidRPr="00F617EC">
        <w:rPr>
          <w:rFonts w:ascii="Times New Roman" w:hAnsi="Times New Roman" w:cs="Times New Roman"/>
          <w:color w:val="000000"/>
          <w:sz w:val="28"/>
          <w:szCs w:val="28"/>
        </w:rPr>
        <w:t xml:space="preserve"> song song.</w:t>
      </w:r>
    </w:p>
    <w:p w14:paraId="55564787" w14:textId="2BCE4CC9" w:rsidR="00233C14" w:rsidRPr="00F617EC" w:rsidRDefault="00F617EC" w:rsidP="00F617EC">
      <w:pPr>
        <w:tabs>
          <w:tab w:val="left" w:pos="283"/>
          <w:tab w:val="left" w:pos="2835"/>
          <w:tab w:val="left" w:pos="5386"/>
          <w:tab w:val="left" w:pos="7937"/>
        </w:tabs>
        <w:spacing w:after="0" w:line="240" w:lineRule="auto"/>
        <w:ind w:firstLine="283"/>
        <w:jc w:val="center"/>
        <w:rPr>
          <w:rFonts w:ascii="Times New Roman" w:hAnsi="Times New Roman" w:cs="Times New Roman"/>
          <w:color w:val="000000"/>
          <w:sz w:val="28"/>
          <w:szCs w:val="28"/>
        </w:rPr>
      </w:pPr>
      <w:r w:rsidRPr="00F617EC">
        <w:rPr>
          <w:rFonts w:ascii="Times New Roman" w:hAnsi="Times New Roman" w:cs="Times New Roman"/>
          <w:b/>
          <w:color w:val="0000FF"/>
          <w:sz w:val="28"/>
          <w:szCs w:val="28"/>
        </w:rPr>
        <w:t>Lời giải</w:t>
      </w:r>
      <w:r w:rsidR="00233C14" w:rsidRPr="00F617EC">
        <w:rPr>
          <w:rFonts w:ascii="Times New Roman" w:hAnsi="Times New Roman" w:cs="Times New Roman"/>
          <w:b/>
          <w:color w:val="000000"/>
          <w:sz w:val="28"/>
          <w:szCs w:val="28"/>
        </w:rPr>
        <w:t>:</w:t>
      </w:r>
    </w:p>
    <w:p w14:paraId="6A02F888" w14:textId="77777777" w:rsidR="00233C14" w:rsidRPr="00F617EC" w:rsidRDefault="00233C14" w:rsidP="00F617EC">
      <w:pPr>
        <w:tabs>
          <w:tab w:val="left" w:pos="283"/>
          <w:tab w:val="left" w:pos="2835"/>
          <w:tab w:val="left" w:pos="5386"/>
          <w:tab w:val="left" w:pos="7937"/>
        </w:tabs>
        <w:spacing w:after="0" w:line="240" w:lineRule="auto"/>
        <w:ind w:firstLine="283"/>
        <w:jc w:val="both"/>
        <w:rPr>
          <w:rFonts w:ascii="Times New Roman" w:hAnsi="Times New Roman" w:cs="Times New Roman"/>
          <w:color w:val="000000"/>
          <w:sz w:val="28"/>
          <w:szCs w:val="28"/>
        </w:rPr>
      </w:pPr>
      <w:r w:rsidRPr="00F617EC">
        <w:rPr>
          <w:rFonts w:ascii="Times New Roman" w:hAnsi="Times New Roman" w:cs="Times New Roman"/>
          <w:color w:val="000000"/>
          <w:sz w:val="28"/>
          <w:szCs w:val="28"/>
        </w:rPr>
        <w:t>Chọn C</w:t>
      </w:r>
    </w:p>
    <w:p w14:paraId="0F05683A" w14:textId="77777777" w:rsidR="00233C14" w:rsidRPr="00F617EC" w:rsidRDefault="00233C14" w:rsidP="00F617EC">
      <w:pPr>
        <w:tabs>
          <w:tab w:val="left" w:pos="283"/>
          <w:tab w:val="left" w:pos="2835"/>
          <w:tab w:val="left" w:pos="5386"/>
          <w:tab w:val="left" w:pos="7937"/>
        </w:tabs>
        <w:spacing w:after="0" w:line="240" w:lineRule="auto"/>
        <w:ind w:firstLine="283"/>
        <w:jc w:val="both"/>
        <w:rPr>
          <w:rFonts w:ascii="Times New Roman" w:hAnsi="Times New Roman" w:cs="Times New Roman"/>
          <w:color w:val="000000"/>
          <w:sz w:val="28"/>
          <w:szCs w:val="28"/>
        </w:rPr>
      </w:pPr>
      <w:r w:rsidRPr="00F617EC">
        <w:rPr>
          <w:rFonts w:ascii="Times New Roman" w:hAnsi="Times New Roman" w:cs="Times New Roman"/>
          <w:color w:val="000000"/>
          <w:sz w:val="28"/>
          <w:szCs w:val="28"/>
        </w:rPr>
        <w:t xml:space="preserve">Do </w:t>
      </w:r>
      <w:r w:rsidRPr="00F617EC">
        <w:rPr>
          <w:rFonts w:ascii="Times New Roman" w:hAnsi="Times New Roman" w:cs="Times New Roman"/>
          <w:color w:val="000000"/>
          <w:position w:val="-24"/>
          <w:sz w:val="28"/>
          <w:szCs w:val="28"/>
        </w:rPr>
        <w:object w:dxaOrig="1020" w:dyaOrig="620" w14:anchorId="5DB13772">
          <v:shape id="_x0000_i1114" type="#_x0000_t75" style="width:51.15pt;height:30.8pt" o:ole="">
            <v:imagedata r:id="rId162" o:title=""/>
          </v:shape>
          <o:OLEObject Type="Embed" ProgID="Equation.DSMT4" ShapeID="_x0000_i1114" DrawAspect="Content" ObjectID="_1802346012" r:id="rId163"/>
        </w:object>
      </w:r>
      <w:r w:rsidRPr="00F617EC">
        <w:rPr>
          <w:rFonts w:ascii="Times New Roman" w:hAnsi="Times New Roman" w:cs="Times New Roman"/>
          <w:color w:val="000000"/>
          <w:sz w:val="28"/>
          <w:szCs w:val="28"/>
        </w:rPr>
        <w:t xml:space="preserve"> và </w:t>
      </w:r>
      <w:r w:rsidRPr="00F617EC">
        <w:rPr>
          <w:rFonts w:ascii="Times New Roman" w:hAnsi="Times New Roman" w:cs="Times New Roman"/>
          <w:color w:val="000000"/>
          <w:position w:val="-10"/>
          <w:sz w:val="28"/>
          <w:szCs w:val="28"/>
        </w:rPr>
        <w:object w:dxaOrig="2200" w:dyaOrig="320" w14:anchorId="72A8FBA2">
          <v:shape id="_x0000_i1115" type="#_x0000_t75" style="width:110.25pt;height:15.9pt" o:ole="">
            <v:imagedata r:id="rId164" o:title=""/>
          </v:shape>
          <o:OLEObject Type="Embed" ProgID="Equation.DSMT4" ShapeID="_x0000_i1115" DrawAspect="Content" ObjectID="_1802346013" r:id="rId165"/>
        </w:object>
      </w:r>
      <w:r w:rsidRPr="00F617EC">
        <w:rPr>
          <w:rFonts w:ascii="Times New Roman" w:hAnsi="Times New Roman" w:cs="Times New Roman"/>
          <w:color w:val="000000"/>
          <w:sz w:val="28"/>
          <w:szCs w:val="28"/>
        </w:rPr>
        <w:t xml:space="preserve"> nên </w:t>
      </w:r>
      <w:r w:rsidRPr="00F617EC">
        <w:rPr>
          <w:rFonts w:ascii="Times New Roman" w:hAnsi="Times New Roman" w:cs="Times New Roman"/>
          <w:color w:val="000000"/>
          <w:position w:val="-12"/>
          <w:sz w:val="28"/>
          <w:szCs w:val="28"/>
        </w:rPr>
        <w:object w:dxaOrig="260" w:dyaOrig="360" w14:anchorId="57CA7348">
          <v:shape id="_x0000_i1116" type="#_x0000_t75" style="width:12.9pt;height:17.9pt" o:ole="">
            <v:imagedata r:id="rId154" o:title=""/>
          </v:shape>
          <o:OLEObject Type="Embed" ProgID="Equation.DSMT4" ShapeID="_x0000_i1116" DrawAspect="Content" ObjectID="_1802346014" r:id="rId166"/>
        </w:object>
      </w:r>
      <w:r w:rsidRPr="00F617EC">
        <w:rPr>
          <w:rFonts w:ascii="Times New Roman" w:hAnsi="Times New Roman" w:cs="Times New Roman"/>
          <w:color w:val="000000"/>
          <w:sz w:val="28"/>
          <w:szCs w:val="28"/>
        </w:rPr>
        <w:t xml:space="preserve"> và </w:t>
      </w:r>
      <w:r w:rsidRPr="00F617EC">
        <w:rPr>
          <w:rFonts w:ascii="Times New Roman" w:hAnsi="Times New Roman" w:cs="Times New Roman"/>
          <w:color w:val="000000"/>
          <w:position w:val="-12"/>
          <w:sz w:val="28"/>
          <w:szCs w:val="28"/>
        </w:rPr>
        <w:object w:dxaOrig="279" w:dyaOrig="360" w14:anchorId="0CB56DB2">
          <v:shape id="_x0000_i1117" type="#_x0000_t75" style="width:13.9pt;height:17.9pt" o:ole="">
            <v:imagedata r:id="rId160" o:title=""/>
          </v:shape>
          <o:OLEObject Type="Embed" ProgID="Equation.DSMT4" ShapeID="_x0000_i1117" DrawAspect="Content" ObjectID="_1802346015" r:id="rId167"/>
        </w:object>
      </w:r>
      <w:r w:rsidRPr="00F617EC">
        <w:rPr>
          <w:rFonts w:ascii="Times New Roman" w:hAnsi="Times New Roman" w:cs="Times New Roman"/>
          <w:color w:val="000000"/>
          <w:sz w:val="28"/>
          <w:szCs w:val="28"/>
        </w:rPr>
        <w:t xml:space="preserve"> cắt nhau và </w:t>
      </w:r>
      <w:r w:rsidRPr="00F617EC">
        <w:rPr>
          <w:rFonts w:ascii="Times New Roman" w:hAnsi="Times New Roman" w:cs="Times New Roman"/>
          <w:color w:val="000000"/>
          <w:position w:val="-12"/>
          <w:sz w:val="28"/>
          <w:szCs w:val="28"/>
        </w:rPr>
        <w:object w:dxaOrig="260" w:dyaOrig="360" w14:anchorId="273E05A8">
          <v:shape id="_x0000_i1118" type="#_x0000_t75" style="width:12.9pt;height:17.9pt" o:ole="">
            <v:imagedata r:id="rId147" o:title=""/>
          </v:shape>
          <o:OLEObject Type="Embed" ProgID="Equation.DSMT4" ShapeID="_x0000_i1118" DrawAspect="Content" ObjectID="_1802346016" r:id="rId168"/>
        </w:object>
      </w:r>
      <w:r w:rsidRPr="00F617EC">
        <w:rPr>
          <w:rFonts w:ascii="Times New Roman" w:hAnsi="Times New Roman" w:cs="Times New Roman"/>
          <w:color w:val="000000"/>
          <w:sz w:val="28"/>
          <w:szCs w:val="28"/>
        </w:rPr>
        <w:t xml:space="preserve"> không vuông góc với </w:t>
      </w:r>
      <w:r w:rsidRPr="00F617EC">
        <w:rPr>
          <w:rFonts w:ascii="Times New Roman" w:hAnsi="Times New Roman" w:cs="Times New Roman"/>
          <w:color w:val="000000"/>
          <w:position w:val="-12"/>
          <w:sz w:val="28"/>
          <w:szCs w:val="28"/>
        </w:rPr>
        <w:object w:dxaOrig="279" w:dyaOrig="360" w14:anchorId="116BB628">
          <v:shape id="_x0000_i1119" type="#_x0000_t75" style="width:13.9pt;height:17.9pt" o:ole="">
            <v:imagedata r:id="rId152" o:title=""/>
          </v:shape>
          <o:OLEObject Type="Embed" ProgID="Equation.DSMT4" ShapeID="_x0000_i1119" DrawAspect="Content" ObjectID="_1802346017" r:id="rId169"/>
        </w:object>
      </w:r>
      <w:r w:rsidRPr="00F617EC">
        <w:rPr>
          <w:rFonts w:ascii="Times New Roman" w:hAnsi="Times New Roman" w:cs="Times New Roman"/>
          <w:color w:val="000000"/>
          <w:sz w:val="28"/>
          <w:szCs w:val="28"/>
        </w:rPr>
        <w:t xml:space="preserve">. </w:t>
      </w:r>
    </w:p>
    <w:p w14:paraId="0B4D77EF" w14:textId="77777777" w:rsidR="00F617EC" w:rsidRPr="00F617EC" w:rsidRDefault="00233C14" w:rsidP="00F617EC">
      <w:pPr>
        <w:pStyle w:val="ListParagraph"/>
        <w:numPr>
          <w:ilvl w:val="0"/>
          <w:numId w:val="14"/>
        </w:numPr>
        <w:spacing w:before="120" w:after="0" w:line="276" w:lineRule="auto"/>
        <w:rPr>
          <w:rFonts w:ascii="Times New Roman" w:hAnsi="Times New Roman" w:cs="Times New Roman"/>
          <w:b/>
          <w:color w:val="0000FF"/>
          <w:sz w:val="28"/>
          <w:szCs w:val="28"/>
        </w:rPr>
      </w:pPr>
      <w:r w:rsidRPr="00F617EC">
        <w:rPr>
          <w:rFonts w:ascii="Times New Roman" w:hAnsi="Times New Roman" w:cs="Times New Roman"/>
          <w:color w:val="000000"/>
          <w:sz w:val="28"/>
          <w:szCs w:val="28"/>
        </w:rPr>
        <w:t xml:space="preserve">Trong mặt phẳng tọa độ </w:t>
      </w:r>
      <w:r w:rsidRPr="00F617EC">
        <w:rPr>
          <w:rFonts w:ascii="Times New Roman" w:hAnsi="Times New Roman" w:cs="Times New Roman"/>
          <w:position w:val="-10"/>
          <w:sz w:val="28"/>
          <w:szCs w:val="28"/>
        </w:rPr>
        <w:object w:dxaOrig="460" w:dyaOrig="320" w14:anchorId="6C37D1E1">
          <v:shape id="_x0000_i1120" type="#_x0000_t75" style="width:22.85pt;height:15.9pt" o:ole="">
            <v:imagedata r:id="rId104" o:title=""/>
          </v:shape>
          <o:OLEObject Type="Embed" ProgID="Equation.DSMT4" ShapeID="_x0000_i1120" DrawAspect="Content" ObjectID="_1802346018" r:id="rId170"/>
        </w:object>
      </w:r>
      <w:r w:rsidRPr="00F617EC">
        <w:rPr>
          <w:rFonts w:ascii="Times New Roman" w:hAnsi="Times New Roman" w:cs="Times New Roman"/>
          <w:color w:val="000000"/>
          <w:sz w:val="28"/>
          <w:szCs w:val="28"/>
        </w:rPr>
        <w:t xml:space="preserve">, cho hai véctơ </w:t>
      </w:r>
      <w:r w:rsidRPr="00F617EC">
        <w:rPr>
          <w:rFonts w:ascii="Times New Roman" w:hAnsi="Times New Roman" w:cs="Times New Roman"/>
          <w:position w:val="-10"/>
          <w:sz w:val="28"/>
          <w:szCs w:val="28"/>
        </w:rPr>
        <w:object w:dxaOrig="940" w:dyaOrig="380" w14:anchorId="347B8B2B">
          <v:shape id="_x0000_i1121" type="#_x0000_t75" style="width:47.15pt;height:18.85pt" o:ole="">
            <v:imagedata r:id="rId171" o:title=""/>
          </v:shape>
          <o:OLEObject Type="Embed" ProgID="Equation.DSMT4" ShapeID="_x0000_i1121" DrawAspect="Content" ObjectID="_1802346019" r:id="rId172"/>
        </w:object>
      </w:r>
      <w:r w:rsidRPr="00F617EC">
        <w:rPr>
          <w:rFonts w:ascii="Times New Roman" w:hAnsi="Times New Roman" w:cs="Times New Roman"/>
          <w:color w:val="000000"/>
          <w:sz w:val="28"/>
          <w:szCs w:val="28"/>
        </w:rPr>
        <w:t xml:space="preserve"> và </w:t>
      </w:r>
      <w:r w:rsidRPr="00F617EC">
        <w:rPr>
          <w:rFonts w:ascii="Times New Roman" w:hAnsi="Times New Roman" w:cs="Times New Roman"/>
          <w:position w:val="-10"/>
          <w:sz w:val="28"/>
          <w:szCs w:val="28"/>
        </w:rPr>
        <w:object w:dxaOrig="1200" w:dyaOrig="320" w14:anchorId="0296AFCA">
          <v:shape id="_x0000_i1122" type="#_x0000_t75" style="width:60.1pt;height:15.9pt" o:ole="">
            <v:imagedata r:id="rId173" o:title=""/>
          </v:shape>
          <o:OLEObject Type="Embed" ProgID="Equation.DSMT4" ShapeID="_x0000_i1122" DrawAspect="Content" ObjectID="_1802346020" r:id="rId174"/>
        </w:object>
      </w:r>
      <w:r w:rsidRPr="00F617EC">
        <w:rPr>
          <w:rFonts w:ascii="Times New Roman" w:hAnsi="Times New Roman" w:cs="Times New Roman"/>
          <w:color w:val="000000"/>
          <w:sz w:val="28"/>
          <w:szCs w:val="28"/>
        </w:rPr>
        <w:t xml:space="preserve">. Tìm tọa độ véctơ </w:t>
      </w:r>
      <w:r w:rsidRPr="00F617EC">
        <w:rPr>
          <w:rFonts w:ascii="Times New Roman" w:hAnsi="Times New Roman" w:cs="Times New Roman"/>
          <w:position w:val="-6"/>
          <w:sz w:val="28"/>
          <w:szCs w:val="28"/>
        </w:rPr>
        <w:object w:dxaOrig="580" w:dyaOrig="340" w14:anchorId="69E29094">
          <v:shape id="_x0000_i1123" type="#_x0000_t75" style="width:28.8pt;height:16.9pt" o:ole="">
            <v:imagedata r:id="rId175" o:title=""/>
          </v:shape>
          <o:OLEObject Type="Embed" ProgID="Equation.DSMT4" ShapeID="_x0000_i1123" DrawAspect="Content" ObjectID="_1802346021" r:id="rId176"/>
        </w:object>
      </w:r>
      <w:r w:rsidRPr="00F617EC">
        <w:rPr>
          <w:rFonts w:ascii="Times New Roman" w:hAnsi="Times New Roman" w:cs="Times New Roman"/>
          <w:color w:val="000000"/>
          <w:sz w:val="28"/>
          <w:szCs w:val="28"/>
        </w:rPr>
        <w:t>.</w:t>
      </w:r>
    </w:p>
    <w:p w14:paraId="037D3DBA" w14:textId="36218E18" w:rsidR="00233C14" w:rsidRPr="00F617EC" w:rsidRDefault="00F617EC" w:rsidP="00F617EC">
      <w:pPr>
        <w:tabs>
          <w:tab w:val="left" w:pos="283"/>
          <w:tab w:val="left" w:pos="2835"/>
          <w:tab w:val="left" w:pos="5386"/>
          <w:tab w:val="left" w:pos="7937"/>
        </w:tabs>
        <w:spacing w:after="0" w:line="240" w:lineRule="auto"/>
        <w:ind w:firstLine="283"/>
        <w:jc w:val="both"/>
        <w:rPr>
          <w:rFonts w:ascii="Times New Roman" w:hAnsi="Times New Roman" w:cs="Times New Roman"/>
          <w:color w:val="000000"/>
          <w:sz w:val="28"/>
          <w:szCs w:val="28"/>
        </w:rPr>
      </w:pPr>
      <w:r w:rsidRPr="00F617EC">
        <w:rPr>
          <w:rFonts w:ascii="Times New Roman" w:hAnsi="Times New Roman" w:cs="Times New Roman"/>
          <w:b/>
          <w:color w:val="0000FF"/>
          <w:sz w:val="28"/>
          <w:szCs w:val="28"/>
        </w:rPr>
        <w:t>A.</w:t>
      </w:r>
      <w:r w:rsidR="00233C14" w:rsidRPr="00F617EC">
        <w:rPr>
          <w:rFonts w:ascii="Times New Roman" w:hAnsi="Times New Roman" w:cs="Times New Roman"/>
          <w:color w:val="000000"/>
          <w:sz w:val="28"/>
          <w:szCs w:val="28"/>
        </w:rPr>
        <w:t xml:space="preserve"> </w:t>
      </w:r>
      <w:r w:rsidR="00233C14" w:rsidRPr="00F617EC">
        <w:rPr>
          <w:rFonts w:ascii="Times New Roman" w:hAnsi="Times New Roman" w:cs="Times New Roman"/>
          <w:color w:val="000000"/>
          <w:position w:val="-10"/>
          <w:sz w:val="28"/>
          <w:szCs w:val="28"/>
        </w:rPr>
        <w:object w:dxaOrig="1380" w:dyaOrig="380" w14:anchorId="33D16073">
          <v:shape id="_x0000_i1124" type="#_x0000_t75" style="width:69pt;height:18.85pt" o:ole="">
            <v:imagedata r:id="rId177" o:title=""/>
          </v:shape>
          <o:OLEObject Type="Embed" ProgID="Equation.DSMT4" ShapeID="_x0000_i1124" DrawAspect="Content" ObjectID="_1802346022" r:id="rId178"/>
        </w:object>
      </w:r>
      <w:r w:rsidR="00233C14" w:rsidRPr="00F617EC">
        <w:rPr>
          <w:rFonts w:ascii="Times New Roman" w:hAnsi="Times New Roman" w:cs="Times New Roman"/>
          <w:color w:val="000000"/>
          <w:sz w:val="28"/>
          <w:szCs w:val="28"/>
        </w:rPr>
        <w:t>.</w:t>
      </w:r>
      <w:r w:rsidRPr="00F617EC">
        <w:rPr>
          <w:rFonts w:ascii="Times New Roman" w:hAnsi="Times New Roman" w:cs="Times New Roman"/>
          <w:color w:val="000000"/>
          <w:sz w:val="28"/>
          <w:szCs w:val="28"/>
        </w:rPr>
        <w:t xml:space="preserve"> </w:t>
      </w:r>
      <w:r w:rsidRPr="00F617EC">
        <w:rPr>
          <w:rFonts w:ascii="Times New Roman" w:hAnsi="Times New Roman" w:cs="Times New Roman"/>
          <w:color w:val="000000"/>
          <w:sz w:val="28"/>
          <w:szCs w:val="28"/>
        </w:rPr>
        <w:tab/>
      </w:r>
      <w:r w:rsidRPr="00F617EC">
        <w:rPr>
          <w:rFonts w:ascii="Times New Roman" w:hAnsi="Times New Roman" w:cs="Times New Roman"/>
          <w:b/>
          <w:color w:val="0000FF"/>
          <w:sz w:val="28"/>
          <w:szCs w:val="28"/>
        </w:rPr>
        <w:t>B.</w:t>
      </w:r>
      <w:r w:rsidR="00233C14" w:rsidRPr="00F617EC">
        <w:rPr>
          <w:rFonts w:ascii="Times New Roman" w:hAnsi="Times New Roman" w:cs="Times New Roman"/>
          <w:color w:val="000000"/>
          <w:sz w:val="28"/>
          <w:szCs w:val="28"/>
        </w:rPr>
        <w:t xml:space="preserve"> </w:t>
      </w:r>
      <w:r w:rsidR="00233C14" w:rsidRPr="00F617EC">
        <w:rPr>
          <w:rFonts w:ascii="Times New Roman" w:hAnsi="Times New Roman" w:cs="Times New Roman"/>
          <w:color w:val="000000"/>
          <w:position w:val="-10"/>
          <w:sz w:val="28"/>
          <w:szCs w:val="28"/>
        </w:rPr>
        <w:object w:dxaOrig="1800" w:dyaOrig="380" w14:anchorId="026DEEBA">
          <v:shape id="_x0000_i1125" type="#_x0000_t75" style="width:89.9pt;height:18.85pt" o:ole="">
            <v:imagedata r:id="rId179" o:title=""/>
          </v:shape>
          <o:OLEObject Type="Embed" ProgID="Equation.DSMT4" ShapeID="_x0000_i1125" DrawAspect="Content" ObjectID="_1802346023" r:id="rId180"/>
        </w:object>
      </w:r>
      <w:r w:rsidR="00233C14" w:rsidRPr="00F617EC">
        <w:rPr>
          <w:rFonts w:ascii="Times New Roman" w:hAnsi="Times New Roman" w:cs="Times New Roman"/>
          <w:color w:val="000000"/>
          <w:sz w:val="28"/>
          <w:szCs w:val="28"/>
        </w:rPr>
        <w:t>.</w:t>
      </w:r>
      <w:r w:rsidRPr="00F617EC">
        <w:rPr>
          <w:rFonts w:ascii="Times New Roman" w:hAnsi="Times New Roman" w:cs="Times New Roman"/>
          <w:color w:val="000000"/>
          <w:sz w:val="28"/>
          <w:szCs w:val="28"/>
        </w:rPr>
        <w:t xml:space="preserve"> </w:t>
      </w:r>
      <w:r w:rsidRPr="00F617EC">
        <w:rPr>
          <w:rFonts w:ascii="Times New Roman" w:hAnsi="Times New Roman" w:cs="Times New Roman"/>
          <w:color w:val="000000"/>
          <w:sz w:val="28"/>
          <w:szCs w:val="28"/>
        </w:rPr>
        <w:tab/>
      </w:r>
      <w:r w:rsidRPr="00F617EC">
        <w:rPr>
          <w:rFonts w:ascii="Times New Roman" w:hAnsi="Times New Roman" w:cs="Times New Roman"/>
          <w:b/>
          <w:color w:val="0000FF"/>
          <w:sz w:val="28"/>
          <w:szCs w:val="28"/>
        </w:rPr>
        <w:t>C.</w:t>
      </w:r>
      <w:r w:rsidR="00233C14" w:rsidRPr="00F617EC">
        <w:rPr>
          <w:rFonts w:ascii="Times New Roman" w:hAnsi="Times New Roman" w:cs="Times New Roman"/>
          <w:color w:val="000000"/>
          <w:sz w:val="28"/>
          <w:szCs w:val="28"/>
        </w:rPr>
        <w:t xml:space="preserve"> </w:t>
      </w:r>
      <w:r w:rsidR="00233C14" w:rsidRPr="00F617EC">
        <w:rPr>
          <w:rFonts w:ascii="Times New Roman" w:hAnsi="Times New Roman" w:cs="Times New Roman"/>
          <w:color w:val="000000"/>
          <w:position w:val="-10"/>
          <w:sz w:val="28"/>
          <w:szCs w:val="28"/>
        </w:rPr>
        <w:object w:dxaOrig="1680" w:dyaOrig="380" w14:anchorId="4E6C0BF8">
          <v:shape id="_x0000_i1126" type="#_x0000_t75" style="width:83.9pt;height:18.85pt" o:ole="">
            <v:imagedata r:id="rId181" o:title=""/>
          </v:shape>
          <o:OLEObject Type="Embed" ProgID="Equation.DSMT4" ShapeID="_x0000_i1126" DrawAspect="Content" ObjectID="_1802346024" r:id="rId182"/>
        </w:object>
      </w:r>
      <w:r w:rsidR="00233C14" w:rsidRPr="00F617EC">
        <w:rPr>
          <w:rFonts w:ascii="Times New Roman" w:hAnsi="Times New Roman" w:cs="Times New Roman"/>
          <w:color w:val="000000"/>
          <w:sz w:val="28"/>
          <w:szCs w:val="28"/>
        </w:rPr>
        <w:t>.</w:t>
      </w:r>
      <w:r w:rsidRPr="00F617EC">
        <w:rPr>
          <w:rFonts w:ascii="Times New Roman" w:hAnsi="Times New Roman" w:cs="Times New Roman"/>
          <w:color w:val="000000"/>
          <w:sz w:val="28"/>
          <w:szCs w:val="28"/>
        </w:rPr>
        <w:t xml:space="preserve"> </w:t>
      </w:r>
      <w:r w:rsidRPr="00F617EC">
        <w:rPr>
          <w:rFonts w:ascii="Times New Roman" w:hAnsi="Times New Roman" w:cs="Times New Roman"/>
          <w:color w:val="000000"/>
          <w:sz w:val="28"/>
          <w:szCs w:val="28"/>
        </w:rPr>
        <w:tab/>
      </w:r>
      <w:r w:rsidRPr="00F617EC">
        <w:rPr>
          <w:rFonts w:ascii="Times New Roman" w:hAnsi="Times New Roman" w:cs="Times New Roman"/>
          <w:b/>
          <w:color w:val="0000FF"/>
          <w:sz w:val="28"/>
          <w:szCs w:val="28"/>
        </w:rPr>
        <w:t>D.</w:t>
      </w:r>
      <w:r w:rsidR="00233C14" w:rsidRPr="00F617EC">
        <w:rPr>
          <w:rFonts w:ascii="Times New Roman" w:hAnsi="Times New Roman" w:cs="Times New Roman"/>
          <w:color w:val="000000"/>
          <w:sz w:val="28"/>
          <w:szCs w:val="28"/>
        </w:rPr>
        <w:t xml:space="preserve"> </w:t>
      </w:r>
      <w:r w:rsidR="00233C14" w:rsidRPr="00F617EC">
        <w:rPr>
          <w:rFonts w:ascii="Times New Roman" w:hAnsi="Times New Roman" w:cs="Times New Roman"/>
          <w:color w:val="000000"/>
          <w:position w:val="-10"/>
          <w:sz w:val="28"/>
          <w:szCs w:val="28"/>
        </w:rPr>
        <w:object w:dxaOrig="1440" w:dyaOrig="380" w14:anchorId="2213FDFE">
          <v:shape id="_x0000_i1127" type="#_x0000_t75" style="width:1in;height:18.85pt" o:ole="">
            <v:imagedata r:id="rId183" o:title=""/>
          </v:shape>
          <o:OLEObject Type="Embed" ProgID="Equation.DSMT4" ShapeID="_x0000_i1127" DrawAspect="Content" ObjectID="_1802346025" r:id="rId184"/>
        </w:object>
      </w:r>
      <w:r w:rsidR="00233C14" w:rsidRPr="00F617EC">
        <w:rPr>
          <w:rFonts w:ascii="Times New Roman" w:hAnsi="Times New Roman" w:cs="Times New Roman"/>
          <w:color w:val="000000"/>
          <w:sz w:val="28"/>
          <w:szCs w:val="28"/>
        </w:rPr>
        <w:t>.</w:t>
      </w:r>
    </w:p>
    <w:p w14:paraId="76B5CC9A" w14:textId="41AF8D98" w:rsidR="00233C14" w:rsidRPr="00F617EC" w:rsidRDefault="00F617EC" w:rsidP="00F617EC">
      <w:pPr>
        <w:tabs>
          <w:tab w:val="left" w:pos="283"/>
          <w:tab w:val="left" w:pos="2835"/>
          <w:tab w:val="left" w:pos="5386"/>
          <w:tab w:val="left" w:pos="7937"/>
        </w:tabs>
        <w:spacing w:after="0" w:line="240" w:lineRule="auto"/>
        <w:ind w:firstLine="283"/>
        <w:jc w:val="center"/>
        <w:rPr>
          <w:rFonts w:ascii="Times New Roman" w:hAnsi="Times New Roman" w:cs="Times New Roman"/>
          <w:color w:val="000000"/>
          <w:sz w:val="28"/>
          <w:szCs w:val="28"/>
        </w:rPr>
      </w:pPr>
      <w:r w:rsidRPr="00F617EC">
        <w:rPr>
          <w:rFonts w:ascii="Times New Roman" w:hAnsi="Times New Roman" w:cs="Times New Roman"/>
          <w:b/>
          <w:color w:val="0000FF"/>
          <w:sz w:val="28"/>
          <w:szCs w:val="28"/>
        </w:rPr>
        <w:t>Lời giải</w:t>
      </w:r>
      <w:r w:rsidR="00233C14" w:rsidRPr="00F617EC">
        <w:rPr>
          <w:rFonts w:ascii="Times New Roman" w:hAnsi="Times New Roman" w:cs="Times New Roman"/>
          <w:b/>
          <w:color w:val="000000"/>
          <w:sz w:val="28"/>
          <w:szCs w:val="28"/>
        </w:rPr>
        <w:t>:</w:t>
      </w:r>
    </w:p>
    <w:p w14:paraId="37772D73" w14:textId="77777777" w:rsidR="00233C14" w:rsidRPr="00F617EC" w:rsidRDefault="00233C14" w:rsidP="00F617EC">
      <w:pPr>
        <w:tabs>
          <w:tab w:val="left" w:pos="283"/>
          <w:tab w:val="left" w:pos="2835"/>
          <w:tab w:val="left" w:pos="5386"/>
          <w:tab w:val="left" w:pos="7937"/>
        </w:tabs>
        <w:spacing w:after="0" w:line="240" w:lineRule="auto"/>
        <w:ind w:firstLine="283"/>
        <w:jc w:val="both"/>
        <w:rPr>
          <w:rFonts w:ascii="Times New Roman" w:hAnsi="Times New Roman" w:cs="Times New Roman"/>
          <w:color w:val="000000"/>
          <w:sz w:val="28"/>
          <w:szCs w:val="28"/>
        </w:rPr>
      </w:pPr>
      <w:r w:rsidRPr="00F617EC">
        <w:rPr>
          <w:rFonts w:ascii="Times New Roman" w:hAnsi="Times New Roman" w:cs="Times New Roman"/>
          <w:color w:val="000000"/>
          <w:sz w:val="28"/>
          <w:szCs w:val="28"/>
        </w:rPr>
        <w:t xml:space="preserve">Chọn A </w:t>
      </w:r>
    </w:p>
    <w:p w14:paraId="72177834" w14:textId="77777777" w:rsidR="00233C14" w:rsidRPr="00F617EC" w:rsidRDefault="00233C14" w:rsidP="00F617EC">
      <w:pPr>
        <w:tabs>
          <w:tab w:val="left" w:pos="283"/>
          <w:tab w:val="left" w:pos="2835"/>
          <w:tab w:val="left" w:pos="5386"/>
          <w:tab w:val="left" w:pos="7937"/>
        </w:tabs>
        <w:spacing w:after="0" w:line="240" w:lineRule="auto"/>
        <w:ind w:firstLine="283"/>
        <w:jc w:val="both"/>
        <w:rPr>
          <w:rFonts w:ascii="Times New Roman" w:hAnsi="Times New Roman" w:cs="Times New Roman"/>
          <w:color w:val="000000"/>
          <w:sz w:val="28"/>
          <w:szCs w:val="28"/>
        </w:rPr>
      </w:pPr>
      <w:r w:rsidRPr="00F617EC">
        <w:rPr>
          <w:rFonts w:ascii="Times New Roman" w:hAnsi="Times New Roman" w:cs="Times New Roman"/>
          <w:color w:val="000000"/>
          <w:position w:val="-10"/>
          <w:sz w:val="28"/>
          <w:szCs w:val="28"/>
        </w:rPr>
        <w:object w:dxaOrig="1380" w:dyaOrig="380" w14:anchorId="7403BC08">
          <v:shape id="_x0000_i1128" type="#_x0000_t75" style="width:69pt;height:18.85pt" o:ole="">
            <v:imagedata r:id="rId185" o:title=""/>
          </v:shape>
          <o:OLEObject Type="Embed" ProgID="Equation.DSMT4" ShapeID="_x0000_i1128" DrawAspect="Content" ObjectID="_1802346026" r:id="rId186"/>
        </w:object>
      </w:r>
      <w:r w:rsidRPr="00F617EC">
        <w:rPr>
          <w:rFonts w:ascii="Times New Roman" w:hAnsi="Times New Roman" w:cs="Times New Roman"/>
          <w:color w:val="000000"/>
          <w:sz w:val="28"/>
          <w:szCs w:val="28"/>
        </w:rPr>
        <w:t xml:space="preserve">. </w:t>
      </w:r>
    </w:p>
    <w:p w14:paraId="0057C2F5" w14:textId="77777777" w:rsidR="00F617EC" w:rsidRPr="00F617EC" w:rsidRDefault="00233C14" w:rsidP="00F617EC">
      <w:pPr>
        <w:pStyle w:val="ListParagraph"/>
        <w:numPr>
          <w:ilvl w:val="0"/>
          <w:numId w:val="14"/>
        </w:numPr>
        <w:spacing w:before="120" w:after="0" w:line="276" w:lineRule="auto"/>
        <w:rPr>
          <w:rFonts w:ascii="Times New Roman" w:hAnsi="Times New Roman" w:cs="Times New Roman"/>
          <w:b/>
          <w:color w:val="0000FF"/>
          <w:sz w:val="28"/>
          <w:szCs w:val="28"/>
        </w:rPr>
      </w:pPr>
      <w:r w:rsidRPr="00F617EC">
        <w:rPr>
          <w:rFonts w:ascii="Times New Roman" w:hAnsi="Times New Roman" w:cs="Times New Roman"/>
          <w:color w:val="000000"/>
          <w:sz w:val="28"/>
          <w:szCs w:val="28"/>
        </w:rPr>
        <w:t xml:space="preserve">Cho tập hợp </w:t>
      </w:r>
      <w:r w:rsidRPr="00F617EC">
        <w:rPr>
          <w:rFonts w:ascii="Times New Roman" w:hAnsi="Times New Roman" w:cs="Times New Roman"/>
          <w:position w:val="-4"/>
          <w:sz w:val="28"/>
          <w:szCs w:val="28"/>
        </w:rPr>
        <w:object w:dxaOrig="240" w:dyaOrig="260" w14:anchorId="4E51790A">
          <v:shape id="_x0000_i1129" type="#_x0000_t75" style="width:11.9pt;height:12.9pt" o:ole="">
            <v:imagedata r:id="rId187" o:title=""/>
          </v:shape>
          <o:OLEObject Type="Embed" ProgID="Equation.DSMT4" ShapeID="_x0000_i1129" DrawAspect="Content" ObjectID="_1802346027" r:id="rId188"/>
        </w:object>
      </w:r>
      <w:r w:rsidRPr="00F617EC">
        <w:rPr>
          <w:rFonts w:ascii="Times New Roman" w:hAnsi="Times New Roman" w:cs="Times New Roman"/>
          <w:color w:val="000000"/>
          <w:sz w:val="28"/>
          <w:szCs w:val="28"/>
        </w:rPr>
        <w:t xml:space="preserve"> có </w:t>
      </w:r>
      <w:r w:rsidRPr="00F617EC">
        <w:rPr>
          <w:rFonts w:ascii="Times New Roman" w:hAnsi="Times New Roman" w:cs="Times New Roman"/>
          <w:position w:val="-6"/>
          <w:sz w:val="28"/>
          <w:szCs w:val="28"/>
        </w:rPr>
        <w:object w:dxaOrig="180" w:dyaOrig="279" w14:anchorId="269D5179">
          <v:shape id="_x0000_i1130" type="#_x0000_t75" style="width:8.95pt;height:13.9pt" o:ole="">
            <v:imagedata r:id="rId189" o:title=""/>
          </v:shape>
          <o:OLEObject Type="Embed" ProgID="Equation.DSMT4" ShapeID="_x0000_i1130" DrawAspect="Content" ObjectID="_1802346028" r:id="rId190"/>
        </w:object>
      </w:r>
      <w:r w:rsidRPr="00F617EC">
        <w:rPr>
          <w:rFonts w:ascii="Times New Roman" w:hAnsi="Times New Roman" w:cs="Times New Roman"/>
          <w:color w:val="000000"/>
          <w:sz w:val="28"/>
          <w:szCs w:val="28"/>
        </w:rPr>
        <w:t xml:space="preserve"> phần tử. Số tập hợp con gồm </w:t>
      </w:r>
      <w:r w:rsidRPr="00F617EC">
        <w:rPr>
          <w:rFonts w:ascii="Times New Roman" w:hAnsi="Times New Roman" w:cs="Times New Roman"/>
          <w:position w:val="-6"/>
          <w:sz w:val="28"/>
          <w:szCs w:val="28"/>
        </w:rPr>
        <w:object w:dxaOrig="180" w:dyaOrig="279" w14:anchorId="7C4B4474">
          <v:shape id="_x0000_i1131" type="#_x0000_t75" style="width:8.95pt;height:13.9pt" o:ole="">
            <v:imagedata r:id="rId24" o:title=""/>
          </v:shape>
          <o:OLEObject Type="Embed" ProgID="Equation.DSMT4" ShapeID="_x0000_i1131" DrawAspect="Content" ObjectID="_1802346029" r:id="rId191"/>
        </w:object>
      </w:r>
      <w:r w:rsidRPr="00F617EC">
        <w:rPr>
          <w:rFonts w:ascii="Times New Roman" w:hAnsi="Times New Roman" w:cs="Times New Roman"/>
          <w:color w:val="000000"/>
          <w:sz w:val="28"/>
          <w:szCs w:val="28"/>
        </w:rPr>
        <w:t xml:space="preserve"> phần tử của tập hợp </w:t>
      </w:r>
      <w:r w:rsidRPr="00F617EC">
        <w:rPr>
          <w:rFonts w:ascii="Times New Roman" w:hAnsi="Times New Roman" w:cs="Times New Roman"/>
          <w:position w:val="-4"/>
          <w:sz w:val="28"/>
          <w:szCs w:val="28"/>
        </w:rPr>
        <w:object w:dxaOrig="240" w:dyaOrig="260" w14:anchorId="6E8E0A80">
          <v:shape id="_x0000_i1132" type="#_x0000_t75" style="width:11.9pt;height:12.9pt" o:ole="">
            <v:imagedata r:id="rId187" o:title=""/>
          </v:shape>
          <o:OLEObject Type="Embed" ProgID="Equation.DSMT4" ShapeID="_x0000_i1132" DrawAspect="Content" ObjectID="_1802346030" r:id="rId192"/>
        </w:object>
      </w:r>
      <w:r w:rsidRPr="00F617EC">
        <w:rPr>
          <w:rFonts w:ascii="Times New Roman" w:hAnsi="Times New Roman" w:cs="Times New Roman"/>
          <w:color w:val="000000"/>
          <w:sz w:val="28"/>
          <w:szCs w:val="28"/>
        </w:rPr>
        <w:t xml:space="preserve"> là</w:t>
      </w:r>
    </w:p>
    <w:p w14:paraId="77FBFF15" w14:textId="59426ABF" w:rsidR="00233C14" w:rsidRPr="00F617EC" w:rsidRDefault="00F617EC" w:rsidP="00F617EC">
      <w:pPr>
        <w:tabs>
          <w:tab w:val="left" w:pos="283"/>
          <w:tab w:val="left" w:pos="2835"/>
          <w:tab w:val="left" w:pos="5386"/>
          <w:tab w:val="left" w:pos="7937"/>
        </w:tabs>
        <w:spacing w:after="0" w:line="240" w:lineRule="auto"/>
        <w:ind w:firstLine="283"/>
        <w:jc w:val="both"/>
        <w:rPr>
          <w:rFonts w:ascii="Times New Roman" w:hAnsi="Times New Roman" w:cs="Times New Roman"/>
          <w:color w:val="000000"/>
          <w:sz w:val="28"/>
          <w:szCs w:val="28"/>
        </w:rPr>
      </w:pPr>
      <w:r w:rsidRPr="00F617EC">
        <w:rPr>
          <w:rFonts w:ascii="Times New Roman" w:hAnsi="Times New Roman" w:cs="Times New Roman"/>
          <w:b/>
          <w:color w:val="0000FF"/>
          <w:sz w:val="28"/>
          <w:szCs w:val="28"/>
        </w:rPr>
        <w:t>A.</w:t>
      </w:r>
      <w:r w:rsidR="00233C14" w:rsidRPr="00F617EC">
        <w:rPr>
          <w:rFonts w:ascii="Times New Roman" w:hAnsi="Times New Roman" w:cs="Times New Roman"/>
          <w:color w:val="000000"/>
          <w:sz w:val="28"/>
          <w:szCs w:val="28"/>
        </w:rPr>
        <w:t xml:space="preserve"> </w:t>
      </w:r>
      <w:r w:rsidR="00233C14" w:rsidRPr="00F617EC">
        <w:rPr>
          <w:rFonts w:ascii="Times New Roman" w:hAnsi="Times New Roman" w:cs="Times New Roman"/>
          <w:color w:val="000000"/>
          <w:position w:val="-6"/>
          <w:sz w:val="28"/>
          <w:szCs w:val="28"/>
        </w:rPr>
        <w:object w:dxaOrig="420" w:dyaOrig="279" w14:anchorId="5A35D426">
          <v:shape id="_x0000_i1133" type="#_x0000_t75" style="width:20.85pt;height:13.9pt" o:ole="">
            <v:imagedata r:id="rId193" o:title=""/>
          </v:shape>
          <o:OLEObject Type="Embed" ProgID="Equation.DSMT4" ShapeID="_x0000_i1133" DrawAspect="Content" ObjectID="_1802346031" r:id="rId194"/>
        </w:object>
      </w:r>
      <w:r w:rsidR="00233C14" w:rsidRPr="00F617EC">
        <w:rPr>
          <w:rFonts w:ascii="Times New Roman" w:hAnsi="Times New Roman" w:cs="Times New Roman"/>
          <w:color w:val="000000"/>
          <w:sz w:val="28"/>
          <w:szCs w:val="28"/>
        </w:rPr>
        <w:t>.</w:t>
      </w:r>
      <w:r w:rsidRPr="00F617EC">
        <w:rPr>
          <w:rFonts w:ascii="Times New Roman" w:hAnsi="Times New Roman" w:cs="Times New Roman"/>
          <w:color w:val="000000"/>
          <w:sz w:val="28"/>
          <w:szCs w:val="28"/>
        </w:rPr>
        <w:t xml:space="preserve"> </w:t>
      </w:r>
      <w:r w:rsidRPr="00F617EC">
        <w:rPr>
          <w:rFonts w:ascii="Times New Roman" w:hAnsi="Times New Roman" w:cs="Times New Roman"/>
          <w:color w:val="000000"/>
          <w:sz w:val="28"/>
          <w:szCs w:val="28"/>
        </w:rPr>
        <w:tab/>
      </w:r>
      <w:r w:rsidRPr="00F617EC">
        <w:rPr>
          <w:rFonts w:ascii="Times New Roman" w:hAnsi="Times New Roman" w:cs="Times New Roman"/>
          <w:b/>
          <w:color w:val="0000FF"/>
          <w:sz w:val="28"/>
          <w:szCs w:val="28"/>
        </w:rPr>
        <w:t>B.</w:t>
      </w:r>
      <w:r w:rsidR="00233C14" w:rsidRPr="00F617EC">
        <w:rPr>
          <w:rFonts w:ascii="Times New Roman" w:hAnsi="Times New Roman" w:cs="Times New Roman"/>
          <w:color w:val="000000"/>
          <w:sz w:val="28"/>
          <w:szCs w:val="28"/>
        </w:rPr>
        <w:t xml:space="preserve"> </w:t>
      </w:r>
      <w:r w:rsidR="00233C14" w:rsidRPr="00F617EC">
        <w:rPr>
          <w:rFonts w:ascii="Times New Roman" w:hAnsi="Times New Roman" w:cs="Times New Roman"/>
          <w:color w:val="000000"/>
          <w:position w:val="-6"/>
          <w:sz w:val="28"/>
          <w:szCs w:val="28"/>
        </w:rPr>
        <w:object w:dxaOrig="300" w:dyaOrig="279" w14:anchorId="5E189530">
          <v:shape id="_x0000_i1134" type="#_x0000_t75" style="width:14.9pt;height:13.9pt" o:ole="">
            <v:imagedata r:id="rId195" o:title=""/>
          </v:shape>
          <o:OLEObject Type="Embed" ProgID="Equation.DSMT4" ShapeID="_x0000_i1134" DrawAspect="Content" ObjectID="_1802346032" r:id="rId196"/>
        </w:object>
      </w:r>
      <w:r w:rsidR="00233C14" w:rsidRPr="00F617EC">
        <w:rPr>
          <w:rFonts w:ascii="Times New Roman" w:hAnsi="Times New Roman" w:cs="Times New Roman"/>
          <w:color w:val="000000"/>
          <w:sz w:val="28"/>
          <w:szCs w:val="28"/>
        </w:rPr>
        <w:t>.</w:t>
      </w:r>
      <w:r w:rsidRPr="00F617EC">
        <w:rPr>
          <w:rFonts w:ascii="Times New Roman" w:hAnsi="Times New Roman" w:cs="Times New Roman"/>
          <w:color w:val="000000"/>
          <w:sz w:val="28"/>
          <w:szCs w:val="28"/>
        </w:rPr>
        <w:t xml:space="preserve"> </w:t>
      </w:r>
      <w:r w:rsidRPr="00F617EC">
        <w:rPr>
          <w:rFonts w:ascii="Times New Roman" w:hAnsi="Times New Roman" w:cs="Times New Roman"/>
          <w:color w:val="000000"/>
          <w:sz w:val="28"/>
          <w:szCs w:val="28"/>
        </w:rPr>
        <w:tab/>
      </w:r>
      <w:r w:rsidRPr="00F617EC">
        <w:rPr>
          <w:rFonts w:ascii="Times New Roman" w:hAnsi="Times New Roman" w:cs="Times New Roman"/>
          <w:b/>
          <w:color w:val="0000FF"/>
          <w:sz w:val="28"/>
          <w:szCs w:val="28"/>
        </w:rPr>
        <w:t>C.</w:t>
      </w:r>
      <w:r w:rsidR="00233C14" w:rsidRPr="00F617EC">
        <w:rPr>
          <w:rFonts w:ascii="Times New Roman" w:hAnsi="Times New Roman" w:cs="Times New Roman"/>
          <w:color w:val="000000"/>
          <w:sz w:val="28"/>
          <w:szCs w:val="28"/>
        </w:rPr>
        <w:t xml:space="preserve"> </w:t>
      </w:r>
      <w:r w:rsidR="00233C14" w:rsidRPr="00F617EC">
        <w:rPr>
          <w:rFonts w:ascii="Times New Roman" w:hAnsi="Times New Roman" w:cs="Times New Roman"/>
          <w:color w:val="000000"/>
          <w:position w:val="-6"/>
          <w:sz w:val="28"/>
          <w:szCs w:val="28"/>
        </w:rPr>
        <w:object w:dxaOrig="420" w:dyaOrig="279" w14:anchorId="7020350A">
          <v:shape id="_x0000_i1135" type="#_x0000_t75" style="width:20.85pt;height:13.9pt" o:ole="">
            <v:imagedata r:id="rId197" o:title=""/>
          </v:shape>
          <o:OLEObject Type="Embed" ProgID="Equation.DSMT4" ShapeID="_x0000_i1135" DrawAspect="Content" ObjectID="_1802346033" r:id="rId198"/>
        </w:object>
      </w:r>
      <w:r w:rsidR="00233C14" w:rsidRPr="00F617EC">
        <w:rPr>
          <w:rFonts w:ascii="Times New Roman" w:hAnsi="Times New Roman" w:cs="Times New Roman"/>
          <w:color w:val="000000"/>
          <w:sz w:val="28"/>
          <w:szCs w:val="28"/>
        </w:rPr>
        <w:t>.</w:t>
      </w:r>
      <w:r w:rsidRPr="00F617EC">
        <w:rPr>
          <w:rFonts w:ascii="Times New Roman" w:hAnsi="Times New Roman" w:cs="Times New Roman"/>
          <w:color w:val="000000"/>
          <w:sz w:val="28"/>
          <w:szCs w:val="28"/>
        </w:rPr>
        <w:t xml:space="preserve"> </w:t>
      </w:r>
      <w:r w:rsidRPr="00F617EC">
        <w:rPr>
          <w:rFonts w:ascii="Times New Roman" w:hAnsi="Times New Roman" w:cs="Times New Roman"/>
          <w:color w:val="000000"/>
          <w:sz w:val="28"/>
          <w:szCs w:val="28"/>
        </w:rPr>
        <w:tab/>
      </w:r>
      <w:r w:rsidRPr="00F617EC">
        <w:rPr>
          <w:rFonts w:ascii="Times New Roman" w:hAnsi="Times New Roman" w:cs="Times New Roman"/>
          <w:b/>
          <w:color w:val="0000FF"/>
          <w:sz w:val="28"/>
          <w:szCs w:val="28"/>
        </w:rPr>
        <w:t>D.</w:t>
      </w:r>
      <w:r w:rsidR="00233C14" w:rsidRPr="00F617EC">
        <w:rPr>
          <w:rFonts w:ascii="Times New Roman" w:hAnsi="Times New Roman" w:cs="Times New Roman"/>
          <w:color w:val="000000"/>
          <w:sz w:val="28"/>
          <w:szCs w:val="28"/>
        </w:rPr>
        <w:t xml:space="preserve"> </w:t>
      </w:r>
      <w:r w:rsidR="00233C14" w:rsidRPr="00F617EC">
        <w:rPr>
          <w:rFonts w:ascii="Times New Roman" w:hAnsi="Times New Roman" w:cs="Times New Roman"/>
          <w:color w:val="000000"/>
          <w:position w:val="-6"/>
          <w:sz w:val="28"/>
          <w:szCs w:val="28"/>
        </w:rPr>
        <w:object w:dxaOrig="440" w:dyaOrig="279" w14:anchorId="1E9FC256">
          <v:shape id="_x0000_i1136" type="#_x0000_t75" style="width:21.85pt;height:13.9pt" o:ole="">
            <v:imagedata r:id="rId199" o:title=""/>
          </v:shape>
          <o:OLEObject Type="Embed" ProgID="Equation.DSMT4" ShapeID="_x0000_i1136" DrawAspect="Content" ObjectID="_1802346034" r:id="rId200"/>
        </w:object>
      </w:r>
      <w:r w:rsidR="00233C14" w:rsidRPr="00F617EC">
        <w:rPr>
          <w:rFonts w:ascii="Times New Roman" w:hAnsi="Times New Roman" w:cs="Times New Roman"/>
          <w:color w:val="000000"/>
          <w:sz w:val="28"/>
          <w:szCs w:val="28"/>
        </w:rPr>
        <w:t>.</w:t>
      </w:r>
    </w:p>
    <w:p w14:paraId="1975AE62" w14:textId="21C403E6" w:rsidR="00233C14" w:rsidRPr="00F617EC" w:rsidRDefault="00F617EC" w:rsidP="00F617EC">
      <w:pPr>
        <w:tabs>
          <w:tab w:val="left" w:pos="283"/>
          <w:tab w:val="left" w:pos="2835"/>
          <w:tab w:val="left" w:pos="5386"/>
          <w:tab w:val="left" w:pos="7937"/>
        </w:tabs>
        <w:spacing w:after="0" w:line="240" w:lineRule="auto"/>
        <w:ind w:firstLine="283"/>
        <w:jc w:val="center"/>
        <w:rPr>
          <w:rFonts w:ascii="Times New Roman" w:hAnsi="Times New Roman" w:cs="Times New Roman"/>
          <w:color w:val="000000"/>
          <w:sz w:val="28"/>
          <w:szCs w:val="28"/>
        </w:rPr>
      </w:pPr>
      <w:r w:rsidRPr="00F617EC">
        <w:rPr>
          <w:rFonts w:ascii="Times New Roman" w:hAnsi="Times New Roman" w:cs="Times New Roman"/>
          <w:b/>
          <w:color w:val="0000FF"/>
          <w:sz w:val="28"/>
          <w:szCs w:val="28"/>
        </w:rPr>
        <w:t>Lời giải</w:t>
      </w:r>
      <w:r w:rsidR="00233C14" w:rsidRPr="00F617EC">
        <w:rPr>
          <w:rFonts w:ascii="Times New Roman" w:hAnsi="Times New Roman" w:cs="Times New Roman"/>
          <w:b/>
          <w:color w:val="000000"/>
          <w:sz w:val="28"/>
          <w:szCs w:val="28"/>
        </w:rPr>
        <w:t>:</w:t>
      </w:r>
    </w:p>
    <w:p w14:paraId="52AFB2DA" w14:textId="77777777" w:rsidR="00233C14" w:rsidRPr="00F617EC" w:rsidRDefault="00233C14" w:rsidP="00F617EC">
      <w:pPr>
        <w:tabs>
          <w:tab w:val="left" w:pos="283"/>
          <w:tab w:val="left" w:pos="2835"/>
          <w:tab w:val="left" w:pos="5386"/>
          <w:tab w:val="left" w:pos="7937"/>
        </w:tabs>
        <w:spacing w:after="0" w:line="240" w:lineRule="auto"/>
        <w:ind w:firstLine="283"/>
        <w:jc w:val="both"/>
        <w:rPr>
          <w:rFonts w:ascii="Times New Roman" w:hAnsi="Times New Roman" w:cs="Times New Roman"/>
          <w:color w:val="000000"/>
          <w:sz w:val="28"/>
          <w:szCs w:val="28"/>
        </w:rPr>
      </w:pPr>
      <w:r w:rsidRPr="00F617EC">
        <w:rPr>
          <w:rFonts w:ascii="Times New Roman" w:hAnsi="Times New Roman" w:cs="Times New Roman"/>
          <w:color w:val="000000"/>
          <w:sz w:val="28"/>
          <w:szCs w:val="28"/>
        </w:rPr>
        <w:t>Chọn B</w:t>
      </w:r>
    </w:p>
    <w:p w14:paraId="396D3973" w14:textId="77777777" w:rsidR="00233C14" w:rsidRPr="00F617EC" w:rsidRDefault="00233C14" w:rsidP="00F617EC">
      <w:pPr>
        <w:tabs>
          <w:tab w:val="left" w:pos="283"/>
          <w:tab w:val="left" w:pos="2835"/>
          <w:tab w:val="left" w:pos="5386"/>
          <w:tab w:val="left" w:pos="7937"/>
        </w:tabs>
        <w:spacing w:after="0" w:line="240" w:lineRule="auto"/>
        <w:ind w:firstLine="283"/>
        <w:jc w:val="both"/>
        <w:rPr>
          <w:rFonts w:ascii="Times New Roman" w:hAnsi="Times New Roman" w:cs="Times New Roman"/>
          <w:color w:val="000000"/>
          <w:sz w:val="28"/>
          <w:szCs w:val="28"/>
        </w:rPr>
      </w:pPr>
      <w:r w:rsidRPr="00F617EC">
        <w:rPr>
          <w:rFonts w:ascii="Times New Roman" w:hAnsi="Times New Roman" w:cs="Times New Roman"/>
          <w:color w:val="000000"/>
          <w:sz w:val="28"/>
          <w:szCs w:val="28"/>
        </w:rPr>
        <w:t xml:space="preserve">Số tập hợp con gồm </w:t>
      </w:r>
      <w:r w:rsidRPr="00F617EC">
        <w:rPr>
          <w:rFonts w:ascii="Times New Roman" w:hAnsi="Times New Roman" w:cs="Times New Roman"/>
          <w:color w:val="000000"/>
          <w:position w:val="-6"/>
          <w:sz w:val="28"/>
          <w:szCs w:val="28"/>
        </w:rPr>
        <w:object w:dxaOrig="180" w:dyaOrig="279" w14:anchorId="71EF20E6">
          <v:shape id="_x0000_i1137" type="#_x0000_t75" style="width:8.95pt;height:13.9pt" o:ole="">
            <v:imagedata r:id="rId24" o:title=""/>
          </v:shape>
          <o:OLEObject Type="Embed" ProgID="Equation.DSMT4" ShapeID="_x0000_i1137" DrawAspect="Content" ObjectID="_1802346035" r:id="rId201"/>
        </w:object>
      </w:r>
      <w:r w:rsidRPr="00F617EC">
        <w:rPr>
          <w:rFonts w:ascii="Times New Roman" w:hAnsi="Times New Roman" w:cs="Times New Roman"/>
          <w:color w:val="000000"/>
          <w:sz w:val="28"/>
          <w:szCs w:val="28"/>
        </w:rPr>
        <w:t xml:space="preserve"> phần tử của tập hợp </w:t>
      </w:r>
      <w:r w:rsidRPr="00F617EC">
        <w:rPr>
          <w:rFonts w:ascii="Times New Roman" w:hAnsi="Times New Roman" w:cs="Times New Roman"/>
          <w:color w:val="000000"/>
          <w:position w:val="-4"/>
          <w:sz w:val="28"/>
          <w:szCs w:val="28"/>
        </w:rPr>
        <w:object w:dxaOrig="240" w:dyaOrig="260" w14:anchorId="7DCE1894">
          <v:shape id="_x0000_i1138" type="#_x0000_t75" style="width:11.9pt;height:12.9pt" o:ole="">
            <v:imagedata r:id="rId187" o:title=""/>
          </v:shape>
          <o:OLEObject Type="Embed" ProgID="Equation.DSMT4" ShapeID="_x0000_i1138" DrawAspect="Content" ObjectID="_1802346036" r:id="rId202"/>
        </w:object>
      </w:r>
      <w:r w:rsidRPr="00F617EC">
        <w:rPr>
          <w:rFonts w:ascii="Times New Roman" w:hAnsi="Times New Roman" w:cs="Times New Roman"/>
          <w:color w:val="000000"/>
          <w:sz w:val="28"/>
          <w:szCs w:val="28"/>
        </w:rPr>
        <w:t xml:space="preserve"> là: </w:t>
      </w:r>
      <w:r w:rsidRPr="00F617EC">
        <w:rPr>
          <w:rFonts w:ascii="Times New Roman" w:hAnsi="Times New Roman" w:cs="Times New Roman"/>
          <w:color w:val="000000"/>
          <w:position w:val="-12"/>
          <w:sz w:val="28"/>
          <w:szCs w:val="28"/>
        </w:rPr>
        <w:object w:dxaOrig="800" w:dyaOrig="380" w14:anchorId="6691DDE0">
          <v:shape id="_x0000_i1139" type="#_x0000_t75" style="width:40.2pt;height:18.85pt" o:ole="">
            <v:imagedata r:id="rId203" o:title=""/>
          </v:shape>
          <o:OLEObject Type="Embed" ProgID="Equation.DSMT4" ShapeID="_x0000_i1139" DrawAspect="Content" ObjectID="_1802346037" r:id="rId204"/>
        </w:object>
      </w:r>
      <w:r w:rsidRPr="00F617EC">
        <w:rPr>
          <w:rFonts w:ascii="Times New Roman" w:hAnsi="Times New Roman" w:cs="Times New Roman"/>
          <w:color w:val="000000"/>
          <w:sz w:val="28"/>
          <w:szCs w:val="28"/>
        </w:rPr>
        <w:t>.</w:t>
      </w:r>
    </w:p>
    <w:p w14:paraId="4B23E006" w14:textId="77777777" w:rsidR="00F617EC" w:rsidRPr="00F617EC" w:rsidRDefault="00233C14" w:rsidP="00F617EC">
      <w:pPr>
        <w:pStyle w:val="ListParagraph"/>
        <w:numPr>
          <w:ilvl w:val="0"/>
          <w:numId w:val="14"/>
        </w:numPr>
        <w:spacing w:before="120" w:after="0" w:line="276" w:lineRule="auto"/>
        <w:rPr>
          <w:rFonts w:ascii="Times New Roman" w:hAnsi="Times New Roman" w:cs="Times New Roman"/>
          <w:b/>
          <w:color w:val="0000FF"/>
          <w:sz w:val="28"/>
          <w:szCs w:val="28"/>
        </w:rPr>
      </w:pPr>
      <w:r w:rsidRPr="00F617EC">
        <w:rPr>
          <w:rFonts w:ascii="Times New Roman" w:hAnsi="Times New Roman" w:cs="Times New Roman"/>
          <w:color w:val="000000"/>
          <w:sz w:val="28"/>
          <w:szCs w:val="28"/>
        </w:rPr>
        <w:t xml:space="preserve">Trong mặt phẳng toạ độ </w:t>
      </w:r>
      <w:r w:rsidRPr="00F617EC">
        <w:rPr>
          <w:rFonts w:ascii="Times New Roman" w:hAnsi="Times New Roman" w:cs="Times New Roman"/>
          <w:position w:val="-10"/>
          <w:sz w:val="28"/>
          <w:szCs w:val="28"/>
        </w:rPr>
        <w:object w:dxaOrig="639" w:dyaOrig="320" w14:anchorId="04F9BAD0">
          <v:shape id="_x0000_i1140" type="#_x0000_t75" style="width:31.8pt;height:15.9pt" o:ole="">
            <v:imagedata r:id="rId205" o:title=""/>
          </v:shape>
          <o:OLEObject Type="Embed" ProgID="Equation.DSMT4" ShapeID="_x0000_i1140" DrawAspect="Content" ObjectID="_1802346038" r:id="rId206"/>
        </w:object>
      </w:r>
      <w:r w:rsidRPr="00F617EC">
        <w:rPr>
          <w:rFonts w:ascii="Times New Roman" w:hAnsi="Times New Roman" w:cs="Times New Roman"/>
          <w:color w:val="000000"/>
          <w:sz w:val="28"/>
          <w:szCs w:val="28"/>
        </w:rPr>
        <w:t xml:space="preserve"> cho điểm </w:t>
      </w:r>
      <w:r w:rsidRPr="00F617EC">
        <w:rPr>
          <w:rFonts w:ascii="Times New Roman" w:hAnsi="Times New Roman" w:cs="Times New Roman"/>
          <w:position w:val="-10"/>
          <w:sz w:val="28"/>
          <w:szCs w:val="28"/>
        </w:rPr>
        <w:object w:dxaOrig="780" w:dyaOrig="320" w14:anchorId="7B806845">
          <v:shape id="_x0000_i1141" type="#_x0000_t75" style="width:39.25pt;height:15.9pt" o:ole="">
            <v:imagedata r:id="rId207" o:title=""/>
          </v:shape>
          <o:OLEObject Type="Embed" ProgID="Equation.DSMT4" ShapeID="_x0000_i1141" DrawAspect="Content" ObjectID="_1802346039" r:id="rId208"/>
        </w:object>
      </w:r>
      <w:r w:rsidRPr="00F617EC">
        <w:rPr>
          <w:rFonts w:ascii="Times New Roman" w:hAnsi="Times New Roman" w:cs="Times New Roman"/>
          <w:color w:val="000000"/>
          <w:sz w:val="28"/>
          <w:szCs w:val="28"/>
        </w:rPr>
        <w:t xml:space="preserve">, thì toạ độ của </w:t>
      </w:r>
      <w:r w:rsidRPr="00F617EC">
        <w:rPr>
          <w:rFonts w:ascii="Times New Roman" w:hAnsi="Times New Roman" w:cs="Times New Roman"/>
          <w:position w:val="-6"/>
          <w:sz w:val="28"/>
          <w:szCs w:val="28"/>
        </w:rPr>
        <w:object w:dxaOrig="380" w:dyaOrig="340" w14:anchorId="082D0D71">
          <v:shape id="_x0000_i1142" type="#_x0000_t75" style="width:18.85pt;height:16.9pt" o:ole="">
            <v:imagedata r:id="rId209" o:title=""/>
          </v:shape>
          <o:OLEObject Type="Embed" ProgID="Equation.DSMT4" ShapeID="_x0000_i1142" DrawAspect="Content" ObjectID="_1802346040" r:id="rId210"/>
        </w:object>
      </w:r>
      <w:r w:rsidRPr="00F617EC">
        <w:rPr>
          <w:rFonts w:ascii="Times New Roman" w:hAnsi="Times New Roman" w:cs="Times New Roman"/>
          <w:color w:val="000000"/>
          <w:sz w:val="28"/>
          <w:szCs w:val="28"/>
        </w:rPr>
        <w:t xml:space="preserve"> là</w:t>
      </w:r>
    </w:p>
    <w:p w14:paraId="2D3A9EBE" w14:textId="50EA5F58" w:rsidR="00233C14" w:rsidRPr="00F617EC" w:rsidRDefault="00F617EC" w:rsidP="00F617EC">
      <w:pPr>
        <w:tabs>
          <w:tab w:val="left" w:pos="283"/>
          <w:tab w:val="left" w:pos="2835"/>
          <w:tab w:val="left" w:pos="5386"/>
          <w:tab w:val="left" w:pos="7937"/>
        </w:tabs>
        <w:spacing w:after="0" w:line="240" w:lineRule="auto"/>
        <w:ind w:firstLine="283"/>
        <w:jc w:val="both"/>
        <w:rPr>
          <w:rFonts w:ascii="Times New Roman" w:hAnsi="Times New Roman" w:cs="Times New Roman"/>
          <w:color w:val="000000"/>
          <w:sz w:val="28"/>
          <w:szCs w:val="28"/>
        </w:rPr>
      </w:pPr>
      <w:r w:rsidRPr="00F617EC">
        <w:rPr>
          <w:rFonts w:ascii="Times New Roman" w:hAnsi="Times New Roman" w:cs="Times New Roman"/>
          <w:b/>
          <w:color w:val="0000FF"/>
          <w:sz w:val="28"/>
          <w:szCs w:val="28"/>
        </w:rPr>
        <w:t>A.</w:t>
      </w:r>
      <w:r w:rsidR="00233C14" w:rsidRPr="00F617EC">
        <w:rPr>
          <w:rFonts w:ascii="Times New Roman" w:hAnsi="Times New Roman" w:cs="Times New Roman"/>
          <w:color w:val="000000"/>
          <w:sz w:val="28"/>
          <w:szCs w:val="28"/>
        </w:rPr>
        <w:t xml:space="preserve"> </w:t>
      </w:r>
      <w:r w:rsidR="00233C14" w:rsidRPr="00F617EC">
        <w:rPr>
          <w:rFonts w:ascii="Times New Roman" w:hAnsi="Times New Roman" w:cs="Times New Roman"/>
          <w:color w:val="000000"/>
          <w:position w:val="-14"/>
          <w:sz w:val="28"/>
          <w:szCs w:val="28"/>
        </w:rPr>
        <w:object w:dxaOrig="639" w:dyaOrig="400" w14:anchorId="43694A98">
          <v:shape id="_x0000_i1143" type="#_x0000_t75" style="width:31.8pt;height:19.85pt" o:ole="">
            <v:imagedata r:id="rId211" o:title=""/>
          </v:shape>
          <o:OLEObject Type="Embed" ProgID="Equation.DSMT4" ShapeID="_x0000_i1143" DrawAspect="Content" ObjectID="_1802346041" r:id="rId212"/>
        </w:object>
      </w:r>
      <w:r w:rsidR="00233C14" w:rsidRPr="00F617EC">
        <w:rPr>
          <w:rFonts w:ascii="Times New Roman" w:hAnsi="Times New Roman" w:cs="Times New Roman"/>
          <w:color w:val="000000"/>
          <w:sz w:val="28"/>
          <w:szCs w:val="28"/>
        </w:rPr>
        <w:t>.</w:t>
      </w:r>
      <w:r w:rsidRPr="00F617EC">
        <w:rPr>
          <w:rFonts w:ascii="Times New Roman" w:hAnsi="Times New Roman" w:cs="Times New Roman"/>
          <w:color w:val="000000"/>
          <w:sz w:val="28"/>
          <w:szCs w:val="28"/>
        </w:rPr>
        <w:t xml:space="preserve"> </w:t>
      </w:r>
      <w:r w:rsidRPr="00F617EC">
        <w:rPr>
          <w:rFonts w:ascii="Times New Roman" w:hAnsi="Times New Roman" w:cs="Times New Roman"/>
          <w:color w:val="000000"/>
          <w:sz w:val="28"/>
          <w:szCs w:val="28"/>
        </w:rPr>
        <w:tab/>
      </w:r>
      <w:r w:rsidRPr="00F617EC">
        <w:rPr>
          <w:rFonts w:ascii="Times New Roman" w:hAnsi="Times New Roman" w:cs="Times New Roman"/>
          <w:b/>
          <w:color w:val="0000FF"/>
          <w:sz w:val="28"/>
          <w:szCs w:val="28"/>
        </w:rPr>
        <w:t>B.</w:t>
      </w:r>
      <w:r w:rsidR="00233C14" w:rsidRPr="00F617EC">
        <w:rPr>
          <w:rFonts w:ascii="Times New Roman" w:hAnsi="Times New Roman" w:cs="Times New Roman"/>
          <w:color w:val="000000"/>
          <w:sz w:val="28"/>
          <w:szCs w:val="28"/>
        </w:rPr>
        <w:t xml:space="preserve"> </w:t>
      </w:r>
      <w:r w:rsidR="00233C14" w:rsidRPr="00F617EC">
        <w:rPr>
          <w:rFonts w:ascii="Times New Roman" w:hAnsi="Times New Roman" w:cs="Times New Roman"/>
          <w:color w:val="000000"/>
          <w:position w:val="-14"/>
          <w:sz w:val="28"/>
          <w:szCs w:val="28"/>
        </w:rPr>
        <w:object w:dxaOrig="660" w:dyaOrig="400" w14:anchorId="395F78F1">
          <v:shape id="_x0000_i1144" type="#_x0000_t75" style="width:32.75pt;height:19.85pt" o:ole="">
            <v:imagedata r:id="rId213" o:title=""/>
          </v:shape>
          <o:OLEObject Type="Embed" ProgID="Equation.DSMT4" ShapeID="_x0000_i1144" DrawAspect="Content" ObjectID="_1802346042" r:id="rId214"/>
        </w:object>
      </w:r>
      <w:r w:rsidR="00233C14" w:rsidRPr="00F617EC">
        <w:rPr>
          <w:rFonts w:ascii="Times New Roman" w:hAnsi="Times New Roman" w:cs="Times New Roman"/>
          <w:color w:val="000000"/>
          <w:sz w:val="28"/>
          <w:szCs w:val="28"/>
        </w:rPr>
        <w:t>.</w:t>
      </w:r>
      <w:r w:rsidRPr="00F617EC">
        <w:rPr>
          <w:rFonts w:ascii="Times New Roman" w:hAnsi="Times New Roman" w:cs="Times New Roman"/>
          <w:color w:val="000000"/>
          <w:sz w:val="28"/>
          <w:szCs w:val="28"/>
        </w:rPr>
        <w:t xml:space="preserve"> </w:t>
      </w:r>
      <w:r w:rsidRPr="00F617EC">
        <w:rPr>
          <w:rFonts w:ascii="Times New Roman" w:hAnsi="Times New Roman" w:cs="Times New Roman"/>
          <w:color w:val="000000"/>
          <w:sz w:val="28"/>
          <w:szCs w:val="28"/>
        </w:rPr>
        <w:tab/>
      </w:r>
      <w:r w:rsidRPr="00F617EC">
        <w:rPr>
          <w:rFonts w:ascii="Times New Roman" w:hAnsi="Times New Roman" w:cs="Times New Roman"/>
          <w:b/>
          <w:color w:val="0000FF"/>
          <w:sz w:val="28"/>
          <w:szCs w:val="28"/>
        </w:rPr>
        <w:t>C.</w:t>
      </w:r>
      <w:r w:rsidR="00233C14" w:rsidRPr="00F617EC">
        <w:rPr>
          <w:rFonts w:ascii="Times New Roman" w:hAnsi="Times New Roman" w:cs="Times New Roman"/>
          <w:color w:val="000000"/>
          <w:sz w:val="28"/>
          <w:szCs w:val="28"/>
        </w:rPr>
        <w:t xml:space="preserve"> </w:t>
      </w:r>
      <w:r w:rsidR="00233C14" w:rsidRPr="00F617EC">
        <w:rPr>
          <w:rFonts w:ascii="Times New Roman" w:hAnsi="Times New Roman" w:cs="Times New Roman"/>
          <w:color w:val="000000"/>
          <w:position w:val="-14"/>
          <w:sz w:val="28"/>
          <w:szCs w:val="28"/>
        </w:rPr>
        <w:object w:dxaOrig="700" w:dyaOrig="400" w14:anchorId="1EAF9995">
          <v:shape id="_x0000_i1145" type="#_x0000_t75" style="width:34.75pt;height:19.85pt" o:ole="">
            <v:imagedata r:id="rId215" o:title=""/>
          </v:shape>
          <o:OLEObject Type="Embed" ProgID="Equation.DSMT4" ShapeID="_x0000_i1145" DrawAspect="Content" ObjectID="_1802346043" r:id="rId216"/>
        </w:object>
      </w:r>
      <w:r w:rsidR="00233C14" w:rsidRPr="00F617EC">
        <w:rPr>
          <w:rFonts w:ascii="Times New Roman" w:hAnsi="Times New Roman" w:cs="Times New Roman"/>
          <w:color w:val="000000"/>
          <w:sz w:val="28"/>
          <w:szCs w:val="28"/>
        </w:rPr>
        <w:t>.</w:t>
      </w:r>
      <w:r w:rsidRPr="00F617EC">
        <w:rPr>
          <w:rFonts w:ascii="Times New Roman" w:hAnsi="Times New Roman" w:cs="Times New Roman"/>
          <w:color w:val="000000"/>
          <w:sz w:val="28"/>
          <w:szCs w:val="28"/>
        </w:rPr>
        <w:t xml:space="preserve"> </w:t>
      </w:r>
      <w:r w:rsidRPr="00F617EC">
        <w:rPr>
          <w:rFonts w:ascii="Times New Roman" w:hAnsi="Times New Roman" w:cs="Times New Roman"/>
          <w:color w:val="000000"/>
          <w:sz w:val="28"/>
          <w:szCs w:val="28"/>
        </w:rPr>
        <w:tab/>
      </w:r>
      <w:r w:rsidRPr="00F617EC">
        <w:rPr>
          <w:rFonts w:ascii="Times New Roman" w:hAnsi="Times New Roman" w:cs="Times New Roman"/>
          <w:b/>
          <w:color w:val="0000FF"/>
          <w:sz w:val="28"/>
          <w:szCs w:val="28"/>
        </w:rPr>
        <w:t>D.</w:t>
      </w:r>
      <w:r w:rsidR="00233C14" w:rsidRPr="00F617EC">
        <w:rPr>
          <w:rFonts w:ascii="Times New Roman" w:hAnsi="Times New Roman" w:cs="Times New Roman"/>
          <w:color w:val="000000"/>
          <w:sz w:val="28"/>
          <w:szCs w:val="28"/>
        </w:rPr>
        <w:t xml:space="preserve"> </w:t>
      </w:r>
      <w:r w:rsidR="00233C14" w:rsidRPr="00F617EC">
        <w:rPr>
          <w:rFonts w:ascii="Times New Roman" w:hAnsi="Times New Roman" w:cs="Times New Roman"/>
          <w:color w:val="000000"/>
          <w:position w:val="-14"/>
          <w:sz w:val="28"/>
          <w:szCs w:val="28"/>
        </w:rPr>
        <w:object w:dxaOrig="639" w:dyaOrig="400" w14:anchorId="51A3AF69">
          <v:shape id="_x0000_i1146" type="#_x0000_t75" style="width:31.8pt;height:19.85pt" o:ole="">
            <v:imagedata r:id="rId217" o:title=""/>
          </v:shape>
          <o:OLEObject Type="Embed" ProgID="Equation.DSMT4" ShapeID="_x0000_i1146" DrawAspect="Content" ObjectID="_1802346044" r:id="rId218"/>
        </w:object>
      </w:r>
      <w:r w:rsidR="00233C14" w:rsidRPr="00F617EC">
        <w:rPr>
          <w:rFonts w:ascii="Times New Roman" w:hAnsi="Times New Roman" w:cs="Times New Roman"/>
          <w:color w:val="000000"/>
          <w:sz w:val="28"/>
          <w:szCs w:val="28"/>
        </w:rPr>
        <w:t>.</w:t>
      </w:r>
    </w:p>
    <w:p w14:paraId="3CE8BAF6" w14:textId="755354AC" w:rsidR="00233C14" w:rsidRPr="00F617EC" w:rsidRDefault="00F617EC" w:rsidP="00F617EC">
      <w:pPr>
        <w:tabs>
          <w:tab w:val="left" w:pos="283"/>
          <w:tab w:val="left" w:pos="2835"/>
          <w:tab w:val="left" w:pos="5386"/>
          <w:tab w:val="left" w:pos="7937"/>
        </w:tabs>
        <w:spacing w:after="0" w:line="240" w:lineRule="auto"/>
        <w:ind w:firstLine="283"/>
        <w:jc w:val="center"/>
        <w:rPr>
          <w:rFonts w:ascii="Times New Roman" w:hAnsi="Times New Roman" w:cs="Times New Roman"/>
          <w:color w:val="000000"/>
          <w:sz w:val="28"/>
          <w:szCs w:val="28"/>
        </w:rPr>
      </w:pPr>
      <w:r w:rsidRPr="00F617EC">
        <w:rPr>
          <w:rFonts w:ascii="Times New Roman" w:hAnsi="Times New Roman" w:cs="Times New Roman"/>
          <w:b/>
          <w:color w:val="0000FF"/>
          <w:sz w:val="28"/>
          <w:szCs w:val="28"/>
        </w:rPr>
        <w:t>Lời giải</w:t>
      </w:r>
      <w:r w:rsidR="00233C14" w:rsidRPr="00F617EC">
        <w:rPr>
          <w:rFonts w:ascii="Times New Roman" w:hAnsi="Times New Roman" w:cs="Times New Roman"/>
          <w:b/>
          <w:color w:val="000000"/>
          <w:sz w:val="28"/>
          <w:szCs w:val="28"/>
        </w:rPr>
        <w:t>:</w:t>
      </w:r>
    </w:p>
    <w:p w14:paraId="47594456" w14:textId="77777777" w:rsidR="00233C14" w:rsidRPr="00F617EC" w:rsidRDefault="00233C14" w:rsidP="00F617EC">
      <w:pPr>
        <w:tabs>
          <w:tab w:val="left" w:pos="283"/>
          <w:tab w:val="left" w:pos="2835"/>
          <w:tab w:val="left" w:pos="5386"/>
          <w:tab w:val="left" w:pos="7937"/>
        </w:tabs>
        <w:spacing w:after="0" w:line="240" w:lineRule="auto"/>
        <w:ind w:firstLine="283"/>
        <w:jc w:val="both"/>
        <w:rPr>
          <w:rFonts w:ascii="Times New Roman" w:hAnsi="Times New Roman" w:cs="Times New Roman"/>
          <w:color w:val="000000"/>
          <w:sz w:val="28"/>
          <w:szCs w:val="28"/>
        </w:rPr>
      </w:pPr>
      <w:r w:rsidRPr="00F617EC">
        <w:rPr>
          <w:rFonts w:ascii="Times New Roman" w:hAnsi="Times New Roman" w:cs="Times New Roman"/>
          <w:color w:val="000000"/>
          <w:sz w:val="28"/>
          <w:szCs w:val="28"/>
        </w:rPr>
        <w:t>Chọn A</w:t>
      </w:r>
    </w:p>
    <w:p w14:paraId="469F7055" w14:textId="77777777" w:rsidR="00233C14" w:rsidRPr="00F617EC" w:rsidRDefault="00233C14" w:rsidP="00F617EC">
      <w:pPr>
        <w:tabs>
          <w:tab w:val="left" w:pos="283"/>
          <w:tab w:val="left" w:pos="2835"/>
          <w:tab w:val="left" w:pos="5386"/>
          <w:tab w:val="left" w:pos="7937"/>
        </w:tabs>
        <w:spacing w:after="0" w:line="240" w:lineRule="auto"/>
        <w:ind w:firstLine="283"/>
        <w:jc w:val="both"/>
        <w:rPr>
          <w:rFonts w:ascii="Times New Roman" w:hAnsi="Times New Roman" w:cs="Times New Roman"/>
          <w:color w:val="000000"/>
          <w:sz w:val="28"/>
          <w:szCs w:val="28"/>
        </w:rPr>
      </w:pPr>
      <w:r w:rsidRPr="00F617EC">
        <w:rPr>
          <w:rFonts w:ascii="Times New Roman" w:hAnsi="Times New Roman" w:cs="Times New Roman"/>
          <w:color w:val="000000"/>
          <w:position w:val="-10"/>
          <w:sz w:val="28"/>
          <w:szCs w:val="28"/>
        </w:rPr>
        <w:object w:dxaOrig="780" w:dyaOrig="320" w14:anchorId="0F8D3786">
          <v:shape id="_x0000_i1147" type="#_x0000_t75" style="width:39.25pt;height:15.9pt" o:ole="">
            <v:imagedata r:id="rId219" o:title=""/>
          </v:shape>
          <o:OLEObject Type="Embed" ProgID="Equation.DSMT4" ShapeID="_x0000_i1147" DrawAspect="Content" ObjectID="_1802346045" r:id="rId220"/>
        </w:object>
      </w:r>
      <w:r w:rsidRPr="00F617EC">
        <w:rPr>
          <w:rFonts w:ascii="Times New Roman" w:hAnsi="Times New Roman" w:cs="Times New Roman"/>
          <w:color w:val="000000"/>
          <w:sz w:val="28"/>
          <w:szCs w:val="28"/>
        </w:rPr>
        <w:t xml:space="preserve"> suy ra toạ độ của </w:t>
      </w:r>
      <w:r w:rsidRPr="00F617EC">
        <w:rPr>
          <w:rFonts w:ascii="Times New Roman" w:hAnsi="Times New Roman" w:cs="Times New Roman"/>
          <w:color w:val="000000"/>
          <w:position w:val="-10"/>
          <w:sz w:val="28"/>
          <w:szCs w:val="28"/>
        </w:rPr>
        <w:object w:dxaOrig="1180" w:dyaOrig="380" w14:anchorId="3797C421">
          <v:shape id="_x0000_i1148" type="#_x0000_t75" style="width:59.1pt;height:18.85pt" o:ole="">
            <v:imagedata r:id="rId221" o:title=""/>
          </v:shape>
          <o:OLEObject Type="Embed" ProgID="Equation.DSMT4" ShapeID="_x0000_i1148" DrawAspect="Content" ObjectID="_1802346046" r:id="rId222"/>
        </w:object>
      </w:r>
      <w:r w:rsidRPr="00F617EC">
        <w:rPr>
          <w:rFonts w:ascii="Times New Roman" w:hAnsi="Times New Roman" w:cs="Times New Roman"/>
          <w:color w:val="000000"/>
          <w:sz w:val="28"/>
          <w:szCs w:val="28"/>
        </w:rPr>
        <w:t xml:space="preserve"> </w:t>
      </w:r>
    </w:p>
    <w:p w14:paraId="1119A167" w14:textId="77777777" w:rsidR="00F617EC" w:rsidRPr="00F617EC" w:rsidRDefault="00233C14" w:rsidP="00F617EC">
      <w:pPr>
        <w:pStyle w:val="ListParagraph"/>
        <w:numPr>
          <w:ilvl w:val="0"/>
          <w:numId w:val="14"/>
        </w:numPr>
        <w:spacing w:before="120" w:after="0" w:line="276" w:lineRule="auto"/>
        <w:rPr>
          <w:rFonts w:ascii="Times New Roman" w:hAnsi="Times New Roman" w:cs="Times New Roman"/>
          <w:b/>
          <w:color w:val="0000FF"/>
          <w:sz w:val="28"/>
          <w:szCs w:val="28"/>
        </w:rPr>
      </w:pPr>
      <w:r w:rsidRPr="00F617EC">
        <w:rPr>
          <w:rFonts w:ascii="Times New Roman" w:hAnsi="Times New Roman" w:cs="Times New Roman"/>
          <w:color w:val="000000"/>
          <w:sz w:val="28"/>
          <w:szCs w:val="28"/>
        </w:rPr>
        <w:t>Gia đình bạn Mai muốn đi du lịch. Lào Cai có 9 địa điểm, Thủ đô Hà Nội có 8 địa điểm, Đắk Lắk có 9 địa điểm. Hỏi gia đình bạn Mai có bao nhiêu cách chọn một địa điểm du lịch cho gia đình từ các địa điểm trên?</w:t>
      </w:r>
    </w:p>
    <w:p w14:paraId="786BB474" w14:textId="1CAA00F9" w:rsidR="00233C14" w:rsidRPr="00F617EC" w:rsidRDefault="00F617EC" w:rsidP="00F617EC">
      <w:pPr>
        <w:tabs>
          <w:tab w:val="left" w:pos="283"/>
          <w:tab w:val="left" w:pos="2835"/>
          <w:tab w:val="left" w:pos="5386"/>
          <w:tab w:val="left" w:pos="7937"/>
        </w:tabs>
        <w:spacing w:after="0" w:line="240" w:lineRule="auto"/>
        <w:ind w:firstLine="283"/>
        <w:jc w:val="both"/>
        <w:rPr>
          <w:rFonts w:ascii="Times New Roman" w:hAnsi="Times New Roman" w:cs="Times New Roman"/>
          <w:color w:val="000000"/>
          <w:sz w:val="28"/>
          <w:szCs w:val="28"/>
        </w:rPr>
      </w:pPr>
      <w:r w:rsidRPr="00F617EC">
        <w:rPr>
          <w:rFonts w:ascii="Times New Roman" w:hAnsi="Times New Roman" w:cs="Times New Roman"/>
          <w:b/>
          <w:color w:val="0000FF"/>
          <w:sz w:val="28"/>
          <w:szCs w:val="28"/>
        </w:rPr>
        <w:t>A.</w:t>
      </w:r>
      <w:r w:rsidR="00233C14" w:rsidRPr="00F617EC">
        <w:rPr>
          <w:rFonts w:ascii="Times New Roman" w:hAnsi="Times New Roman" w:cs="Times New Roman"/>
          <w:color w:val="000000"/>
          <w:sz w:val="28"/>
          <w:szCs w:val="28"/>
        </w:rPr>
        <w:t xml:space="preserve"> </w:t>
      </w:r>
      <w:r w:rsidR="00233C14" w:rsidRPr="00F617EC">
        <w:rPr>
          <w:rFonts w:ascii="Times New Roman" w:hAnsi="Times New Roman" w:cs="Times New Roman"/>
          <w:color w:val="000000"/>
          <w:position w:val="-6"/>
          <w:sz w:val="28"/>
          <w:szCs w:val="28"/>
        </w:rPr>
        <w:object w:dxaOrig="400" w:dyaOrig="279" w14:anchorId="544C0585">
          <v:shape id="_x0000_i1149" type="#_x0000_t75" style="width:19.85pt;height:13.9pt" o:ole="">
            <v:imagedata r:id="rId223" o:title=""/>
          </v:shape>
          <o:OLEObject Type="Embed" ProgID="Equation.DSMT4" ShapeID="_x0000_i1149" DrawAspect="Content" ObjectID="_1802346047" r:id="rId224"/>
        </w:object>
      </w:r>
      <w:r w:rsidR="00233C14" w:rsidRPr="00F617EC">
        <w:rPr>
          <w:rFonts w:ascii="Times New Roman" w:hAnsi="Times New Roman" w:cs="Times New Roman"/>
          <w:color w:val="000000"/>
          <w:sz w:val="28"/>
          <w:szCs w:val="28"/>
        </w:rPr>
        <w:t>.</w:t>
      </w:r>
      <w:r w:rsidRPr="00F617EC">
        <w:rPr>
          <w:rFonts w:ascii="Times New Roman" w:hAnsi="Times New Roman" w:cs="Times New Roman"/>
          <w:color w:val="000000"/>
          <w:sz w:val="28"/>
          <w:szCs w:val="28"/>
        </w:rPr>
        <w:t xml:space="preserve"> </w:t>
      </w:r>
      <w:r w:rsidRPr="00F617EC">
        <w:rPr>
          <w:rFonts w:ascii="Times New Roman" w:hAnsi="Times New Roman" w:cs="Times New Roman"/>
          <w:color w:val="000000"/>
          <w:sz w:val="28"/>
          <w:szCs w:val="28"/>
        </w:rPr>
        <w:tab/>
      </w:r>
      <w:r w:rsidRPr="00F617EC">
        <w:rPr>
          <w:rFonts w:ascii="Times New Roman" w:hAnsi="Times New Roman" w:cs="Times New Roman"/>
          <w:b/>
          <w:color w:val="0000FF"/>
          <w:sz w:val="28"/>
          <w:szCs w:val="28"/>
        </w:rPr>
        <w:t>B.</w:t>
      </w:r>
      <w:r w:rsidR="00233C14" w:rsidRPr="00F617EC">
        <w:rPr>
          <w:rFonts w:ascii="Times New Roman" w:hAnsi="Times New Roman" w:cs="Times New Roman"/>
          <w:color w:val="000000"/>
          <w:sz w:val="28"/>
          <w:szCs w:val="28"/>
        </w:rPr>
        <w:t xml:space="preserve"> </w:t>
      </w:r>
      <w:r w:rsidR="00233C14" w:rsidRPr="00F617EC">
        <w:rPr>
          <w:rFonts w:ascii="Times New Roman" w:hAnsi="Times New Roman" w:cs="Times New Roman"/>
          <w:color w:val="000000"/>
          <w:position w:val="-6"/>
          <w:sz w:val="28"/>
          <w:szCs w:val="28"/>
        </w:rPr>
        <w:object w:dxaOrig="320" w:dyaOrig="279" w14:anchorId="037CAFDD">
          <v:shape id="_x0000_i1150" type="#_x0000_t75" style="width:15.9pt;height:13.9pt" o:ole="">
            <v:imagedata r:id="rId225" o:title=""/>
          </v:shape>
          <o:OLEObject Type="Embed" ProgID="Equation.DSMT4" ShapeID="_x0000_i1150" DrawAspect="Content" ObjectID="_1802346048" r:id="rId226"/>
        </w:object>
      </w:r>
      <w:r w:rsidR="00233C14" w:rsidRPr="00F617EC">
        <w:rPr>
          <w:rFonts w:ascii="Times New Roman" w:hAnsi="Times New Roman" w:cs="Times New Roman"/>
          <w:color w:val="000000"/>
          <w:sz w:val="28"/>
          <w:szCs w:val="28"/>
        </w:rPr>
        <w:t>.</w:t>
      </w:r>
      <w:r w:rsidRPr="00F617EC">
        <w:rPr>
          <w:rFonts w:ascii="Times New Roman" w:hAnsi="Times New Roman" w:cs="Times New Roman"/>
          <w:color w:val="000000"/>
          <w:sz w:val="28"/>
          <w:szCs w:val="28"/>
        </w:rPr>
        <w:t xml:space="preserve"> </w:t>
      </w:r>
      <w:r w:rsidRPr="00F617EC">
        <w:rPr>
          <w:rFonts w:ascii="Times New Roman" w:hAnsi="Times New Roman" w:cs="Times New Roman"/>
          <w:color w:val="000000"/>
          <w:sz w:val="28"/>
          <w:szCs w:val="28"/>
        </w:rPr>
        <w:tab/>
      </w:r>
      <w:r w:rsidRPr="00F617EC">
        <w:rPr>
          <w:rFonts w:ascii="Times New Roman" w:hAnsi="Times New Roman" w:cs="Times New Roman"/>
          <w:b/>
          <w:color w:val="0000FF"/>
          <w:sz w:val="28"/>
          <w:szCs w:val="28"/>
        </w:rPr>
        <w:t>C.</w:t>
      </w:r>
      <w:r w:rsidR="00233C14" w:rsidRPr="00F617EC">
        <w:rPr>
          <w:rFonts w:ascii="Times New Roman" w:hAnsi="Times New Roman" w:cs="Times New Roman"/>
          <w:color w:val="000000"/>
          <w:sz w:val="28"/>
          <w:szCs w:val="28"/>
        </w:rPr>
        <w:t xml:space="preserve"> </w:t>
      </w:r>
      <w:r w:rsidR="00233C14" w:rsidRPr="00F617EC">
        <w:rPr>
          <w:rFonts w:ascii="Times New Roman" w:hAnsi="Times New Roman" w:cs="Times New Roman"/>
          <w:color w:val="000000"/>
          <w:position w:val="-6"/>
          <w:sz w:val="28"/>
          <w:szCs w:val="28"/>
        </w:rPr>
        <w:object w:dxaOrig="279" w:dyaOrig="279" w14:anchorId="61735E04">
          <v:shape id="_x0000_i1151" type="#_x0000_t75" style="width:13.9pt;height:13.9pt" o:ole="">
            <v:imagedata r:id="rId227" o:title=""/>
          </v:shape>
          <o:OLEObject Type="Embed" ProgID="Equation.DSMT4" ShapeID="_x0000_i1151" DrawAspect="Content" ObjectID="_1802346049" r:id="rId228"/>
        </w:object>
      </w:r>
      <w:r w:rsidR="00233C14" w:rsidRPr="00F617EC">
        <w:rPr>
          <w:rFonts w:ascii="Times New Roman" w:hAnsi="Times New Roman" w:cs="Times New Roman"/>
          <w:color w:val="000000"/>
          <w:sz w:val="28"/>
          <w:szCs w:val="28"/>
        </w:rPr>
        <w:t>.</w:t>
      </w:r>
      <w:r w:rsidRPr="00F617EC">
        <w:rPr>
          <w:rFonts w:ascii="Times New Roman" w:hAnsi="Times New Roman" w:cs="Times New Roman"/>
          <w:color w:val="000000"/>
          <w:sz w:val="28"/>
          <w:szCs w:val="28"/>
        </w:rPr>
        <w:t xml:space="preserve"> </w:t>
      </w:r>
      <w:r w:rsidRPr="00F617EC">
        <w:rPr>
          <w:rFonts w:ascii="Times New Roman" w:hAnsi="Times New Roman" w:cs="Times New Roman"/>
          <w:color w:val="000000"/>
          <w:sz w:val="28"/>
          <w:szCs w:val="28"/>
        </w:rPr>
        <w:tab/>
      </w:r>
      <w:r w:rsidRPr="00F617EC">
        <w:rPr>
          <w:rFonts w:ascii="Times New Roman" w:hAnsi="Times New Roman" w:cs="Times New Roman"/>
          <w:b/>
          <w:color w:val="0000FF"/>
          <w:sz w:val="28"/>
          <w:szCs w:val="28"/>
        </w:rPr>
        <w:t>D.</w:t>
      </w:r>
      <w:r w:rsidR="00233C14" w:rsidRPr="00F617EC">
        <w:rPr>
          <w:rFonts w:ascii="Times New Roman" w:hAnsi="Times New Roman" w:cs="Times New Roman"/>
          <w:color w:val="000000"/>
          <w:sz w:val="28"/>
          <w:szCs w:val="28"/>
        </w:rPr>
        <w:t xml:space="preserve"> </w:t>
      </w:r>
      <w:r w:rsidR="00233C14" w:rsidRPr="00F617EC">
        <w:rPr>
          <w:rFonts w:ascii="Times New Roman" w:hAnsi="Times New Roman" w:cs="Times New Roman"/>
          <w:color w:val="000000"/>
          <w:position w:val="-6"/>
          <w:sz w:val="28"/>
          <w:szCs w:val="28"/>
        </w:rPr>
        <w:object w:dxaOrig="420" w:dyaOrig="279" w14:anchorId="21EAAA27">
          <v:shape id="_x0000_i1152" type="#_x0000_t75" style="width:20.85pt;height:13.9pt" o:ole="">
            <v:imagedata r:id="rId229" o:title=""/>
          </v:shape>
          <o:OLEObject Type="Embed" ProgID="Equation.DSMT4" ShapeID="_x0000_i1152" DrawAspect="Content" ObjectID="_1802346050" r:id="rId230"/>
        </w:object>
      </w:r>
      <w:r w:rsidR="00233C14" w:rsidRPr="00F617EC">
        <w:rPr>
          <w:rFonts w:ascii="Times New Roman" w:hAnsi="Times New Roman" w:cs="Times New Roman"/>
          <w:color w:val="000000"/>
          <w:sz w:val="28"/>
          <w:szCs w:val="28"/>
        </w:rPr>
        <w:t>.</w:t>
      </w:r>
    </w:p>
    <w:p w14:paraId="56F6B70E" w14:textId="0A260746" w:rsidR="00233C14" w:rsidRPr="00F617EC" w:rsidRDefault="00F617EC" w:rsidP="00F617EC">
      <w:pPr>
        <w:tabs>
          <w:tab w:val="left" w:pos="283"/>
          <w:tab w:val="left" w:pos="2835"/>
          <w:tab w:val="left" w:pos="5386"/>
          <w:tab w:val="left" w:pos="7937"/>
        </w:tabs>
        <w:spacing w:after="0" w:line="240" w:lineRule="auto"/>
        <w:ind w:firstLine="283"/>
        <w:jc w:val="center"/>
        <w:rPr>
          <w:rFonts w:ascii="Times New Roman" w:hAnsi="Times New Roman" w:cs="Times New Roman"/>
          <w:color w:val="000000"/>
          <w:sz w:val="28"/>
          <w:szCs w:val="28"/>
        </w:rPr>
      </w:pPr>
      <w:r w:rsidRPr="00F617EC">
        <w:rPr>
          <w:rFonts w:ascii="Times New Roman" w:hAnsi="Times New Roman" w:cs="Times New Roman"/>
          <w:b/>
          <w:color w:val="0000FF"/>
          <w:sz w:val="28"/>
          <w:szCs w:val="28"/>
        </w:rPr>
        <w:t>Lời giải</w:t>
      </w:r>
      <w:r w:rsidR="00233C14" w:rsidRPr="00F617EC">
        <w:rPr>
          <w:rFonts w:ascii="Times New Roman" w:hAnsi="Times New Roman" w:cs="Times New Roman"/>
          <w:b/>
          <w:color w:val="000000"/>
          <w:sz w:val="28"/>
          <w:szCs w:val="28"/>
        </w:rPr>
        <w:t>:</w:t>
      </w:r>
    </w:p>
    <w:p w14:paraId="51D98A19" w14:textId="77777777" w:rsidR="00233C14" w:rsidRPr="00F617EC" w:rsidRDefault="00233C14" w:rsidP="00F617EC">
      <w:pPr>
        <w:tabs>
          <w:tab w:val="left" w:pos="283"/>
          <w:tab w:val="left" w:pos="2835"/>
          <w:tab w:val="left" w:pos="5386"/>
          <w:tab w:val="left" w:pos="7937"/>
        </w:tabs>
        <w:spacing w:after="0" w:line="240" w:lineRule="auto"/>
        <w:ind w:firstLine="283"/>
        <w:jc w:val="both"/>
        <w:rPr>
          <w:rFonts w:ascii="Times New Roman" w:hAnsi="Times New Roman" w:cs="Times New Roman"/>
          <w:color w:val="000000"/>
          <w:sz w:val="28"/>
          <w:szCs w:val="28"/>
        </w:rPr>
      </w:pPr>
      <w:r w:rsidRPr="00F617EC">
        <w:rPr>
          <w:rFonts w:ascii="Times New Roman" w:hAnsi="Times New Roman" w:cs="Times New Roman"/>
          <w:color w:val="000000"/>
          <w:sz w:val="28"/>
          <w:szCs w:val="28"/>
        </w:rPr>
        <w:t>Chọn B</w:t>
      </w:r>
    </w:p>
    <w:p w14:paraId="2193BE25" w14:textId="77777777" w:rsidR="00233C14" w:rsidRPr="00F617EC" w:rsidRDefault="00233C14" w:rsidP="00F617EC">
      <w:pPr>
        <w:tabs>
          <w:tab w:val="left" w:pos="283"/>
          <w:tab w:val="left" w:pos="2835"/>
          <w:tab w:val="left" w:pos="5386"/>
          <w:tab w:val="left" w:pos="7937"/>
        </w:tabs>
        <w:spacing w:after="0" w:line="240" w:lineRule="auto"/>
        <w:ind w:firstLine="283"/>
        <w:jc w:val="both"/>
        <w:rPr>
          <w:rFonts w:ascii="Times New Roman" w:hAnsi="Times New Roman" w:cs="Times New Roman"/>
          <w:color w:val="000000"/>
          <w:sz w:val="28"/>
          <w:szCs w:val="28"/>
        </w:rPr>
      </w:pPr>
      <w:r w:rsidRPr="00F617EC">
        <w:rPr>
          <w:rFonts w:ascii="Times New Roman" w:hAnsi="Times New Roman" w:cs="Times New Roman"/>
          <w:color w:val="000000"/>
          <w:sz w:val="28"/>
          <w:szCs w:val="28"/>
        </w:rPr>
        <w:t xml:space="preserve">Theo quy tắc cộng ta có số cách chọn là: </w:t>
      </w:r>
      <w:r w:rsidRPr="00F617EC">
        <w:rPr>
          <w:rFonts w:ascii="Times New Roman" w:hAnsi="Times New Roman" w:cs="Times New Roman"/>
          <w:color w:val="000000"/>
          <w:position w:val="-6"/>
          <w:sz w:val="28"/>
          <w:szCs w:val="28"/>
        </w:rPr>
        <w:object w:dxaOrig="1340" w:dyaOrig="279" w14:anchorId="428E66D2">
          <v:shape id="_x0000_i1153" type="#_x0000_t75" style="width:67.05pt;height:13.9pt" o:ole="">
            <v:imagedata r:id="rId231" o:title=""/>
          </v:shape>
          <o:OLEObject Type="Embed" ProgID="Equation.DSMT4" ShapeID="_x0000_i1153" DrawAspect="Content" ObjectID="_1802346051" r:id="rId232"/>
        </w:object>
      </w:r>
      <w:r w:rsidRPr="00F617EC">
        <w:rPr>
          <w:rFonts w:ascii="Times New Roman" w:hAnsi="Times New Roman" w:cs="Times New Roman"/>
          <w:color w:val="000000"/>
          <w:sz w:val="28"/>
          <w:szCs w:val="28"/>
        </w:rPr>
        <w:t>.</w:t>
      </w:r>
    </w:p>
    <w:p w14:paraId="0DEB8733" w14:textId="77777777" w:rsidR="00F617EC" w:rsidRPr="00F617EC" w:rsidRDefault="00233C14" w:rsidP="00F617EC">
      <w:pPr>
        <w:pStyle w:val="ListParagraph"/>
        <w:numPr>
          <w:ilvl w:val="0"/>
          <w:numId w:val="14"/>
        </w:numPr>
        <w:spacing w:before="120" w:after="0" w:line="276" w:lineRule="auto"/>
        <w:rPr>
          <w:rFonts w:ascii="Times New Roman" w:hAnsi="Times New Roman" w:cs="Times New Roman"/>
          <w:b/>
          <w:color w:val="0000FF"/>
          <w:sz w:val="28"/>
          <w:szCs w:val="28"/>
        </w:rPr>
      </w:pPr>
      <w:r w:rsidRPr="00F617EC">
        <w:rPr>
          <w:rFonts w:ascii="Times New Roman" w:hAnsi="Times New Roman" w:cs="Times New Roman"/>
          <w:color w:val="000000"/>
          <w:sz w:val="28"/>
          <w:szCs w:val="28"/>
        </w:rPr>
        <w:t xml:space="preserve">Hãy viết số quy tròn của số gần đúng </w:t>
      </w:r>
      <w:r w:rsidRPr="00F617EC">
        <w:rPr>
          <w:rFonts w:ascii="Times New Roman" w:hAnsi="Times New Roman" w:cs="Times New Roman"/>
          <w:position w:val="-6"/>
          <w:sz w:val="28"/>
          <w:szCs w:val="28"/>
        </w:rPr>
        <w:object w:dxaOrig="1719" w:dyaOrig="279" w14:anchorId="6C0B5928">
          <v:shape id="_x0000_i1154" type="#_x0000_t75" style="width:85.9pt;height:13.9pt" o:ole="">
            <v:imagedata r:id="rId233" o:title=""/>
          </v:shape>
          <o:OLEObject Type="Embed" ProgID="Equation.DSMT4" ShapeID="_x0000_i1154" DrawAspect="Content" ObjectID="_1802346052" r:id="rId234"/>
        </w:object>
      </w:r>
      <w:r w:rsidRPr="00F617EC">
        <w:rPr>
          <w:rFonts w:ascii="Times New Roman" w:hAnsi="Times New Roman" w:cs="Times New Roman"/>
          <w:color w:val="000000"/>
          <w:sz w:val="28"/>
          <w:szCs w:val="28"/>
        </w:rPr>
        <w:t>.</w:t>
      </w:r>
    </w:p>
    <w:p w14:paraId="5BBA5578" w14:textId="6ABB8E4D" w:rsidR="00233C14" w:rsidRPr="00F617EC" w:rsidRDefault="00F617EC" w:rsidP="00F617EC">
      <w:pPr>
        <w:tabs>
          <w:tab w:val="left" w:pos="283"/>
          <w:tab w:val="left" w:pos="2835"/>
          <w:tab w:val="left" w:pos="5386"/>
          <w:tab w:val="left" w:pos="7937"/>
        </w:tabs>
        <w:spacing w:after="0" w:line="240" w:lineRule="auto"/>
        <w:ind w:firstLine="283"/>
        <w:jc w:val="both"/>
        <w:rPr>
          <w:rFonts w:ascii="Times New Roman" w:hAnsi="Times New Roman" w:cs="Times New Roman"/>
          <w:color w:val="000000"/>
          <w:sz w:val="28"/>
          <w:szCs w:val="28"/>
        </w:rPr>
      </w:pPr>
      <w:r w:rsidRPr="00F617EC">
        <w:rPr>
          <w:rFonts w:ascii="Times New Roman" w:hAnsi="Times New Roman" w:cs="Times New Roman"/>
          <w:b/>
          <w:color w:val="0000FF"/>
          <w:sz w:val="28"/>
          <w:szCs w:val="28"/>
        </w:rPr>
        <w:t>A.</w:t>
      </w:r>
      <w:r w:rsidR="00233C14" w:rsidRPr="00F617EC">
        <w:rPr>
          <w:rFonts w:ascii="Times New Roman" w:hAnsi="Times New Roman" w:cs="Times New Roman"/>
          <w:color w:val="000000"/>
          <w:sz w:val="28"/>
          <w:szCs w:val="28"/>
        </w:rPr>
        <w:t xml:space="preserve"> </w:t>
      </w:r>
      <w:r w:rsidR="00233C14" w:rsidRPr="00F617EC">
        <w:rPr>
          <w:rFonts w:ascii="Times New Roman" w:hAnsi="Times New Roman" w:cs="Times New Roman"/>
          <w:color w:val="000000"/>
          <w:position w:val="-6"/>
          <w:sz w:val="28"/>
          <w:szCs w:val="28"/>
        </w:rPr>
        <w:object w:dxaOrig="780" w:dyaOrig="279" w14:anchorId="0A684FB1">
          <v:shape id="_x0000_i1155" type="#_x0000_t75" style="width:39.25pt;height:13.9pt" o:ole="">
            <v:imagedata r:id="rId235" o:title=""/>
          </v:shape>
          <o:OLEObject Type="Embed" ProgID="Equation.DSMT4" ShapeID="_x0000_i1155" DrawAspect="Content" ObjectID="_1802346053" r:id="rId236"/>
        </w:object>
      </w:r>
      <w:r w:rsidR="00233C14" w:rsidRPr="00F617EC">
        <w:rPr>
          <w:rFonts w:ascii="Times New Roman" w:hAnsi="Times New Roman" w:cs="Times New Roman"/>
          <w:color w:val="000000"/>
          <w:sz w:val="28"/>
          <w:szCs w:val="28"/>
        </w:rPr>
        <w:t>.</w:t>
      </w:r>
      <w:r w:rsidRPr="00F617EC">
        <w:rPr>
          <w:rFonts w:ascii="Times New Roman" w:hAnsi="Times New Roman" w:cs="Times New Roman"/>
          <w:color w:val="000000"/>
          <w:sz w:val="28"/>
          <w:szCs w:val="28"/>
        </w:rPr>
        <w:t xml:space="preserve"> </w:t>
      </w:r>
      <w:r w:rsidRPr="00F617EC">
        <w:rPr>
          <w:rFonts w:ascii="Times New Roman" w:hAnsi="Times New Roman" w:cs="Times New Roman"/>
          <w:color w:val="000000"/>
          <w:sz w:val="28"/>
          <w:szCs w:val="28"/>
        </w:rPr>
        <w:tab/>
      </w:r>
      <w:r w:rsidRPr="00F617EC">
        <w:rPr>
          <w:rFonts w:ascii="Times New Roman" w:hAnsi="Times New Roman" w:cs="Times New Roman"/>
          <w:b/>
          <w:color w:val="0000FF"/>
          <w:sz w:val="28"/>
          <w:szCs w:val="28"/>
        </w:rPr>
        <w:t>B.</w:t>
      </w:r>
      <w:r w:rsidR="00233C14" w:rsidRPr="00F617EC">
        <w:rPr>
          <w:rFonts w:ascii="Times New Roman" w:hAnsi="Times New Roman" w:cs="Times New Roman"/>
          <w:color w:val="000000"/>
          <w:sz w:val="28"/>
          <w:szCs w:val="28"/>
        </w:rPr>
        <w:t xml:space="preserve"> </w:t>
      </w:r>
      <w:r w:rsidR="00233C14" w:rsidRPr="00F617EC">
        <w:rPr>
          <w:rFonts w:ascii="Times New Roman" w:hAnsi="Times New Roman" w:cs="Times New Roman"/>
          <w:color w:val="000000"/>
          <w:position w:val="-6"/>
          <w:sz w:val="28"/>
          <w:szCs w:val="28"/>
        </w:rPr>
        <w:object w:dxaOrig="780" w:dyaOrig="279" w14:anchorId="5EC5EC07">
          <v:shape id="_x0000_i1156" type="#_x0000_t75" style="width:39.25pt;height:13.9pt" o:ole="">
            <v:imagedata r:id="rId237" o:title=""/>
          </v:shape>
          <o:OLEObject Type="Embed" ProgID="Equation.DSMT4" ShapeID="_x0000_i1156" DrawAspect="Content" ObjectID="_1802346054" r:id="rId238"/>
        </w:object>
      </w:r>
      <w:r w:rsidR="00233C14" w:rsidRPr="00F617EC">
        <w:rPr>
          <w:rFonts w:ascii="Times New Roman" w:hAnsi="Times New Roman" w:cs="Times New Roman"/>
          <w:color w:val="000000"/>
          <w:sz w:val="28"/>
          <w:szCs w:val="28"/>
        </w:rPr>
        <w:t>.</w:t>
      </w:r>
      <w:r w:rsidRPr="00F617EC">
        <w:rPr>
          <w:rFonts w:ascii="Times New Roman" w:hAnsi="Times New Roman" w:cs="Times New Roman"/>
          <w:color w:val="000000"/>
          <w:sz w:val="28"/>
          <w:szCs w:val="28"/>
        </w:rPr>
        <w:t xml:space="preserve"> </w:t>
      </w:r>
      <w:r w:rsidRPr="00F617EC">
        <w:rPr>
          <w:rFonts w:ascii="Times New Roman" w:hAnsi="Times New Roman" w:cs="Times New Roman"/>
          <w:color w:val="000000"/>
          <w:sz w:val="28"/>
          <w:szCs w:val="28"/>
        </w:rPr>
        <w:tab/>
      </w:r>
      <w:r w:rsidRPr="00F617EC">
        <w:rPr>
          <w:rFonts w:ascii="Times New Roman" w:hAnsi="Times New Roman" w:cs="Times New Roman"/>
          <w:b/>
          <w:color w:val="0000FF"/>
          <w:sz w:val="28"/>
          <w:szCs w:val="28"/>
        </w:rPr>
        <w:t>C.</w:t>
      </w:r>
      <w:r w:rsidR="00233C14" w:rsidRPr="00F617EC">
        <w:rPr>
          <w:rFonts w:ascii="Times New Roman" w:hAnsi="Times New Roman" w:cs="Times New Roman"/>
          <w:color w:val="000000"/>
          <w:sz w:val="28"/>
          <w:szCs w:val="28"/>
        </w:rPr>
        <w:t xml:space="preserve"> </w:t>
      </w:r>
      <w:r w:rsidR="00233C14" w:rsidRPr="00F617EC">
        <w:rPr>
          <w:rFonts w:ascii="Times New Roman" w:hAnsi="Times New Roman" w:cs="Times New Roman"/>
          <w:color w:val="000000"/>
          <w:position w:val="-6"/>
          <w:sz w:val="28"/>
          <w:szCs w:val="28"/>
        </w:rPr>
        <w:object w:dxaOrig="780" w:dyaOrig="279" w14:anchorId="69FCA141">
          <v:shape id="_x0000_i1157" type="#_x0000_t75" style="width:39.25pt;height:13.9pt" o:ole="">
            <v:imagedata r:id="rId239" o:title=""/>
          </v:shape>
          <o:OLEObject Type="Embed" ProgID="Equation.DSMT4" ShapeID="_x0000_i1157" DrawAspect="Content" ObjectID="_1802346055" r:id="rId240"/>
        </w:object>
      </w:r>
      <w:r w:rsidR="00233C14" w:rsidRPr="00F617EC">
        <w:rPr>
          <w:rFonts w:ascii="Times New Roman" w:hAnsi="Times New Roman" w:cs="Times New Roman"/>
          <w:color w:val="000000"/>
          <w:sz w:val="28"/>
          <w:szCs w:val="28"/>
        </w:rPr>
        <w:t>.</w:t>
      </w:r>
      <w:r w:rsidRPr="00F617EC">
        <w:rPr>
          <w:rFonts w:ascii="Times New Roman" w:hAnsi="Times New Roman" w:cs="Times New Roman"/>
          <w:color w:val="000000"/>
          <w:sz w:val="28"/>
          <w:szCs w:val="28"/>
        </w:rPr>
        <w:t xml:space="preserve"> </w:t>
      </w:r>
      <w:r w:rsidRPr="00F617EC">
        <w:rPr>
          <w:rFonts w:ascii="Times New Roman" w:hAnsi="Times New Roman" w:cs="Times New Roman"/>
          <w:color w:val="000000"/>
          <w:sz w:val="28"/>
          <w:szCs w:val="28"/>
        </w:rPr>
        <w:tab/>
      </w:r>
      <w:r w:rsidRPr="00F617EC">
        <w:rPr>
          <w:rFonts w:ascii="Times New Roman" w:hAnsi="Times New Roman" w:cs="Times New Roman"/>
          <w:b/>
          <w:color w:val="0000FF"/>
          <w:sz w:val="28"/>
          <w:szCs w:val="28"/>
        </w:rPr>
        <w:t>D.</w:t>
      </w:r>
      <w:r w:rsidR="00233C14" w:rsidRPr="00F617EC">
        <w:rPr>
          <w:rFonts w:ascii="Times New Roman" w:hAnsi="Times New Roman" w:cs="Times New Roman"/>
          <w:color w:val="000000"/>
          <w:sz w:val="28"/>
          <w:szCs w:val="28"/>
        </w:rPr>
        <w:t xml:space="preserve"> </w:t>
      </w:r>
      <w:r w:rsidR="00233C14" w:rsidRPr="00F617EC">
        <w:rPr>
          <w:rFonts w:ascii="Times New Roman" w:hAnsi="Times New Roman" w:cs="Times New Roman"/>
          <w:color w:val="000000"/>
          <w:position w:val="-6"/>
          <w:sz w:val="28"/>
          <w:szCs w:val="28"/>
        </w:rPr>
        <w:object w:dxaOrig="760" w:dyaOrig="279" w14:anchorId="1BC33D37">
          <v:shape id="_x0000_i1158" type="#_x0000_t75" style="width:38.25pt;height:13.9pt" o:ole="">
            <v:imagedata r:id="rId241" o:title=""/>
          </v:shape>
          <o:OLEObject Type="Embed" ProgID="Equation.DSMT4" ShapeID="_x0000_i1158" DrawAspect="Content" ObjectID="_1802346056" r:id="rId242"/>
        </w:object>
      </w:r>
      <w:r w:rsidR="00233C14" w:rsidRPr="00F617EC">
        <w:rPr>
          <w:rFonts w:ascii="Times New Roman" w:hAnsi="Times New Roman" w:cs="Times New Roman"/>
          <w:color w:val="000000"/>
          <w:sz w:val="28"/>
          <w:szCs w:val="28"/>
        </w:rPr>
        <w:t>.</w:t>
      </w:r>
    </w:p>
    <w:p w14:paraId="166DBAEE" w14:textId="26F0AE65" w:rsidR="00233C14" w:rsidRPr="00F617EC" w:rsidRDefault="00F617EC" w:rsidP="00F617EC">
      <w:pPr>
        <w:tabs>
          <w:tab w:val="left" w:pos="283"/>
          <w:tab w:val="left" w:pos="2835"/>
          <w:tab w:val="left" w:pos="5386"/>
          <w:tab w:val="left" w:pos="7937"/>
        </w:tabs>
        <w:spacing w:after="0" w:line="240" w:lineRule="auto"/>
        <w:ind w:firstLine="283"/>
        <w:jc w:val="center"/>
        <w:rPr>
          <w:rFonts w:ascii="Times New Roman" w:hAnsi="Times New Roman" w:cs="Times New Roman"/>
          <w:color w:val="000000"/>
          <w:sz w:val="28"/>
          <w:szCs w:val="28"/>
        </w:rPr>
      </w:pPr>
      <w:r w:rsidRPr="00F617EC">
        <w:rPr>
          <w:rFonts w:ascii="Times New Roman" w:hAnsi="Times New Roman" w:cs="Times New Roman"/>
          <w:b/>
          <w:color w:val="0000FF"/>
          <w:sz w:val="28"/>
          <w:szCs w:val="28"/>
        </w:rPr>
        <w:t>Lời giải</w:t>
      </w:r>
      <w:r w:rsidR="00233C14" w:rsidRPr="00F617EC">
        <w:rPr>
          <w:rFonts w:ascii="Times New Roman" w:hAnsi="Times New Roman" w:cs="Times New Roman"/>
          <w:b/>
          <w:color w:val="000000"/>
          <w:sz w:val="28"/>
          <w:szCs w:val="28"/>
        </w:rPr>
        <w:t>:</w:t>
      </w:r>
    </w:p>
    <w:p w14:paraId="0AA90A3D" w14:textId="77777777" w:rsidR="00233C14" w:rsidRPr="00F617EC" w:rsidRDefault="00233C14" w:rsidP="00F617EC">
      <w:pPr>
        <w:tabs>
          <w:tab w:val="left" w:pos="283"/>
          <w:tab w:val="left" w:pos="2835"/>
          <w:tab w:val="left" w:pos="5386"/>
          <w:tab w:val="left" w:pos="7937"/>
        </w:tabs>
        <w:spacing w:after="0" w:line="240" w:lineRule="auto"/>
        <w:ind w:firstLine="283"/>
        <w:jc w:val="both"/>
        <w:rPr>
          <w:rFonts w:ascii="Times New Roman" w:hAnsi="Times New Roman" w:cs="Times New Roman"/>
          <w:color w:val="000000"/>
          <w:sz w:val="28"/>
          <w:szCs w:val="28"/>
        </w:rPr>
      </w:pPr>
      <w:r w:rsidRPr="00F617EC">
        <w:rPr>
          <w:rFonts w:ascii="Times New Roman" w:hAnsi="Times New Roman" w:cs="Times New Roman"/>
          <w:color w:val="000000"/>
          <w:sz w:val="28"/>
          <w:szCs w:val="28"/>
        </w:rPr>
        <w:t xml:space="preserve">Chọn C </w:t>
      </w:r>
    </w:p>
    <w:p w14:paraId="544FD5E9" w14:textId="77777777" w:rsidR="00F617EC" w:rsidRPr="00F617EC" w:rsidRDefault="00233C14" w:rsidP="00F617EC">
      <w:pPr>
        <w:pStyle w:val="ListParagraph"/>
        <w:numPr>
          <w:ilvl w:val="0"/>
          <w:numId w:val="14"/>
        </w:numPr>
        <w:spacing w:before="120" w:after="0" w:line="276" w:lineRule="auto"/>
        <w:rPr>
          <w:rFonts w:ascii="Times New Roman" w:hAnsi="Times New Roman" w:cs="Times New Roman"/>
          <w:b/>
          <w:color w:val="0000FF"/>
          <w:sz w:val="28"/>
          <w:szCs w:val="28"/>
        </w:rPr>
      </w:pPr>
      <w:r w:rsidRPr="00F617EC">
        <w:rPr>
          <w:rFonts w:ascii="Times New Roman" w:hAnsi="Times New Roman" w:cs="Times New Roman"/>
          <w:color w:val="000000"/>
          <w:sz w:val="28"/>
          <w:szCs w:val="28"/>
        </w:rPr>
        <w:t xml:space="preserve">Một lớp có </w:t>
      </w:r>
      <w:r w:rsidRPr="00F617EC">
        <w:rPr>
          <w:rFonts w:ascii="Times New Roman" w:hAnsi="Times New Roman" w:cs="Times New Roman"/>
          <w:position w:val="-6"/>
          <w:sz w:val="28"/>
          <w:szCs w:val="28"/>
        </w:rPr>
        <w:object w:dxaOrig="300" w:dyaOrig="279" w14:anchorId="2C103176">
          <v:shape id="_x0000_i1159" type="#_x0000_t75" style="width:14.9pt;height:13.9pt" o:ole="">
            <v:imagedata r:id="rId243" o:title=""/>
          </v:shape>
          <o:OLEObject Type="Embed" ProgID="Equation.DSMT4" ShapeID="_x0000_i1159" DrawAspect="Content" ObjectID="_1802346057" r:id="rId244"/>
        </w:object>
      </w:r>
      <w:r w:rsidRPr="00F617EC">
        <w:rPr>
          <w:rFonts w:ascii="Times New Roman" w:hAnsi="Times New Roman" w:cs="Times New Roman"/>
          <w:color w:val="000000"/>
          <w:sz w:val="28"/>
          <w:szCs w:val="28"/>
        </w:rPr>
        <w:t xml:space="preserve"> học sinh nam, </w:t>
      </w:r>
      <w:r w:rsidRPr="00F617EC">
        <w:rPr>
          <w:rFonts w:ascii="Times New Roman" w:hAnsi="Times New Roman" w:cs="Times New Roman"/>
          <w:position w:val="-6"/>
          <w:sz w:val="28"/>
          <w:szCs w:val="28"/>
        </w:rPr>
        <w:object w:dxaOrig="300" w:dyaOrig="279" w14:anchorId="0446447A">
          <v:shape id="_x0000_i1160" type="#_x0000_t75" style="width:14.9pt;height:13.9pt" o:ole="">
            <v:imagedata r:id="rId245" o:title=""/>
          </v:shape>
          <o:OLEObject Type="Embed" ProgID="Equation.DSMT4" ShapeID="_x0000_i1160" DrawAspect="Content" ObjectID="_1802346058" r:id="rId246"/>
        </w:object>
      </w:r>
      <w:r w:rsidRPr="00F617EC">
        <w:rPr>
          <w:rFonts w:ascii="Times New Roman" w:hAnsi="Times New Roman" w:cs="Times New Roman"/>
          <w:color w:val="000000"/>
          <w:sz w:val="28"/>
          <w:szCs w:val="28"/>
        </w:rPr>
        <w:t xml:space="preserve"> học sinh nữ. Hỏi giáo viên có bao nhiêu cách chọn ra 2 bạn trong lớp để một bạn làm cờ đỏ và một bạn làm tổ trưởng?</w:t>
      </w:r>
    </w:p>
    <w:p w14:paraId="54384FEF" w14:textId="6F2DBEC3" w:rsidR="00233C14" w:rsidRPr="00F617EC" w:rsidRDefault="00F617EC" w:rsidP="00F617EC">
      <w:pPr>
        <w:tabs>
          <w:tab w:val="left" w:pos="283"/>
          <w:tab w:val="left" w:pos="2835"/>
          <w:tab w:val="left" w:pos="5386"/>
          <w:tab w:val="left" w:pos="7937"/>
        </w:tabs>
        <w:spacing w:after="0" w:line="240" w:lineRule="auto"/>
        <w:ind w:firstLine="283"/>
        <w:jc w:val="both"/>
        <w:rPr>
          <w:rFonts w:ascii="Times New Roman" w:hAnsi="Times New Roman" w:cs="Times New Roman"/>
          <w:color w:val="000000"/>
          <w:sz w:val="28"/>
          <w:szCs w:val="28"/>
        </w:rPr>
      </w:pPr>
      <w:r w:rsidRPr="00F617EC">
        <w:rPr>
          <w:rFonts w:ascii="Times New Roman" w:hAnsi="Times New Roman" w:cs="Times New Roman"/>
          <w:b/>
          <w:color w:val="0000FF"/>
          <w:sz w:val="28"/>
          <w:szCs w:val="28"/>
        </w:rPr>
        <w:t>A.</w:t>
      </w:r>
      <w:r w:rsidR="00233C14" w:rsidRPr="00F617EC">
        <w:rPr>
          <w:rFonts w:ascii="Times New Roman" w:hAnsi="Times New Roman" w:cs="Times New Roman"/>
          <w:color w:val="000000"/>
          <w:sz w:val="28"/>
          <w:szCs w:val="28"/>
        </w:rPr>
        <w:t xml:space="preserve"> </w:t>
      </w:r>
      <w:r w:rsidR="00233C14" w:rsidRPr="00F617EC">
        <w:rPr>
          <w:rFonts w:ascii="Times New Roman" w:hAnsi="Times New Roman" w:cs="Times New Roman"/>
          <w:color w:val="000000"/>
          <w:position w:val="-6"/>
          <w:sz w:val="28"/>
          <w:szCs w:val="28"/>
        </w:rPr>
        <w:object w:dxaOrig="540" w:dyaOrig="279" w14:anchorId="16BDB02C">
          <v:shape id="_x0000_i1161" type="#_x0000_t75" style="width:26.8pt;height:13.9pt" o:ole="">
            <v:imagedata r:id="rId247" o:title=""/>
          </v:shape>
          <o:OLEObject Type="Embed" ProgID="Equation.DSMT4" ShapeID="_x0000_i1161" DrawAspect="Content" ObjectID="_1802346059" r:id="rId248"/>
        </w:object>
      </w:r>
      <w:r w:rsidR="00233C14" w:rsidRPr="00F617EC">
        <w:rPr>
          <w:rFonts w:ascii="Times New Roman" w:hAnsi="Times New Roman" w:cs="Times New Roman"/>
          <w:color w:val="000000"/>
          <w:sz w:val="28"/>
          <w:szCs w:val="28"/>
        </w:rPr>
        <w:t>.</w:t>
      </w:r>
      <w:r w:rsidRPr="00F617EC">
        <w:rPr>
          <w:rFonts w:ascii="Times New Roman" w:hAnsi="Times New Roman" w:cs="Times New Roman"/>
          <w:color w:val="000000"/>
          <w:sz w:val="28"/>
          <w:szCs w:val="28"/>
        </w:rPr>
        <w:t xml:space="preserve"> </w:t>
      </w:r>
      <w:r w:rsidRPr="00F617EC">
        <w:rPr>
          <w:rFonts w:ascii="Times New Roman" w:hAnsi="Times New Roman" w:cs="Times New Roman"/>
          <w:color w:val="000000"/>
          <w:sz w:val="28"/>
          <w:szCs w:val="28"/>
        </w:rPr>
        <w:tab/>
      </w:r>
      <w:r w:rsidRPr="00F617EC">
        <w:rPr>
          <w:rFonts w:ascii="Times New Roman" w:hAnsi="Times New Roman" w:cs="Times New Roman"/>
          <w:b/>
          <w:color w:val="0000FF"/>
          <w:sz w:val="28"/>
          <w:szCs w:val="28"/>
        </w:rPr>
        <w:t>B.</w:t>
      </w:r>
      <w:r w:rsidR="00233C14" w:rsidRPr="00F617EC">
        <w:rPr>
          <w:rFonts w:ascii="Times New Roman" w:hAnsi="Times New Roman" w:cs="Times New Roman"/>
          <w:color w:val="000000"/>
          <w:sz w:val="28"/>
          <w:szCs w:val="28"/>
        </w:rPr>
        <w:t xml:space="preserve"> </w:t>
      </w:r>
      <w:r w:rsidR="00233C14" w:rsidRPr="00F617EC">
        <w:rPr>
          <w:rFonts w:ascii="Times New Roman" w:hAnsi="Times New Roman" w:cs="Times New Roman"/>
          <w:color w:val="000000"/>
          <w:position w:val="-6"/>
          <w:sz w:val="28"/>
          <w:szCs w:val="28"/>
        </w:rPr>
        <w:object w:dxaOrig="400" w:dyaOrig="279" w14:anchorId="061C5623">
          <v:shape id="_x0000_i1162" type="#_x0000_t75" style="width:19.85pt;height:13.9pt" o:ole="">
            <v:imagedata r:id="rId249" o:title=""/>
          </v:shape>
          <o:OLEObject Type="Embed" ProgID="Equation.DSMT4" ShapeID="_x0000_i1162" DrawAspect="Content" ObjectID="_1802346060" r:id="rId250"/>
        </w:object>
      </w:r>
      <w:r w:rsidR="00233C14" w:rsidRPr="00F617EC">
        <w:rPr>
          <w:rFonts w:ascii="Times New Roman" w:hAnsi="Times New Roman" w:cs="Times New Roman"/>
          <w:color w:val="000000"/>
          <w:sz w:val="28"/>
          <w:szCs w:val="28"/>
        </w:rPr>
        <w:t>.</w:t>
      </w:r>
      <w:r w:rsidRPr="00F617EC">
        <w:rPr>
          <w:rFonts w:ascii="Times New Roman" w:hAnsi="Times New Roman" w:cs="Times New Roman"/>
          <w:color w:val="000000"/>
          <w:sz w:val="28"/>
          <w:szCs w:val="28"/>
        </w:rPr>
        <w:t xml:space="preserve"> </w:t>
      </w:r>
      <w:r w:rsidRPr="00F617EC">
        <w:rPr>
          <w:rFonts w:ascii="Times New Roman" w:hAnsi="Times New Roman" w:cs="Times New Roman"/>
          <w:color w:val="000000"/>
          <w:sz w:val="28"/>
          <w:szCs w:val="28"/>
        </w:rPr>
        <w:tab/>
      </w:r>
      <w:r w:rsidRPr="00F617EC">
        <w:rPr>
          <w:rFonts w:ascii="Times New Roman" w:hAnsi="Times New Roman" w:cs="Times New Roman"/>
          <w:b/>
          <w:color w:val="0000FF"/>
          <w:sz w:val="28"/>
          <w:szCs w:val="28"/>
        </w:rPr>
        <w:t>C.</w:t>
      </w:r>
      <w:r w:rsidR="00233C14" w:rsidRPr="00F617EC">
        <w:rPr>
          <w:rFonts w:ascii="Times New Roman" w:hAnsi="Times New Roman" w:cs="Times New Roman"/>
          <w:color w:val="000000"/>
          <w:sz w:val="28"/>
          <w:szCs w:val="28"/>
        </w:rPr>
        <w:t xml:space="preserve"> </w:t>
      </w:r>
      <w:r w:rsidR="00233C14" w:rsidRPr="00F617EC">
        <w:rPr>
          <w:rFonts w:ascii="Times New Roman" w:hAnsi="Times New Roman" w:cs="Times New Roman"/>
          <w:color w:val="000000"/>
          <w:position w:val="-6"/>
          <w:sz w:val="28"/>
          <w:szCs w:val="28"/>
        </w:rPr>
        <w:object w:dxaOrig="440" w:dyaOrig="279" w14:anchorId="08214181">
          <v:shape id="_x0000_i1163" type="#_x0000_t75" style="width:21.85pt;height:13.9pt" o:ole="">
            <v:imagedata r:id="rId251" o:title=""/>
          </v:shape>
          <o:OLEObject Type="Embed" ProgID="Equation.DSMT4" ShapeID="_x0000_i1163" DrawAspect="Content" ObjectID="_1802346061" r:id="rId252"/>
        </w:object>
      </w:r>
      <w:r w:rsidR="00233C14" w:rsidRPr="00F617EC">
        <w:rPr>
          <w:rFonts w:ascii="Times New Roman" w:hAnsi="Times New Roman" w:cs="Times New Roman"/>
          <w:color w:val="000000"/>
          <w:sz w:val="28"/>
          <w:szCs w:val="28"/>
        </w:rPr>
        <w:t>.</w:t>
      </w:r>
      <w:r w:rsidRPr="00F617EC">
        <w:rPr>
          <w:rFonts w:ascii="Times New Roman" w:hAnsi="Times New Roman" w:cs="Times New Roman"/>
          <w:color w:val="000000"/>
          <w:sz w:val="28"/>
          <w:szCs w:val="28"/>
        </w:rPr>
        <w:t xml:space="preserve"> </w:t>
      </w:r>
      <w:r w:rsidRPr="00F617EC">
        <w:rPr>
          <w:rFonts w:ascii="Times New Roman" w:hAnsi="Times New Roman" w:cs="Times New Roman"/>
          <w:color w:val="000000"/>
          <w:sz w:val="28"/>
          <w:szCs w:val="28"/>
        </w:rPr>
        <w:tab/>
      </w:r>
      <w:r w:rsidRPr="00F617EC">
        <w:rPr>
          <w:rFonts w:ascii="Times New Roman" w:hAnsi="Times New Roman" w:cs="Times New Roman"/>
          <w:b/>
          <w:color w:val="0000FF"/>
          <w:sz w:val="28"/>
          <w:szCs w:val="28"/>
        </w:rPr>
        <w:t>D.</w:t>
      </w:r>
      <w:r w:rsidR="00233C14" w:rsidRPr="00F617EC">
        <w:rPr>
          <w:rFonts w:ascii="Times New Roman" w:hAnsi="Times New Roman" w:cs="Times New Roman"/>
          <w:color w:val="000000"/>
          <w:sz w:val="28"/>
          <w:szCs w:val="28"/>
        </w:rPr>
        <w:t xml:space="preserve"> </w:t>
      </w:r>
      <w:r w:rsidR="00233C14" w:rsidRPr="00F617EC">
        <w:rPr>
          <w:rFonts w:ascii="Times New Roman" w:hAnsi="Times New Roman" w:cs="Times New Roman"/>
          <w:color w:val="000000"/>
          <w:position w:val="-4"/>
          <w:sz w:val="28"/>
          <w:szCs w:val="28"/>
        </w:rPr>
        <w:object w:dxaOrig="320" w:dyaOrig="260" w14:anchorId="7EDA9B98">
          <v:shape id="_x0000_i1164" type="#_x0000_t75" style="width:15.9pt;height:12.9pt" o:ole="">
            <v:imagedata r:id="rId253" o:title=""/>
          </v:shape>
          <o:OLEObject Type="Embed" ProgID="Equation.DSMT4" ShapeID="_x0000_i1164" DrawAspect="Content" ObjectID="_1802346062" r:id="rId254"/>
        </w:object>
      </w:r>
      <w:r w:rsidR="00233C14" w:rsidRPr="00F617EC">
        <w:rPr>
          <w:rFonts w:ascii="Times New Roman" w:hAnsi="Times New Roman" w:cs="Times New Roman"/>
          <w:color w:val="000000"/>
          <w:sz w:val="28"/>
          <w:szCs w:val="28"/>
        </w:rPr>
        <w:t>.</w:t>
      </w:r>
    </w:p>
    <w:p w14:paraId="0F5F6276" w14:textId="302B2834" w:rsidR="00233C14" w:rsidRPr="00F617EC" w:rsidRDefault="00F617EC" w:rsidP="00F617EC">
      <w:pPr>
        <w:tabs>
          <w:tab w:val="left" w:pos="283"/>
          <w:tab w:val="left" w:pos="2835"/>
          <w:tab w:val="left" w:pos="5386"/>
          <w:tab w:val="left" w:pos="7937"/>
        </w:tabs>
        <w:spacing w:after="0" w:line="240" w:lineRule="auto"/>
        <w:ind w:firstLine="283"/>
        <w:jc w:val="center"/>
        <w:rPr>
          <w:rFonts w:ascii="Times New Roman" w:hAnsi="Times New Roman" w:cs="Times New Roman"/>
          <w:color w:val="000000"/>
          <w:sz w:val="28"/>
          <w:szCs w:val="28"/>
        </w:rPr>
      </w:pPr>
      <w:r w:rsidRPr="00F617EC">
        <w:rPr>
          <w:rFonts w:ascii="Times New Roman" w:hAnsi="Times New Roman" w:cs="Times New Roman"/>
          <w:b/>
          <w:color w:val="0000FF"/>
          <w:sz w:val="28"/>
          <w:szCs w:val="28"/>
        </w:rPr>
        <w:t>Lời giải</w:t>
      </w:r>
      <w:r w:rsidR="00233C14" w:rsidRPr="00F617EC">
        <w:rPr>
          <w:rFonts w:ascii="Times New Roman" w:hAnsi="Times New Roman" w:cs="Times New Roman"/>
          <w:b/>
          <w:color w:val="000000"/>
          <w:sz w:val="28"/>
          <w:szCs w:val="28"/>
        </w:rPr>
        <w:t>:</w:t>
      </w:r>
    </w:p>
    <w:p w14:paraId="59510C27" w14:textId="77777777" w:rsidR="00233C14" w:rsidRPr="00F617EC" w:rsidRDefault="00233C14" w:rsidP="00F617EC">
      <w:pPr>
        <w:tabs>
          <w:tab w:val="left" w:pos="283"/>
          <w:tab w:val="left" w:pos="2835"/>
          <w:tab w:val="left" w:pos="5386"/>
          <w:tab w:val="left" w:pos="7937"/>
        </w:tabs>
        <w:spacing w:after="0" w:line="240" w:lineRule="auto"/>
        <w:ind w:firstLine="283"/>
        <w:jc w:val="both"/>
        <w:rPr>
          <w:rFonts w:ascii="Times New Roman" w:hAnsi="Times New Roman" w:cs="Times New Roman"/>
          <w:color w:val="000000"/>
          <w:sz w:val="28"/>
          <w:szCs w:val="28"/>
        </w:rPr>
      </w:pPr>
      <w:r w:rsidRPr="00F617EC">
        <w:rPr>
          <w:rFonts w:ascii="Times New Roman" w:hAnsi="Times New Roman" w:cs="Times New Roman"/>
          <w:color w:val="000000"/>
          <w:sz w:val="28"/>
          <w:szCs w:val="28"/>
        </w:rPr>
        <w:t>Chọn A</w:t>
      </w:r>
    </w:p>
    <w:p w14:paraId="154C125B" w14:textId="77777777" w:rsidR="00233C14" w:rsidRPr="00F617EC" w:rsidRDefault="00233C14" w:rsidP="00F617EC">
      <w:pPr>
        <w:tabs>
          <w:tab w:val="left" w:pos="283"/>
          <w:tab w:val="left" w:pos="2835"/>
          <w:tab w:val="left" w:pos="5386"/>
          <w:tab w:val="left" w:pos="7937"/>
        </w:tabs>
        <w:spacing w:after="0" w:line="240" w:lineRule="auto"/>
        <w:ind w:firstLine="283"/>
        <w:jc w:val="both"/>
        <w:rPr>
          <w:rFonts w:ascii="Times New Roman" w:hAnsi="Times New Roman" w:cs="Times New Roman"/>
          <w:color w:val="000000"/>
          <w:sz w:val="28"/>
          <w:szCs w:val="28"/>
        </w:rPr>
      </w:pPr>
      <w:r w:rsidRPr="00F617EC">
        <w:rPr>
          <w:rFonts w:ascii="Times New Roman" w:hAnsi="Times New Roman" w:cs="Times New Roman"/>
          <w:color w:val="000000"/>
          <w:sz w:val="28"/>
          <w:szCs w:val="28"/>
        </w:rPr>
        <w:t xml:space="preserve">Theo quy tắc nhân ta có số cách chọn là: </w:t>
      </w:r>
      <w:r w:rsidRPr="00F617EC">
        <w:rPr>
          <w:rFonts w:ascii="Times New Roman" w:hAnsi="Times New Roman" w:cs="Times New Roman"/>
          <w:color w:val="000000"/>
          <w:position w:val="-6"/>
          <w:sz w:val="28"/>
          <w:szCs w:val="28"/>
        </w:rPr>
        <w:object w:dxaOrig="1300" w:dyaOrig="279" w14:anchorId="23901D17">
          <v:shape id="_x0000_i1165" type="#_x0000_t75" style="width:65.05pt;height:13.9pt" o:ole="">
            <v:imagedata r:id="rId255" o:title=""/>
          </v:shape>
          <o:OLEObject Type="Embed" ProgID="Equation.DSMT4" ShapeID="_x0000_i1165" DrawAspect="Content" ObjectID="_1802346063" r:id="rId256"/>
        </w:object>
      </w:r>
      <w:r w:rsidRPr="00F617EC">
        <w:rPr>
          <w:rFonts w:ascii="Times New Roman" w:hAnsi="Times New Roman" w:cs="Times New Roman"/>
          <w:color w:val="000000"/>
          <w:sz w:val="28"/>
          <w:szCs w:val="28"/>
        </w:rPr>
        <w:t>.</w:t>
      </w:r>
    </w:p>
    <w:p w14:paraId="49F30CD3" w14:textId="77777777" w:rsidR="00F617EC" w:rsidRPr="00F617EC" w:rsidRDefault="00233C14" w:rsidP="00F617EC">
      <w:pPr>
        <w:pStyle w:val="ListParagraph"/>
        <w:numPr>
          <w:ilvl w:val="0"/>
          <w:numId w:val="14"/>
        </w:numPr>
        <w:spacing w:before="120" w:after="0" w:line="276" w:lineRule="auto"/>
        <w:rPr>
          <w:rFonts w:ascii="Times New Roman" w:hAnsi="Times New Roman" w:cs="Times New Roman"/>
          <w:b/>
          <w:color w:val="0000FF"/>
          <w:sz w:val="28"/>
          <w:szCs w:val="28"/>
        </w:rPr>
      </w:pPr>
      <w:r w:rsidRPr="00F617EC">
        <w:rPr>
          <w:rFonts w:ascii="Times New Roman" w:hAnsi="Times New Roman" w:cs="Times New Roman"/>
          <w:color w:val="000000"/>
          <w:sz w:val="28"/>
          <w:szCs w:val="28"/>
        </w:rPr>
        <w:t xml:space="preserve">Trong mặt phẳng tọa độ </w:t>
      </w:r>
      <w:r w:rsidRPr="00F617EC">
        <w:rPr>
          <w:rFonts w:ascii="Times New Roman" w:hAnsi="Times New Roman" w:cs="Times New Roman"/>
          <w:position w:val="-10"/>
          <w:sz w:val="28"/>
          <w:szCs w:val="28"/>
        </w:rPr>
        <w:object w:dxaOrig="460" w:dyaOrig="320" w14:anchorId="6AB8D365">
          <v:shape id="_x0000_i1166" type="#_x0000_t75" style="width:22.85pt;height:15.9pt" o:ole="">
            <v:imagedata r:id="rId257" o:title=""/>
          </v:shape>
          <o:OLEObject Type="Embed" ProgID="Equation.DSMT4" ShapeID="_x0000_i1166" DrawAspect="Content" ObjectID="_1802346064" r:id="rId258"/>
        </w:object>
      </w:r>
      <w:r w:rsidRPr="00F617EC">
        <w:rPr>
          <w:rFonts w:ascii="Times New Roman" w:hAnsi="Times New Roman" w:cs="Times New Roman"/>
          <w:color w:val="000000"/>
          <w:sz w:val="28"/>
          <w:szCs w:val="28"/>
        </w:rPr>
        <w:t xml:space="preserve">, cho điểm </w:t>
      </w:r>
      <w:r w:rsidRPr="00F617EC">
        <w:rPr>
          <w:rFonts w:ascii="Times New Roman" w:hAnsi="Times New Roman" w:cs="Times New Roman"/>
          <w:position w:val="-10"/>
          <w:sz w:val="28"/>
          <w:szCs w:val="28"/>
        </w:rPr>
        <w:object w:dxaOrig="900" w:dyaOrig="320" w14:anchorId="4F92B3F0">
          <v:shape id="_x0000_i1167" type="#_x0000_t75" style="width:45.2pt;height:15.9pt" o:ole="">
            <v:imagedata r:id="rId259" o:title=""/>
          </v:shape>
          <o:OLEObject Type="Embed" ProgID="Equation.DSMT4" ShapeID="_x0000_i1167" DrawAspect="Content" ObjectID="_1802346065" r:id="rId260"/>
        </w:object>
      </w:r>
      <w:r w:rsidRPr="00F617EC">
        <w:rPr>
          <w:rFonts w:ascii="Times New Roman" w:hAnsi="Times New Roman" w:cs="Times New Roman"/>
          <w:color w:val="000000"/>
          <w:sz w:val="28"/>
          <w:szCs w:val="28"/>
        </w:rPr>
        <w:t xml:space="preserve"> và đường thẳng </w:t>
      </w:r>
      <w:r w:rsidRPr="00F617EC">
        <w:rPr>
          <w:rFonts w:ascii="Times New Roman" w:hAnsi="Times New Roman" w:cs="Times New Roman"/>
          <w:position w:val="-12"/>
          <w:sz w:val="28"/>
          <w:szCs w:val="28"/>
        </w:rPr>
        <w:object w:dxaOrig="1780" w:dyaOrig="360" w14:anchorId="4A0DEDC1">
          <v:shape id="_x0000_i1168" type="#_x0000_t75" style="width:88.9pt;height:17.9pt" o:ole="">
            <v:imagedata r:id="rId261" o:title=""/>
          </v:shape>
          <o:OLEObject Type="Embed" ProgID="Equation.DSMT4" ShapeID="_x0000_i1168" DrawAspect="Content" ObjectID="_1802346066" r:id="rId262"/>
        </w:object>
      </w:r>
      <w:r w:rsidRPr="00F617EC">
        <w:rPr>
          <w:rFonts w:ascii="Times New Roman" w:hAnsi="Times New Roman" w:cs="Times New Roman"/>
          <w:color w:val="000000"/>
          <w:sz w:val="28"/>
          <w:szCs w:val="28"/>
        </w:rPr>
        <w:t xml:space="preserve">. Tính khoảng cách từ điểm </w:t>
      </w:r>
      <w:r w:rsidRPr="00F617EC">
        <w:rPr>
          <w:rFonts w:ascii="Times New Roman" w:hAnsi="Times New Roman" w:cs="Times New Roman"/>
          <w:position w:val="-10"/>
          <w:sz w:val="28"/>
          <w:szCs w:val="28"/>
        </w:rPr>
        <w:object w:dxaOrig="900" w:dyaOrig="320" w14:anchorId="1366F0B7">
          <v:shape id="_x0000_i1169" type="#_x0000_t75" style="width:45.2pt;height:15.9pt" o:ole="">
            <v:imagedata r:id="rId263" o:title=""/>
          </v:shape>
          <o:OLEObject Type="Embed" ProgID="Equation.DSMT4" ShapeID="_x0000_i1169" DrawAspect="Content" ObjectID="_1802346067" r:id="rId264"/>
        </w:object>
      </w:r>
      <w:r w:rsidRPr="00F617EC">
        <w:rPr>
          <w:rFonts w:ascii="Times New Roman" w:hAnsi="Times New Roman" w:cs="Times New Roman"/>
          <w:color w:val="000000"/>
          <w:sz w:val="28"/>
          <w:szCs w:val="28"/>
        </w:rPr>
        <w:t xml:space="preserve"> đến đường thẳng </w:t>
      </w:r>
      <w:r w:rsidRPr="00F617EC">
        <w:rPr>
          <w:rFonts w:ascii="Times New Roman" w:hAnsi="Times New Roman" w:cs="Times New Roman"/>
          <w:position w:val="-12"/>
          <w:sz w:val="28"/>
          <w:szCs w:val="28"/>
        </w:rPr>
        <w:object w:dxaOrig="279" w:dyaOrig="360" w14:anchorId="6F2D49A9">
          <v:shape id="_x0000_i1170" type="#_x0000_t75" style="width:13.9pt;height:17.9pt" o:ole="">
            <v:imagedata r:id="rId265" o:title=""/>
          </v:shape>
          <o:OLEObject Type="Embed" ProgID="Equation.DSMT4" ShapeID="_x0000_i1170" DrawAspect="Content" ObjectID="_1802346068" r:id="rId266"/>
        </w:object>
      </w:r>
      <w:r w:rsidRPr="00F617EC">
        <w:rPr>
          <w:rFonts w:ascii="Times New Roman" w:hAnsi="Times New Roman" w:cs="Times New Roman"/>
          <w:color w:val="000000"/>
          <w:sz w:val="28"/>
          <w:szCs w:val="28"/>
        </w:rPr>
        <w:t>.</w:t>
      </w:r>
    </w:p>
    <w:p w14:paraId="2E55041B" w14:textId="544B6244" w:rsidR="00233C14" w:rsidRPr="00F617EC" w:rsidRDefault="00F617EC" w:rsidP="00F617EC">
      <w:pPr>
        <w:tabs>
          <w:tab w:val="left" w:pos="283"/>
          <w:tab w:val="left" w:pos="2835"/>
          <w:tab w:val="left" w:pos="5386"/>
          <w:tab w:val="left" w:pos="7937"/>
        </w:tabs>
        <w:spacing w:after="0" w:line="240" w:lineRule="auto"/>
        <w:ind w:firstLine="283"/>
        <w:jc w:val="both"/>
        <w:rPr>
          <w:rFonts w:ascii="Times New Roman" w:hAnsi="Times New Roman" w:cs="Times New Roman"/>
          <w:color w:val="000000"/>
          <w:sz w:val="28"/>
          <w:szCs w:val="28"/>
        </w:rPr>
      </w:pPr>
      <w:r w:rsidRPr="00F617EC">
        <w:rPr>
          <w:rFonts w:ascii="Times New Roman" w:hAnsi="Times New Roman" w:cs="Times New Roman"/>
          <w:b/>
          <w:color w:val="0000FF"/>
          <w:sz w:val="28"/>
          <w:szCs w:val="28"/>
        </w:rPr>
        <w:t>A.</w:t>
      </w:r>
      <w:r w:rsidR="00233C14" w:rsidRPr="00F617EC">
        <w:rPr>
          <w:rFonts w:ascii="Times New Roman" w:hAnsi="Times New Roman" w:cs="Times New Roman"/>
          <w:color w:val="000000"/>
          <w:sz w:val="28"/>
          <w:szCs w:val="28"/>
        </w:rPr>
        <w:t xml:space="preserve"> </w:t>
      </w:r>
      <w:r w:rsidR="00233C14" w:rsidRPr="00F617EC">
        <w:rPr>
          <w:rFonts w:ascii="Times New Roman" w:hAnsi="Times New Roman" w:cs="Times New Roman"/>
          <w:color w:val="000000"/>
          <w:position w:val="-24"/>
          <w:sz w:val="28"/>
          <w:szCs w:val="28"/>
        </w:rPr>
        <w:object w:dxaOrig="639" w:dyaOrig="680" w14:anchorId="376FC68A">
          <v:shape id="_x0000_i1171" type="#_x0000_t75" style="width:31.8pt;height:33.75pt" o:ole="">
            <v:imagedata r:id="rId267" o:title=""/>
          </v:shape>
          <o:OLEObject Type="Embed" ProgID="Equation.DSMT4" ShapeID="_x0000_i1171" DrawAspect="Content" ObjectID="_1802346069" r:id="rId268"/>
        </w:object>
      </w:r>
      <w:r w:rsidR="00233C14" w:rsidRPr="00F617EC">
        <w:rPr>
          <w:rFonts w:ascii="Times New Roman" w:hAnsi="Times New Roman" w:cs="Times New Roman"/>
          <w:color w:val="000000"/>
          <w:sz w:val="28"/>
          <w:szCs w:val="28"/>
        </w:rPr>
        <w:t>.</w:t>
      </w:r>
      <w:r w:rsidRPr="00F617EC">
        <w:rPr>
          <w:rFonts w:ascii="Times New Roman" w:hAnsi="Times New Roman" w:cs="Times New Roman"/>
          <w:color w:val="000000"/>
          <w:sz w:val="28"/>
          <w:szCs w:val="28"/>
        </w:rPr>
        <w:t xml:space="preserve"> </w:t>
      </w:r>
      <w:r w:rsidRPr="00F617EC">
        <w:rPr>
          <w:rFonts w:ascii="Times New Roman" w:hAnsi="Times New Roman" w:cs="Times New Roman"/>
          <w:color w:val="000000"/>
          <w:sz w:val="28"/>
          <w:szCs w:val="28"/>
        </w:rPr>
        <w:tab/>
      </w:r>
      <w:r w:rsidRPr="00F617EC">
        <w:rPr>
          <w:rFonts w:ascii="Times New Roman" w:hAnsi="Times New Roman" w:cs="Times New Roman"/>
          <w:b/>
          <w:color w:val="0000FF"/>
          <w:sz w:val="28"/>
          <w:szCs w:val="28"/>
        </w:rPr>
        <w:t>B.</w:t>
      </w:r>
      <w:r w:rsidR="00233C14" w:rsidRPr="00F617EC">
        <w:rPr>
          <w:rFonts w:ascii="Times New Roman" w:hAnsi="Times New Roman" w:cs="Times New Roman"/>
          <w:color w:val="000000"/>
          <w:sz w:val="28"/>
          <w:szCs w:val="28"/>
        </w:rPr>
        <w:t xml:space="preserve"> </w:t>
      </w:r>
      <w:r w:rsidR="00233C14" w:rsidRPr="00F617EC">
        <w:rPr>
          <w:rFonts w:ascii="Times New Roman" w:hAnsi="Times New Roman" w:cs="Times New Roman"/>
          <w:color w:val="000000"/>
          <w:position w:val="-24"/>
          <w:sz w:val="28"/>
          <w:szCs w:val="28"/>
        </w:rPr>
        <w:object w:dxaOrig="740" w:dyaOrig="680" w14:anchorId="56207692">
          <v:shape id="_x0000_i1172" type="#_x0000_t75" style="width:37.25pt;height:33.75pt" o:ole="">
            <v:imagedata r:id="rId269" o:title=""/>
          </v:shape>
          <o:OLEObject Type="Embed" ProgID="Equation.DSMT4" ShapeID="_x0000_i1172" DrawAspect="Content" ObjectID="_1802346070" r:id="rId270"/>
        </w:object>
      </w:r>
      <w:r w:rsidR="00233C14" w:rsidRPr="00F617EC">
        <w:rPr>
          <w:rFonts w:ascii="Times New Roman" w:hAnsi="Times New Roman" w:cs="Times New Roman"/>
          <w:color w:val="000000"/>
          <w:sz w:val="28"/>
          <w:szCs w:val="28"/>
        </w:rPr>
        <w:t>.</w:t>
      </w:r>
      <w:r w:rsidRPr="00F617EC">
        <w:rPr>
          <w:rFonts w:ascii="Times New Roman" w:hAnsi="Times New Roman" w:cs="Times New Roman"/>
          <w:color w:val="000000"/>
          <w:sz w:val="28"/>
          <w:szCs w:val="28"/>
        </w:rPr>
        <w:t xml:space="preserve"> </w:t>
      </w:r>
      <w:r w:rsidRPr="00F617EC">
        <w:rPr>
          <w:rFonts w:ascii="Times New Roman" w:hAnsi="Times New Roman" w:cs="Times New Roman"/>
          <w:color w:val="000000"/>
          <w:sz w:val="28"/>
          <w:szCs w:val="28"/>
        </w:rPr>
        <w:tab/>
      </w:r>
      <w:r w:rsidRPr="00F617EC">
        <w:rPr>
          <w:rFonts w:ascii="Times New Roman" w:hAnsi="Times New Roman" w:cs="Times New Roman"/>
          <w:b/>
          <w:color w:val="0000FF"/>
          <w:sz w:val="28"/>
          <w:szCs w:val="28"/>
        </w:rPr>
        <w:t>C.</w:t>
      </w:r>
      <w:r w:rsidR="00233C14" w:rsidRPr="00F617EC">
        <w:rPr>
          <w:rFonts w:ascii="Times New Roman" w:hAnsi="Times New Roman" w:cs="Times New Roman"/>
          <w:color w:val="000000"/>
          <w:sz w:val="28"/>
          <w:szCs w:val="28"/>
        </w:rPr>
        <w:t xml:space="preserve"> </w:t>
      </w:r>
      <w:r w:rsidR="00233C14" w:rsidRPr="00F617EC">
        <w:rPr>
          <w:rFonts w:ascii="Times New Roman" w:hAnsi="Times New Roman" w:cs="Times New Roman"/>
          <w:color w:val="000000"/>
          <w:position w:val="-24"/>
          <w:sz w:val="28"/>
          <w:szCs w:val="28"/>
        </w:rPr>
        <w:object w:dxaOrig="639" w:dyaOrig="680" w14:anchorId="3671A218">
          <v:shape id="_x0000_i1173" type="#_x0000_t75" style="width:31.8pt;height:33.75pt" o:ole="">
            <v:imagedata r:id="rId271" o:title=""/>
          </v:shape>
          <o:OLEObject Type="Embed" ProgID="Equation.DSMT4" ShapeID="_x0000_i1173" DrawAspect="Content" ObjectID="_1802346071" r:id="rId272"/>
        </w:object>
      </w:r>
      <w:r w:rsidR="00233C14" w:rsidRPr="00F617EC">
        <w:rPr>
          <w:rFonts w:ascii="Times New Roman" w:hAnsi="Times New Roman" w:cs="Times New Roman"/>
          <w:color w:val="000000"/>
          <w:sz w:val="28"/>
          <w:szCs w:val="28"/>
        </w:rPr>
        <w:t>.</w:t>
      </w:r>
      <w:r w:rsidRPr="00F617EC">
        <w:rPr>
          <w:rFonts w:ascii="Times New Roman" w:hAnsi="Times New Roman" w:cs="Times New Roman"/>
          <w:color w:val="000000"/>
          <w:sz w:val="28"/>
          <w:szCs w:val="28"/>
        </w:rPr>
        <w:t xml:space="preserve"> </w:t>
      </w:r>
      <w:r w:rsidRPr="00F617EC">
        <w:rPr>
          <w:rFonts w:ascii="Times New Roman" w:hAnsi="Times New Roman" w:cs="Times New Roman"/>
          <w:color w:val="000000"/>
          <w:sz w:val="28"/>
          <w:szCs w:val="28"/>
        </w:rPr>
        <w:tab/>
      </w:r>
      <w:r w:rsidRPr="00F617EC">
        <w:rPr>
          <w:rFonts w:ascii="Times New Roman" w:hAnsi="Times New Roman" w:cs="Times New Roman"/>
          <w:b/>
          <w:color w:val="0000FF"/>
          <w:sz w:val="28"/>
          <w:szCs w:val="28"/>
        </w:rPr>
        <w:t>D.</w:t>
      </w:r>
      <w:r w:rsidR="00233C14" w:rsidRPr="00F617EC">
        <w:rPr>
          <w:rFonts w:ascii="Times New Roman" w:hAnsi="Times New Roman" w:cs="Times New Roman"/>
          <w:color w:val="000000"/>
          <w:sz w:val="28"/>
          <w:szCs w:val="28"/>
        </w:rPr>
        <w:t xml:space="preserve"> </w:t>
      </w:r>
      <w:r w:rsidR="00233C14" w:rsidRPr="00F617EC">
        <w:rPr>
          <w:rFonts w:ascii="Times New Roman" w:hAnsi="Times New Roman" w:cs="Times New Roman"/>
          <w:color w:val="000000"/>
          <w:position w:val="-24"/>
          <w:sz w:val="28"/>
          <w:szCs w:val="28"/>
        </w:rPr>
        <w:object w:dxaOrig="340" w:dyaOrig="620" w14:anchorId="40645181">
          <v:shape id="_x0000_i1174" type="#_x0000_t75" style="width:16.9pt;height:30.8pt" o:ole="">
            <v:imagedata r:id="rId273" o:title=""/>
          </v:shape>
          <o:OLEObject Type="Embed" ProgID="Equation.DSMT4" ShapeID="_x0000_i1174" DrawAspect="Content" ObjectID="_1802346072" r:id="rId274"/>
        </w:object>
      </w:r>
      <w:r w:rsidR="00233C14" w:rsidRPr="00F617EC">
        <w:rPr>
          <w:rFonts w:ascii="Times New Roman" w:hAnsi="Times New Roman" w:cs="Times New Roman"/>
          <w:color w:val="000000"/>
          <w:sz w:val="28"/>
          <w:szCs w:val="28"/>
        </w:rPr>
        <w:t>.</w:t>
      </w:r>
    </w:p>
    <w:p w14:paraId="0E8B3D67" w14:textId="03F886D3" w:rsidR="00233C14" w:rsidRPr="00F617EC" w:rsidRDefault="00F617EC" w:rsidP="00F617EC">
      <w:pPr>
        <w:tabs>
          <w:tab w:val="left" w:pos="283"/>
          <w:tab w:val="left" w:pos="2835"/>
          <w:tab w:val="left" w:pos="5386"/>
          <w:tab w:val="left" w:pos="7937"/>
        </w:tabs>
        <w:spacing w:after="0" w:line="240" w:lineRule="auto"/>
        <w:ind w:firstLine="283"/>
        <w:jc w:val="center"/>
        <w:rPr>
          <w:rFonts w:ascii="Times New Roman" w:hAnsi="Times New Roman" w:cs="Times New Roman"/>
          <w:color w:val="000000"/>
          <w:sz w:val="28"/>
          <w:szCs w:val="28"/>
        </w:rPr>
      </w:pPr>
      <w:r w:rsidRPr="00F617EC">
        <w:rPr>
          <w:rFonts w:ascii="Times New Roman" w:hAnsi="Times New Roman" w:cs="Times New Roman"/>
          <w:b/>
          <w:color w:val="0000FF"/>
          <w:sz w:val="28"/>
          <w:szCs w:val="28"/>
        </w:rPr>
        <w:t>Lời giải</w:t>
      </w:r>
      <w:r w:rsidR="00233C14" w:rsidRPr="00F617EC">
        <w:rPr>
          <w:rFonts w:ascii="Times New Roman" w:hAnsi="Times New Roman" w:cs="Times New Roman"/>
          <w:b/>
          <w:color w:val="000000"/>
          <w:sz w:val="28"/>
          <w:szCs w:val="28"/>
        </w:rPr>
        <w:t>:</w:t>
      </w:r>
    </w:p>
    <w:p w14:paraId="0EBF57BC" w14:textId="77777777" w:rsidR="00233C14" w:rsidRPr="00F617EC" w:rsidRDefault="00233C14" w:rsidP="00F617EC">
      <w:pPr>
        <w:tabs>
          <w:tab w:val="left" w:pos="283"/>
          <w:tab w:val="left" w:pos="2835"/>
          <w:tab w:val="left" w:pos="5386"/>
          <w:tab w:val="left" w:pos="7937"/>
        </w:tabs>
        <w:spacing w:after="0" w:line="240" w:lineRule="auto"/>
        <w:ind w:firstLine="283"/>
        <w:jc w:val="both"/>
        <w:rPr>
          <w:rFonts w:ascii="Times New Roman" w:hAnsi="Times New Roman" w:cs="Times New Roman"/>
          <w:color w:val="000000"/>
          <w:sz w:val="28"/>
          <w:szCs w:val="28"/>
        </w:rPr>
      </w:pPr>
      <w:r w:rsidRPr="00F617EC">
        <w:rPr>
          <w:rFonts w:ascii="Times New Roman" w:hAnsi="Times New Roman" w:cs="Times New Roman"/>
          <w:color w:val="000000"/>
          <w:sz w:val="28"/>
          <w:szCs w:val="28"/>
        </w:rPr>
        <w:t>Chọn B</w:t>
      </w:r>
    </w:p>
    <w:p w14:paraId="3F37E58E" w14:textId="77777777" w:rsidR="00F617EC" w:rsidRPr="00F617EC" w:rsidRDefault="00233C14" w:rsidP="00F617EC">
      <w:pPr>
        <w:tabs>
          <w:tab w:val="left" w:pos="283"/>
          <w:tab w:val="left" w:pos="2835"/>
          <w:tab w:val="left" w:pos="5386"/>
          <w:tab w:val="left" w:pos="7937"/>
        </w:tabs>
        <w:spacing w:after="0" w:line="240" w:lineRule="auto"/>
        <w:ind w:firstLine="283"/>
        <w:jc w:val="both"/>
        <w:rPr>
          <w:rFonts w:ascii="Times New Roman" w:hAnsi="Times New Roman" w:cs="Times New Roman"/>
          <w:color w:val="000000"/>
          <w:sz w:val="28"/>
          <w:szCs w:val="28"/>
        </w:rPr>
      </w:pPr>
      <w:r w:rsidRPr="00F617EC">
        <w:rPr>
          <w:rFonts w:ascii="Times New Roman" w:hAnsi="Times New Roman" w:cs="Times New Roman"/>
          <w:color w:val="000000"/>
          <w:position w:val="-28"/>
          <w:sz w:val="28"/>
          <w:szCs w:val="28"/>
        </w:rPr>
        <w:object w:dxaOrig="4020" w:dyaOrig="720" w14:anchorId="63979315">
          <v:shape id="_x0000_i1175" type="#_x0000_t75" style="width:201.1pt;height:36.25pt" o:ole="">
            <v:imagedata r:id="rId275" o:title=""/>
          </v:shape>
          <o:OLEObject Type="Embed" ProgID="Equation.DSMT4" ShapeID="_x0000_i1175" DrawAspect="Content" ObjectID="_1802346073" r:id="rId276"/>
        </w:object>
      </w:r>
      <w:r w:rsidRPr="00F617EC">
        <w:rPr>
          <w:rFonts w:ascii="Times New Roman" w:hAnsi="Times New Roman" w:cs="Times New Roman"/>
          <w:color w:val="000000"/>
          <w:sz w:val="28"/>
          <w:szCs w:val="28"/>
        </w:rPr>
        <w:t xml:space="preserve">. </w:t>
      </w:r>
    </w:p>
    <w:p w14:paraId="4D5F8F66" w14:textId="6D1433EE" w:rsidR="00233C14" w:rsidRPr="00F617EC" w:rsidRDefault="00233C14" w:rsidP="00F617EC">
      <w:pPr>
        <w:tabs>
          <w:tab w:val="left" w:pos="283"/>
          <w:tab w:val="left" w:pos="2835"/>
          <w:tab w:val="left" w:pos="5386"/>
          <w:tab w:val="left" w:pos="7937"/>
        </w:tabs>
        <w:spacing w:after="0" w:line="240" w:lineRule="auto"/>
        <w:ind w:firstLine="283"/>
        <w:jc w:val="both"/>
        <w:rPr>
          <w:rFonts w:ascii="Times New Roman" w:hAnsi="Times New Roman" w:cs="Times New Roman"/>
          <w:i/>
          <w:iCs/>
          <w:color w:val="000000"/>
          <w:sz w:val="28"/>
          <w:szCs w:val="28"/>
        </w:rPr>
      </w:pPr>
      <w:r w:rsidRPr="00F617EC">
        <w:rPr>
          <w:rFonts w:ascii="Times New Roman" w:hAnsi="Times New Roman" w:cs="Times New Roman"/>
          <w:b/>
          <w:color w:val="000000"/>
          <w:sz w:val="28"/>
          <w:szCs w:val="28"/>
        </w:rPr>
        <w:t>PHẦN II. Câu trắc nghiệm đúng sai.</w:t>
      </w:r>
      <w:r w:rsidR="00F617EC" w:rsidRPr="00F617EC">
        <w:rPr>
          <w:rFonts w:ascii="Times New Roman" w:hAnsi="Times New Roman" w:cs="Times New Roman"/>
          <w:b/>
          <w:color w:val="000000"/>
          <w:sz w:val="28"/>
          <w:szCs w:val="28"/>
        </w:rPr>
        <w:t xml:space="preserve"> </w:t>
      </w:r>
      <w:r w:rsidR="00F617EC" w:rsidRPr="00F617EC">
        <w:rPr>
          <w:rFonts w:ascii="Times New Roman" w:hAnsi="Times New Roman" w:cs="Times New Roman"/>
          <w:b/>
          <w:i/>
          <w:iCs/>
          <w:color w:val="000000"/>
          <w:sz w:val="28"/>
          <w:szCs w:val="28"/>
        </w:rPr>
        <w:t>(</w:t>
      </w:r>
      <w:r w:rsidRPr="00F617EC">
        <w:rPr>
          <w:rFonts w:ascii="Times New Roman" w:hAnsi="Times New Roman" w:cs="Times New Roman"/>
          <w:b/>
          <w:i/>
          <w:iCs/>
          <w:color w:val="000000"/>
          <w:sz w:val="28"/>
          <w:szCs w:val="28"/>
        </w:rPr>
        <w:t>2 điểm</w:t>
      </w:r>
      <w:r w:rsidR="00F617EC" w:rsidRPr="00F617EC">
        <w:rPr>
          <w:rFonts w:ascii="Times New Roman" w:hAnsi="Times New Roman" w:cs="Times New Roman"/>
          <w:b/>
          <w:i/>
          <w:iCs/>
          <w:color w:val="000000"/>
          <w:sz w:val="28"/>
          <w:szCs w:val="28"/>
        </w:rPr>
        <w:t>)</w:t>
      </w:r>
      <w:r w:rsidRPr="00F617EC">
        <w:rPr>
          <w:rFonts w:ascii="Times New Roman" w:hAnsi="Times New Roman" w:cs="Times New Roman"/>
          <w:b/>
          <w:i/>
          <w:iCs/>
          <w:color w:val="000000"/>
          <w:sz w:val="28"/>
          <w:szCs w:val="28"/>
        </w:rPr>
        <w:t xml:space="preserve"> </w:t>
      </w:r>
    </w:p>
    <w:p w14:paraId="3396DE13" w14:textId="16E61E8A" w:rsidR="00F617EC" w:rsidRPr="00F617EC" w:rsidRDefault="00233C14" w:rsidP="00F617EC">
      <w:pPr>
        <w:pStyle w:val="ListParagraph"/>
        <w:numPr>
          <w:ilvl w:val="0"/>
          <w:numId w:val="15"/>
        </w:numPr>
        <w:spacing w:before="120" w:after="0" w:line="276" w:lineRule="auto"/>
        <w:rPr>
          <w:rFonts w:ascii="Times New Roman" w:hAnsi="Times New Roman" w:cs="Times New Roman"/>
          <w:b/>
          <w:color w:val="000000"/>
          <w:sz w:val="28"/>
          <w:szCs w:val="28"/>
        </w:rPr>
      </w:pPr>
      <w:r w:rsidRPr="00F617EC">
        <w:rPr>
          <w:rFonts w:ascii="Times New Roman" w:hAnsi="Times New Roman" w:cs="Times New Roman"/>
          <w:color w:val="000000"/>
          <w:sz w:val="28"/>
          <w:szCs w:val="28"/>
        </w:rPr>
        <w:t xml:space="preserve">Trong mặt phẳng </w:t>
      </w:r>
      <w:r w:rsidRPr="00F617EC">
        <w:rPr>
          <w:rFonts w:ascii="Times New Roman" w:hAnsi="Times New Roman" w:cs="Times New Roman"/>
          <w:position w:val="-10"/>
          <w:sz w:val="28"/>
          <w:szCs w:val="28"/>
        </w:rPr>
        <w:object w:dxaOrig="639" w:dyaOrig="320" w14:anchorId="48F288EF">
          <v:shape id="_x0000_i1176" type="#_x0000_t75" style="width:31.8pt;height:16.4pt" o:ole="">
            <v:imagedata r:id="rId277" o:title=""/>
          </v:shape>
          <o:OLEObject Type="Embed" ProgID="Equation.DSMT4" ShapeID="_x0000_i1176" DrawAspect="Content" ObjectID="_1802346074" r:id="rId278"/>
        </w:object>
      </w:r>
      <w:r w:rsidRPr="00F617EC">
        <w:rPr>
          <w:rFonts w:ascii="Times New Roman" w:hAnsi="Times New Roman" w:cs="Times New Roman"/>
          <w:color w:val="000000"/>
          <w:sz w:val="28"/>
          <w:szCs w:val="28"/>
        </w:rPr>
        <w:t xml:space="preserve">, cho đường thẳng </w:t>
      </w:r>
      <w:r w:rsidRPr="00F617EC">
        <w:rPr>
          <w:rFonts w:ascii="Times New Roman" w:hAnsi="Times New Roman" w:cs="Times New Roman"/>
          <w:position w:val="-10"/>
          <w:sz w:val="28"/>
          <w:szCs w:val="28"/>
        </w:rPr>
        <w:object w:dxaOrig="1880" w:dyaOrig="320" w14:anchorId="1B7C1FC7">
          <v:shape id="_x0000_i1177" type="#_x0000_t75" style="width:94.35pt;height:16.4pt" o:ole="">
            <v:imagedata r:id="rId279" o:title=""/>
          </v:shape>
          <o:OLEObject Type="Embed" ProgID="Equation.DSMT4" ShapeID="_x0000_i1177" DrawAspect="Content" ObjectID="_1802346075" r:id="rId280"/>
        </w:object>
      </w:r>
      <w:r w:rsidRPr="00F617EC">
        <w:rPr>
          <w:rFonts w:ascii="Times New Roman" w:hAnsi="Times New Roman" w:cs="Times New Roman"/>
          <w:color w:val="000000"/>
          <w:sz w:val="28"/>
          <w:szCs w:val="28"/>
        </w:rPr>
        <w:t xml:space="preserve"> và điểm </w:t>
      </w:r>
      <w:r w:rsidRPr="00F617EC">
        <w:rPr>
          <w:rFonts w:ascii="Times New Roman" w:hAnsi="Times New Roman" w:cs="Times New Roman"/>
          <w:position w:val="-16"/>
          <w:sz w:val="28"/>
          <w:szCs w:val="28"/>
        </w:rPr>
        <w:object w:dxaOrig="900" w:dyaOrig="440" w14:anchorId="03DBDECD">
          <v:shape id="_x0000_i1178" type="#_x0000_t75" style="width:45.2pt;height:22.35pt" o:ole="">
            <v:imagedata r:id="rId281" o:title=""/>
          </v:shape>
          <o:OLEObject Type="Embed" ProgID="Equation.DSMT4" ShapeID="_x0000_i1178" DrawAspect="Content" ObjectID="_1802346076" r:id="rId282"/>
        </w:object>
      </w:r>
      <w:r w:rsidRPr="00F617EC">
        <w:rPr>
          <w:rFonts w:ascii="Times New Roman" w:hAnsi="Times New Roman" w:cs="Times New Roman"/>
          <w:color w:val="000000"/>
          <w:sz w:val="28"/>
          <w:szCs w:val="28"/>
        </w:rPr>
        <w:t>. Xét tính đúng-sai của các khẳng định sau:</w:t>
      </w:r>
    </w:p>
    <w:p w14:paraId="47A95975" w14:textId="77777777" w:rsidR="00F617EC" w:rsidRPr="00F617EC" w:rsidRDefault="00233C14" w:rsidP="00F617EC">
      <w:pPr>
        <w:tabs>
          <w:tab w:val="left" w:pos="283"/>
          <w:tab w:val="left" w:pos="2835"/>
          <w:tab w:val="left" w:pos="5386"/>
          <w:tab w:val="left" w:pos="7937"/>
        </w:tabs>
        <w:spacing w:after="0" w:line="240" w:lineRule="auto"/>
        <w:ind w:firstLine="283"/>
        <w:jc w:val="both"/>
        <w:rPr>
          <w:rFonts w:ascii="Times New Roman" w:hAnsi="Times New Roman" w:cs="Times New Roman"/>
          <w:b/>
          <w:color w:val="000000"/>
          <w:sz w:val="28"/>
          <w:szCs w:val="28"/>
        </w:rPr>
      </w:pPr>
      <w:r w:rsidRPr="00F617EC">
        <w:rPr>
          <w:rFonts w:ascii="Times New Roman" w:hAnsi="Times New Roman" w:cs="Times New Roman"/>
          <w:b/>
          <w:color w:val="000000"/>
          <w:sz w:val="28"/>
          <w:szCs w:val="28"/>
        </w:rPr>
        <w:t>a)</w:t>
      </w:r>
      <w:r w:rsidRPr="00F617EC">
        <w:rPr>
          <w:rFonts w:ascii="Times New Roman" w:hAnsi="Times New Roman" w:cs="Times New Roman"/>
          <w:color w:val="000000"/>
          <w:sz w:val="28"/>
          <w:szCs w:val="28"/>
        </w:rPr>
        <w:t xml:space="preserve"> </w:t>
      </w:r>
      <w:r w:rsidRPr="00F617EC">
        <w:rPr>
          <w:rFonts w:ascii="Times New Roman" w:hAnsi="Times New Roman" w:cs="Times New Roman"/>
          <w:color w:val="000000"/>
          <w:position w:val="-6"/>
          <w:sz w:val="28"/>
          <w:szCs w:val="28"/>
        </w:rPr>
        <w:object w:dxaOrig="220" w:dyaOrig="279" w14:anchorId="24FF1938">
          <v:shape id="_x0000_i1179" type="#_x0000_t75" style="width:11.4pt;height:14.4pt" o:ole="">
            <v:imagedata r:id="rId283" o:title=""/>
          </v:shape>
          <o:OLEObject Type="Embed" ProgID="Equation.DSMT4" ShapeID="_x0000_i1179" DrawAspect="Content" ObjectID="_1802346077" r:id="rId284"/>
        </w:object>
      </w:r>
      <w:r w:rsidRPr="00F617EC">
        <w:rPr>
          <w:rFonts w:ascii="Times New Roman" w:hAnsi="Times New Roman" w:cs="Times New Roman"/>
          <w:color w:val="000000"/>
          <w:sz w:val="28"/>
          <w:szCs w:val="28"/>
        </w:rPr>
        <w:t xml:space="preserve"> có một véctơ pháp tuyến là </w:t>
      </w:r>
      <w:r w:rsidRPr="00F617EC">
        <w:rPr>
          <w:rFonts w:ascii="Times New Roman" w:hAnsi="Times New Roman" w:cs="Times New Roman"/>
          <w:color w:val="000000"/>
          <w:position w:val="-10"/>
          <w:sz w:val="28"/>
          <w:szCs w:val="28"/>
        </w:rPr>
        <w:object w:dxaOrig="1060" w:dyaOrig="320" w14:anchorId="69773C67">
          <v:shape id="_x0000_i1180" type="#_x0000_t75" style="width:52.65pt;height:16.4pt" o:ole="">
            <v:imagedata r:id="rId285" o:title=""/>
          </v:shape>
          <o:OLEObject Type="Embed" ProgID="Equation.DSMT4" ShapeID="_x0000_i1180" DrawAspect="Content" ObjectID="_1802346078" r:id="rId286"/>
        </w:object>
      </w:r>
      <w:r w:rsidRPr="00F617EC">
        <w:rPr>
          <w:rFonts w:ascii="Times New Roman" w:hAnsi="Times New Roman" w:cs="Times New Roman"/>
          <w:color w:val="000000"/>
          <w:sz w:val="28"/>
          <w:szCs w:val="28"/>
        </w:rPr>
        <w:t>.</w:t>
      </w:r>
    </w:p>
    <w:p w14:paraId="28C043A0" w14:textId="6A9E0B8D" w:rsidR="00F617EC" w:rsidRPr="00F617EC" w:rsidRDefault="00233C14" w:rsidP="00F617EC">
      <w:pPr>
        <w:tabs>
          <w:tab w:val="left" w:pos="283"/>
          <w:tab w:val="left" w:pos="2835"/>
          <w:tab w:val="left" w:pos="5386"/>
          <w:tab w:val="left" w:pos="7937"/>
        </w:tabs>
        <w:spacing w:after="0" w:line="240" w:lineRule="auto"/>
        <w:ind w:firstLine="283"/>
        <w:jc w:val="both"/>
        <w:rPr>
          <w:rFonts w:ascii="Times New Roman" w:hAnsi="Times New Roman" w:cs="Times New Roman"/>
          <w:b/>
          <w:color w:val="000000"/>
          <w:sz w:val="28"/>
          <w:szCs w:val="28"/>
        </w:rPr>
      </w:pPr>
      <w:r w:rsidRPr="00F617EC">
        <w:rPr>
          <w:rFonts w:ascii="Times New Roman" w:hAnsi="Times New Roman" w:cs="Times New Roman"/>
          <w:b/>
          <w:color w:val="FF0000"/>
          <w:sz w:val="28"/>
          <w:szCs w:val="28"/>
        </w:rPr>
        <w:t>b)</w:t>
      </w:r>
      <w:r w:rsidRPr="00F617EC">
        <w:rPr>
          <w:rFonts w:ascii="Times New Roman" w:hAnsi="Times New Roman" w:cs="Times New Roman"/>
          <w:color w:val="000000"/>
          <w:sz w:val="28"/>
          <w:szCs w:val="28"/>
        </w:rPr>
        <w:t xml:space="preserve"> Khoảng cách từ điểm </w:t>
      </w:r>
      <w:r w:rsidRPr="00F617EC">
        <w:rPr>
          <w:rFonts w:ascii="Times New Roman" w:hAnsi="Times New Roman" w:cs="Times New Roman"/>
          <w:color w:val="000000"/>
          <w:position w:val="-16"/>
          <w:sz w:val="28"/>
          <w:szCs w:val="28"/>
        </w:rPr>
        <w:object w:dxaOrig="900" w:dyaOrig="440" w14:anchorId="1E552B10">
          <v:shape id="_x0000_i1181" type="#_x0000_t75" style="width:45.2pt;height:22.35pt" o:ole="">
            <v:imagedata r:id="rId281" o:title=""/>
          </v:shape>
          <o:OLEObject Type="Embed" ProgID="Equation.DSMT4" ShapeID="_x0000_i1181" DrawAspect="Content" ObjectID="_1802346079" r:id="rId287"/>
        </w:object>
      </w:r>
      <w:r w:rsidRPr="00F617EC">
        <w:rPr>
          <w:rFonts w:ascii="Times New Roman" w:hAnsi="Times New Roman" w:cs="Times New Roman"/>
          <w:color w:val="000000"/>
          <w:sz w:val="28"/>
          <w:szCs w:val="28"/>
        </w:rPr>
        <w:t xml:space="preserve"> đến đường thẳng </w:t>
      </w:r>
      <w:r w:rsidRPr="00F617EC">
        <w:rPr>
          <w:rFonts w:ascii="Times New Roman" w:hAnsi="Times New Roman" w:cs="Times New Roman"/>
          <w:color w:val="000000"/>
          <w:position w:val="-10"/>
          <w:sz w:val="28"/>
          <w:szCs w:val="28"/>
        </w:rPr>
        <w:object w:dxaOrig="1880" w:dyaOrig="320" w14:anchorId="4461D104">
          <v:shape id="_x0000_i1182" type="#_x0000_t75" style="width:94.35pt;height:16.4pt" o:ole="">
            <v:imagedata r:id="rId279" o:title=""/>
          </v:shape>
          <o:OLEObject Type="Embed" ProgID="Equation.DSMT4" ShapeID="_x0000_i1182" DrawAspect="Content" ObjectID="_1802346080" r:id="rId288"/>
        </w:object>
      </w:r>
      <w:r w:rsidRPr="00F617EC">
        <w:rPr>
          <w:rFonts w:ascii="Times New Roman" w:hAnsi="Times New Roman" w:cs="Times New Roman"/>
          <w:color w:val="000000"/>
          <w:sz w:val="28"/>
          <w:szCs w:val="28"/>
        </w:rPr>
        <w:t xml:space="preserve"> là</w:t>
      </w:r>
      <w:r w:rsidR="00F617EC" w:rsidRPr="00F617EC">
        <w:rPr>
          <w:rFonts w:ascii="Times New Roman" w:hAnsi="Times New Roman" w:cs="Times New Roman"/>
          <w:color w:val="000000"/>
          <w:sz w:val="28"/>
          <w:szCs w:val="28"/>
        </w:rPr>
        <w:t>:</w:t>
      </w:r>
      <w:r w:rsidRPr="00F617EC">
        <w:rPr>
          <w:rFonts w:ascii="Times New Roman" w:hAnsi="Times New Roman" w:cs="Times New Roman"/>
          <w:color w:val="000000"/>
          <w:sz w:val="28"/>
          <w:szCs w:val="28"/>
        </w:rPr>
        <w:t xml:space="preserve"> </w:t>
      </w:r>
      <w:r w:rsidRPr="00F617EC">
        <w:rPr>
          <w:rFonts w:ascii="Times New Roman" w:hAnsi="Times New Roman" w:cs="Times New Roman"/>
          <w:color w:val="000000"/>
          <w:position w:val="-24"/>
          <w:sz w:val="28"/>
          <w:szCs w:val="28"/>
        </w:rPr>
        <w:object w:dxaOrig="1320" w:dyaOrig="639" w14:anchorId="779C55E0">
          <v:shape id="_x0000_i1183" type="#_x0000_t75" style="width:66.05pt;height:32.3pt" o:ole="">
            <v:imagedata r:id="rId289" o:title=""/>
          </v:shape>
          <o:OLEObject Type="Embed" ProgID="Equation.DSMT4" ShapeID="_x0000_i1183" DrawAspect="Content" ObjectID="_1802346081" r:id="rId290"/>
        </w:object>
      </w:r>
      <w:r w:rsidRPr="00F617EC">
        <w:rPr>
          <w:rFonts w:ascii="Times New Roman" w:hAnsi="Times New Roman" w:cs="Times New Roman"/>
          <w:color w:val="000000"/>
          <w:sz w:val="28"/>
          <w:szCs w:val="28"/>
        </w:rPr>
        <w:t>.</w:t>
      </w:r>
    </w:p>
    <w:p w14:paraId="5B19A55E" w14:textId="77777777" w:rsidR="00F617EC" w:rsidRPr="00F617EC" w:rsidRDefault="00233C14" w:rsidP="00F617EC">
      <w:pPr>
        <w:tabs>
          <w:tab w:val="left" w:pos="283"/>
          <w:tab w:val="left" w:pos="2835"/>
          <w:tab w:val="left" w:pos="5386"/>
          <w:tab w:val="left" w:pos="7937"/>
        </w:tabs>
        <w:spacing w:after="0" w:line="240" w:lineRule="auto"/>
        <w:ind w:firstLine="283"/>
        <w:jc w:val="both"/>
        <w:rPr>
          <w:rFonts w:ascii="Times New Roman" w:hAnsi="Times New Roman" w:cs="Times New Roman"/>
          <w:b/>
          <w:color w:val="000000"/>
          <w:sz w:val="28"/>
          <w:szCs w:val="28"/>
        </w:rPr>
      </w:pPr>
      <w:r w:rsidRPr="00F617EC">
        <w:rPr>
          <w:rFonts w:ascii="Times New Roman" w:hAnsi="Times New Roman" w:cs="Times New Roman"/>
          <w:b/>
          <w:color w:val="FF0000"/>
          <w:sz w:val="28"/>
          <w:szCs w:val="28"/>
        </w:rPr>
        <w:t>c)</w:t>
      </w:r>
      <w:r w:rsidRPr="00F617EC">
        <w:rPr>
          <w:rFonts w:ascii="Times New Roman" w:hAnsi="Times New Roman" w:cs="Times New Roman"/>
          <w:color w:val="000000"/>
          <w:sz w:val="28"/>
          <w:szCs w:val="28"/>
        </w:rPr>
        <w:t xml:space="preserve"> PTTS của đường thẳng có dạng </w:t>
      </w:r>
      <w:r w:rsidRPr="00F617EC">
        <w:rPr>
          <w:rFonts w:ascii="Times New Roman" w:hAnsi="Times New Roman" w:cs="Times New Roman"/>
          <w:color w:val="000000"/>
          <w:position w:val="-30"/>
          <w:sz w:val="28"/>
          <w:szCs w:val="28"/>
        </w:rPr>
        <w:object w:dxaOrig="1560" w:dyaOrig="720" w14:anchorId="439760E5">
          <v:shape id="_x0000_i1184" type="#_x0000_t75" style="width:78.95pt;height:36.25pt" o:ole="">
            <v:imagedata r:id="rId291" o:title=""/>
          </v:shape>
          <o:OLEObject Type="Embed" ProgID="Equation.DSMT4" ShapeID="_x0000_i1184" DrawAspect="Content" ObjectID="_1802346082" r:id="rId292"/>
        </w:object>
      </w:r>
      <w:r w:rsidRPr="00F617EC">
        <w:rPr>
          <w:rFonts w:ascii="Times New Roman" w:hAnsi="Times New Roman" w:cs="Times New Roman"/>
          <w:color w:val="000000"/>
          <w:sz w:val="28"/>
          <w:szCs w:val="28"/>
        </w:rPr>
        <w:t>.</w:t>
      </w:r>
    </w:p>
    <w:p w14:paraId="0B39CC0B" w14:textId="72EF22DE" w:rsidR="00233C14" w:rsidRPr="00F617EC" w:rsidRDefault="00233C14" w:rsidP="00F617EC">
      <w:pPr>
        <w:tabs>
          <w:tab w:val="left" w:pos="283"/>
          <w:tab w:val="left" w:pos="2835"/>
          <w:tab w:val="left" w:pos="5386"/>
          <w:tab w:val="left" w:pos="7937"/>
        </w:tabs>
        <w:spacing w:after="0" w:line="240" w:lineRule="auto"/>
        <w:ind w:firstLine="283"/>
        <w:jc w:val="both"/>
        <w:rPr>
          <w:rFonts w:ascii="Times New Roman" w:hAnsi="Times New Roman" w:cs="Times New Roman"/>
          <w:color w:val="000000"/>
          <w:sz w:val="28"/>
          <w:szCs w:val="28"/>
        </w:rPr>
      </w:pPr>
      <w:r w:rsidRPr="00F617EC">
        <w:rPr>
          <w:rFonts w:ascii="Times New Roman" w:hAnsi="Times New Roman" w:cs="Times New Roman"/>
          <w:b/>
          <w:color w:val="FF0000"/>
          <w:sz w:val="28"/>
          <w:szCs w:val="28"/>
        </w:rPr>
        <w:t>d)</w:t>
      </w:r>
      <w:r w:rsidRPr="00F617EC">
        <w:rPr>
          <w:rFonts w:ascii="Times New Roman" w:hAnsi="Times New Roman" w:cs="Times New Roman"/>
          <w:color w:val="000000"/>
          <w:sz w:val="28"/>
          <w:szCs w:val="28"/>
        </w:rPr>
        <w:t xml:space="preserve"> Điểm </w:t>
      </w:r>
      <w:r w:rsidRPr="00F617EC">
        <w:rPr>
          <w:rFonts w:ascii="Times New Roman" w:hAnsi="Times New Roman" w:cs="Times New Roman"/>
          <w:color w:val="000000"/>
          <w:position w:val="-10"/>
          <w:sz w:val="28"/>
          <w:szCs w:val="28"/>
        </w:rPr>
        <w:object w:dxaOrig="1060" w:dyaOrig="320" w14:anchorId="216D0809">
          <v:shape id="_x0000_i1185" type="#_x0000_t75" style="width:52.65pt;height:16.4pt" o:ole="">
            <v:imagedata r:id="rId293" o:title=""/>
          </v:shape>
          <o:OLEObject Type="Embed" ProgID="Equation.DSMT4" ShapeID="_x0000_i1185" DrawAspect="Content" ObjectID="_1802346083" r:id="rId294"/>
        </w:object>
      </w:r>
      <w:r w:rsidRPr="00F617EC">
        <w:rPr>
          <w:rFonts w:ascii="Times New Roman" w:hAnsi="Times New Roman" w:cs="Times New Roman"/>
          <w:color w:val="000000"/>
          <w:sz w:val="28"/>
          <w:szCs w:val="28"/>
        </w:rPr>
        <w:t xml:space="preserve"> thuộc đường thẳng </w:t>
      </w:r>
      <w:r w:rsidRPr="00F617EC">
        <w:rPr>
          <w:rFonts w:ascii="Times New Roman" w:hAnsi="Times New Roman" w:cs="Times New Roman"/>
          <w:color w:val="000000"/>
          <w:position w:val="-6"/>
          <w:sz w:val="28"/>
          <w:szCs w:val="28"/>
        </w:rPr>
        <w:object w:dxaOrig="220" w:dyaOrig="279" w14:anchorId="6EDA08C0">
          <v:shape id="_x0000_i1186" type="#_x0000_t75" style="width:11.4pt;height:14.4pt" o:ole="">
            <v:imagedata r:id="rId295" o:title=""/>
          </v:shape>
          <o:OLEObject Type="Embed" ProgID="Equation.DSMT4" ShapeID="_x0000_i1186" DrawAspect="Content" ObjectID="_1802346084" r:id="rId296"/>
        </w:object>
      </w:r>
      <w:r w:rsidRPr="00F617EC">
        <w:rPr>
          <w:rFonts w:ascii="Times New Roman" w:hAnsi="Times New Roman" w:cs="Times New Roman"/>
          <w:color w:val="000000"/>
          <w:sz w:val="28"/>
          <w:szCs w:val="28"/>
        </w:rPr>
        <w:t>.</w:t>
      </w:r>
    </w:p>
    <w:p w14:paraId="43558BA7" w14:textId="1EAF39F4" w:rsidR="00233C14" w:rsidRPr="00F617EC" w:rsidRDefault="00F617EC" w:rsidP="00F617EC">
      <w:pPr>
        <w:tabs>
          <w:tab w:val="left" w:pos="283"/>
          <w:tab w:val="left" w:pos="2835"/>
          <w:tab w:val="left" w:pos="5386"/>
          <w:tab w:val="left" w:pos="7937"/>
        </w:tabs>
        <w:spacing w:after="0" w:line="240" w:lineRule="auto"/>
        <w:ind w:firstLine="283"/>
        <w:jc w:val="center"/>
        <w:rPr>
          <w:rFonts w:ascii="Times New Roman" w:hAnsi="Times New Roman" w:cs="Times New Roman"/>
          <w:color w:val="000000"/>
          <w:sz w:val="28"/>
          <w:szCs w:val="28"/>
        </w:rPr>
      </w:pPr>
      <w:r w:rsidRPr="00F617EC">
        <w:rPr>
          <w:rFonts w:ascii="Times New Roman" w:hAnsi="Times New Roman" w:cs="Times New Roman"/>
          <w:b/>
          <w:color w:val="0000FF"/>
          <w:sz w:val="28"/>
          <w:szCs w:val="28"/>
        </w:rPr>
        <w:t>Lời giải</w:t>
      </w:r>
      <w:r w:rsidR="00233C14" w:rsidRPr="00F617EC">
        <w:rPr>
          <w:rFonts w:ascii="Times New Roman" w:hAnsi="Times New Roman" w:cs="Times New Roman"/>
          <w:b/>
          <w:color w:val="000000"/>
          <w:sz w:val="28"/>
          <w:szCs w:val="28"/>
        </w:rPr>
        <w:t>:</w:t>
      </w:r>
    </w:p>
    <w:p w14:paraId="07D2F445" w14:textId="77777777" w:rsidR="00F617EC" w:rsidRPr="00F617EC" w:rsidRDefault="00233C14" w:rsidP="00F617EC">
      <w:pPr>
        <w:tabs>
          <w:tab w:val="left" w:pos="283"/>
          <w:tab w:val="left" w:pos="2835"/>
          <w:tab w:val="left" w:pos="5386"/>
          <w:tab w:val="left" w:pos="7937"/>
        </w:tabs>
        <w:spacing w:after="0" w:line="240" w:lineRule="auto"/>
        <w:ind w:firstLine="283"/>
        <w:jc w:val="both"/>
        <w:rPr>
          <w:rFonts w:ascii="Times New Roman" w:hAnsi="Times New Roman" w:cs="Times New Roman"/>
          <w:b/>
          <w:color w:val="000000"/>
          <w:sz w:val="28"/>
          <w:szCs w:val="28"/>
        </w:rPr>
      </w:pPr>
      <w:r w:rsidRPr="00F617EC">
        <w:rPr>
          <w:rFonts w:ascii="Times New Roman" w:hAnsi="Times New Roman" w:cs="Times New Roman"/>
          <w:color w:val="000000"/>
          <w:sz w:val="28"/>
          <w:szCs w:val="28"/>
        </w:rPr>
        <w:t>a-sai, b-đúng, c-đúng, d-đúng.</w:t>
      </w:r>
    </w:p>
    <w:p w14:paraId="4EAA9D2D" w14:textId="77777777" w:rsidR="00F617EC" w:rsidRPr="00F617EC" w:rsidRDefault="00233C14" w:rsidP="00F617EC">
      <w:pPr>
        <w:tabs>
          <w:tab w:val="left" w:pos="283"/>
          <w:tab w:val="left" w:pos="2835"/>
          <w:tab w:val="left" w:pos="5386"/>
          <w:tab w:val="left" w:pos="7937"/>
        </w:tabs>
        <w:spacing w:after="0" w:line="240" w:lineRule="auto"/>
        <w:ind w:firstLine="283"/>
        <w:jc w:val="both"/>
        <w:rPr>
          <w:rFonts w:ascii="Times New Roman" w:hAnsi="Times New Roman" w:cs="Times New Roman"/>
          <w:b/>
          <w:color w:val="000000"/>
          <w:sz w:val="28"/>
          <w:szCs w:val="28"/>
        </w:rPr>
      </w:pPr>
      <w:r w:rsidRPr="00F617EC">
        <w:rPr>
          <w:rFonts w:ascii="Times New Roman" w:hAnsi="Times New Roman" w:cs="Times New Roman"/>
          <w:b/>
          <w:color w:val="000000"/>
          <w:sz w:val="28"/>
          <w:szCs w:val="28"/>
        </w:rPr>
        <w:t>a)</w:t>
      </w:r>
      <w:r w:rsidRPr="00F617EC">
        <w:rPr>
          <w:rFonts w:ascii="Times New Roman" w:hAnsi="Times New Roman" w:cs="Times New Roman"/>
          <w:color w:val="000000"/>
          <w:sz w:val="28"/>
          <w:szCs w:val="28"/>
        </w:rPr>
        <w:t xml:space="preserve"> </w:t>
      </w:r>
      <w:r w:rsidRPr="00F617EC">
        <w:rPr>
          <w:rFonts w:ascii="Times New Roman" w:hAnsi="Times New Roman" w:cs="Times New Roman"/>
          <w:color w:val="000000"/>
          <w:position w:val="-6"/>
          <w:sz w:val="28"/>
          <w:szCs w:val="28"/>
        </w:rPr>
        <w:object w:dxaOrig="220" w:dyaOrig="279" w14:anchorId="3D8E9287">
          <v:shape id="_x0000_i1187" type="#_x0000_t75" style="width:11.4pt;height:14.4pt" o:ole="">
            <v:imagedata r:id="rId283" o:title=""/>
          </v:shape>
          <o:OLEObject Type="Embed" ProgID="Equation.DSMT4" ShapeID="_x0000_i1187" DrawAspect="Content" ObjectID="_1802346085" r:id="rId297"/>
        </w:object>
      </w:r>
      <w:r w:rsidRPr="00F617EC">
        <w:rPr>
          <w:rFonts w:ascii="Times New Roman" w:hAnsi="Times New Roman" w:cs="Times New Roman"/>
          <w:color w:val="000000"/>
          <w:sz w:val="28"/>
          <w:szCs w:val="28"/>
        </w:rPr>
        <w:t xml:space="preserve"> có một véctơ pháp tuyến là </w:t>
      </w:r>
      <w:r w:rsidRPr="00F617EC">
        <w:rPr>
          <w:rFonts w:ascii="Times New Roman" w:hAnsi="Times New Roman" w:cs="Times New Roman"/>
          <w:color w:val="000000"/>
          <w:position w:val="-10"/>
          <w:sz w:val="28"/>
          <w:szCs w:val="28"/>
        </w:rPr>
        <w:object w:dxaOrig="1060" w:dyaOrig="320" w14:anchorId="21982AB9">
          <v:shape id="_x0000_i1188" type="#_x0000_t75" style="width:52.65pt;height:16.4pt" o:ole="">
            <v:imagedata r:id="rId298" o:title=""/>
          </v:shape>
          <o:OLEObject Type="Embed" ProgID="Equation.DSMT4" ShapeID="_x0000_i1188" DrawAspect="Content" ObjectID="_1802346086" r:id="rId299"/>
        </w:object>
      </w:r>
      <w:r w:rsidRPr="00F617EC">
        <w:rPr>
          <w:rFonts w:ascii="Times New Roman" w:hAnsi="Times New Roman" w:cs="Times New Roman"/>
          <w:color w:val="000000"/>
          <w:sz w:val="28"/>
          <w:szCs w:val="28"/>
        </w:rPr>
        <w:t xml:space="preserve"> là khẳng định sai vì </w:t>
      </w:r>
      <w:r w:rsidRPr="00F617EC">
        <w:rPr>
          <w:rFonts w:ascii="Times New Roman" w:hAnsi="Times New Roman" w:cs="Times New Roman"/>
          <w:color w:val="000000"/>
          <w:position w:val="-10"/>
          <w:sz w:val="28"/>
          <w:szCs w:val="28"/>
        </w:rPr>
        <w:object w:dxaOrig="1060" w:dyaOrig="320" w14:anchorId="65ABC157">
          <v:shape id="_x0000_i1189" type="#_x0000_t75" style="width:52.65pt;height:16.4pt" o:ole="">
            <v:imagedata r:id="rId300" o:title=""/>
          </v:shape>
          <o:OLEObject Type="Embed" ProgID="Equation.DSMT4" ShapeID="_x0000_i1189" DrawAspect="Content" ObjectID="_1802346087" r:id="rId301"/>
        </w:object>
      </w:r>
      <w:r w:rsidRPr="00F617EC">
        <w:rPr>
          <w:rFonts w:ascii="Times New Roman" w:hAnsi="Times New Roman" w:cs="Times New Roman"/>
          <w:color w:val="000000"/>
          <w:sz w:val="28"/>
          <w:szCs w:val="28"/>
        </w:rPr>
        <w:t xml:space="preserve"> là tọa độ véctơ chỉ phương của </w:t>
      </w:r>
      <w:r w:rsidRPr="00F617EC">
        <w:rPr>
          <w:rFonts w:ascii="Times New Roman" w:hAnsi="Times New Roman" w:cs="Times New Roman"/>
          <w:color w:val="000000"/>
          <w:position w:val="-6"/>
          <w:sz w:val="28"/>
          <w:szCs w:val="28"/>
        </w:rPr>
        <w:object w:dxaOrig="220" w:dyaOrig="279" w14:anchorId="0925010C">
          <v:shape id="_x0000_i1190" type="#_x0000_t75" style="width:11.4pt;height:14.4pt" o:ole="">
            <v:imagedata r:id="rId295" o:title=""/>
          </v:shape>
          <o:OLEObject Type="Embed" ProgID="Equation.DSMT4" ShapeID="_x0000_i1190" DrawAspect="Content" ObjectID="_1802346088" r:id="rId302"/>
        </w:object>
      </w:r>
      <w:r w:rsidRPr="00F617EC">
        <w:rPr>
          <w:rFonts w:ascii="Times New Roman" w:hAnsi="Times New Roman" w:cs="Times New Roman"/>
          <w:color w:val="000000"/>
          <w:sz w:val="28"/>
          <w:szCs w:val="28"/>
        </w:rPr>
        <w:t>.</w:t>
      </w:r>
    </w:p>
    <w:p w14:paraId="37279A08" w14:textId="7074FA56" w:rsidR="00F617EC" w:rsidRPr="00F617EC" w:rsidRDefault="00233C14" w:rsidP="00F617EC">
      <w:pPr>
        <w:tabs>
          <w:tab w:val="left" w:pos="283"/>
          <w:tab w:val="left" w:pos="2835"/>
          <w:tab w:val="left" w:pos="5386"/>
          <w:tab w:val="left" w:pos="7937"/>
        </w:tabs>
        <w:spacing w:after="0" w:line="240" w:lineRule="auto"/>
        <w:ind w:firstLine="283"/>
        <w:jc w:val="both"/>
        <w:rPr>
          <w:rFonts w:ascii="Times New Roman" w:hAnsi="Times New Roman" w:cs="Times New Roman"/>
          <w:color w:val="000000"/>
          <w:sz w:val="28"/>
          <w:szCs w:val="28"/>
        </w:rPr>
      </w:pPr>
      <w:r w:rsidRPr="00F617EC">
        <w:rPr>
          <w:rFonts w:ascii="Times New Roman" w:hAnsi="Times New Roman" w:cs="Times New Roman"/>
          <w:b/>
          <w:color w:val="000000"/>
          <w:sz w:val="28"/>
          <w:szCs w:val="28"/>
        </w:rPr>
        <w:t>b)</w:t>
      </w:r>
      <w:r w:rsidRPr="00F617EC">
        <w:rPr>
          <w:rFonts w:ascii="Times New Roman" w:hAnsi="Times New Roman" w:cs="Times New Roman"/>
          <w:color w:val="000000"/>
          <w:sz w:val="28"/>
          <w:szCs w:val="28"/>
        </w:rPr>
        <w:t xml:space="preserve"> Khoảng cách từ điểm </w:t>
      </w:r>
      <w:r w:rsidRPr="00F617EC">
        <w:rPr>
          <w:rFonts w:ascii="Times New Roman" w:hAnsi="Times New Roman" w:cs="Times New Roman"/>
          <w:color w:val="000000"/>
          <w:position w:val="-16"/>
          <w:sz w:val="28"/>
          <w:szCs w:val="28"/>
        </w:rPr>
        <w:object w:dxaOrig="900" w:dyaOrig="440" w14:anchorId="6BA5E60D">
          <v:shape id="_x0000_i1191" type="#_x0000_t75" style="width:45.2pt;height:22.35pt" o:ole="">
            <v:imagedata r:id="rId281" o:title=""/>
          </v:shape>
          <o:OLEObject Type="Embed" ProgID="Equation.DSMT4" ShapeID="_x0000_i1191" DrawAspect="Content" ObjectID="_1802346089" r:id="rId303"/>
        </w:object>
      </w:r>
      <w:r w:rsidRPr="00F617EC">
        <w:rPr>
          <w:rFonts w:ascii="Times New Roman" w:hAnsi="Times New Roman" w:cs="Times New Roman"/>
          <w:color w:val="000000"/>
          <w:sz w:val="28"/>
          <w:szCs w:val="28"/>
        </w:rPr>
        <w:t xml:space="preserve"> đến đường thẳng </w:t>
      </w:r>
      <w:r w:rsidRPr="00F617EC">
        <w:rPr>
          <w:rFonts w:ascii="Times New Roman" w:hAnsi="Times New Roman" w:cs="Times New Roman"/>
          <w:color w:val="000000"/>
          <w:position w:val="-10"/>
          <w:sz w:val="28"/>
          <w:szCs w:val="28"/>
        </w:rPr>
        <w:object w:dxaOrig="1880" w:dyaOrig="320" w14:anchorId="56775F82">
          <v:shape id="_x0000_i1192" type="#_x0000_t75" style="width:94.35pt;height:16.4pt" o:ole="">
            <v:imagedata r:id="rId279" o:title=""/>
          </v:shape>
          <o:OLEObject Type="Embed" ProgID="Equation.DSMT4" ShapeID="_x0000_i1192" DrawAspect="Content" ObjectID="_1802346090" r:id="rId304"/>
        </w:object>
      </w:r>
      <w:r w:rsidRPr="00F617EC">
        <w:rPr>
          <w:rFonts w:ascii="Times New Roman" w:hAnsi="Times New Roman" w:cs="Times New Roman"/>
          <w:color w:val="000000"/>
          <w:sz w:val="28"/>
          <w:szCs w:val="28"/>
        </w:rPr>
        <w:t xml:space="preserve"> là</w:t>
      </w:r>
      <w:r w:rsidR="00F617EC" w:rsidRPr="00F617EC">
        <w:rPr>
          <w:rFonts w:ascii="Times New Roman" w:hAnsi="Times New Roman" w:cs="Times New Roman"/>
          <w:color w:val="000000"/>
          <w:sz w:val="28"/>
          <w:szCs w:val="28"/>
        </w:rPr>
        <w:t>:</w:t>
      </w:r>
      <w:r w:rsidRPr="00F617EC">
        <w:rPr>
          <w:rFonts w:ascii="Times New Roman" w:hAnsi="Times New Roman" w:cs="Times New Roman"/>
          <w:color w:val="000000"/>
          <w:position w:val="-32"/>
          <w:sz w:val="28"/>
          <w:szCs w:val="28"/>
        </w:rPr>
        <w:object w:dxaOrig="3260" w:dyaOrig="820" w14:anchorId="3C97CF86">
          <v:shape id="_x0000_i1193" type="#_x0000_t75" style="width:163.35pt;height:40.7pt" o:ole="">
            <v:imagedata r:id="rId305" o:title=""/>
          </v:shape>
          <o:OLEObject Type="Embed" ProgID="Equation.DSMT4" ShapeID="_x0000_i1193" DrawAspect="Content" ObjectID="_1802346091" r:id="rId306"/>
        </w:object>
      </w:r>
    </w:p>
    <w:p w14:paraId="757CB211" w14:textId="306655B2" w:rsidR="00F617EC" w:rsidRPr="00F617EC" w:rsidRDefault="00233C14" w:rsidP="00F617EC">
      <w:pPr>
        <w:tabs>
          <w:tab w:val="left" w:pos="283"/>
          <w:tab w:val="left" w:pos="2835"/>
          <w:tab w:val="left" w:pos="5386"/>
          <w:tab w:val="left" w:pos="7937"/>
        </w:tabs>
        <w:spacing w:after="0" w:line="240" w:lineRule="auto"/>
        <w:ind w:firstLine="283"/>
        <w:jc w:val="both"/>
        <w:rPr>
          <w:rFonts w:ascii="Times New Roman" w:hAnsi="Times New Roman" w:cs="Times New Roman"/>
          <w:color w:val="000000"/>
          <w:sz w:val="28"/>
          <w:szCs w:val="28"/>
        </w:rPr>
      </w:pPr>
      <w:r w:rsidRPr="00F617EC">
        <w:rPr>
          <w:rFonts w:ascii="Times New Roman" w:hAnsi="Times New Roman" w:cs="Times New Roman"/>
          <w:b/>
          <w:color w:val="000000"/>
          <w:sz w:val="28"/>
          <w:szCs w:val="28"/>
        </w:rPr>
        <w:lastRenderedPageBreak/>
        <w:t>c)</w:t>
      </w:r>
      <w:r w:rsidRPr="00F617EC">
        <w:rPr>
          <w:rFonts w:ascii="Times New Roman" w:hAnsi="Times New Roman" w:cs="Times New Roman"/>
          <w:color w:val="000000"/>
          <w:sz w:val="28"/>
          <w:szCs w:val="28"/>
        </w:rPr>
        <w:t xml:space="preserve"> PTTS của đường thẳng đi đi qua </w:t>
      </w:r>
      <w:r w:rsidRPr="00F617EC">
        <w:rPr>
          <w:rFonts w:ascii="Times New Roman" w:hAnsi="Times New Roman" w:cs="Times New Roman"/>
          <w:color w:val="000000"/>
          <w:position w:val="-16"/>
          <w:sz w:val="28"/>
          <w:szCs w:val="28"/>
        </w:rPr>
        <w:object w:dxaOrig="700" w:dyaOrig="440" w14:anchorId="27012498">
          <v:shape id="_x0000_i1194" type="#_x0000_t75" style="width:34.75pt;height:22.35pt" o:ole="">
            <v:imagedata r:id="rId307" o:title=""/>
          </v:shape>
          <o:OLEObject Type="Embed" ProgID="Equation.DSMT4" ShapeID="_x0000_i1194" DrawAspect="Content" ObjectID="_1802346092" r:id="rId308"/>
        </w:object>
      </w:r>
      <w:r w:rsidRPr="00F617EC">
        <w:rPr>
          <w:rFonts w:ascii="Times New Roman" w:hAnsi="Times New Roman" w:cs="Times New Roman"/>
          <w:color w:val="000000"/>
          <w:sz w:val="28"/>
          <w:szCs w:val="28"/>
        </w:rPr>
        <w:t xml:space="preserve">và có vtcp </w:t>
      </w:r>
      <w:r w:rsidRPr="00F617EC">
        <w:rPr>
          <w:rFonts w:ascii="Times New Roman" w:hAnsi="Times New Roman" w:cs="Times New Roman"/>
          <w:color w:val="000000"/>
          <w:position w:val="-16"/>
          <w:sz w:val="28"/>
          <w:szCs w:val="28"/>
        </w:rPr>
        <w:object w:dxaOrig="859" w:dyaOrig="440" w14:anchorId="71E597AF">
          <v:shape id="_x0000_i1195" type="#_x0000_t75" style="width:43.2pt;height:22.35pt" o:ole="">
            <v:imagedata r:id="rId309" o:title=""/>
          </v:shape>
          <o:OLEObject Type="Embed" ProgID="Equation.DSMT4" ShapeID="_x0000_i1195" DrawAspect="Content" ObjectID="_1802346093" r:id="rId310"/>
        </w:object>
      </w:r>
      <w:r w:rsidRPr="00F617EC">
        <w:rPr>
          <w:rFonts w:ascii="Times New Roman" w:hAnsi="Times New Roman" w:cs="Times New Roman"/>
          <w:color w:val="000000"/>
          <w:sz w:val="28"/>
          <w:szCs w:val="28"/>
        </w:rPr>
        <w:t>là</w:t>
      </w:r>
      <w:r w:rsidR="00F617EC" w:rsidRPr="00F617EC">
        <w:rPr>
          <w:rFonts w:ascii="Times New Roman" w:hAnsi="Times New Roman" w:cs="Times New Roman"/>
          <w:color w:val="000000"/>
          <w:sz w:val="28"/>
          <w:szCs w:val="28"/>
        </w:rPr>
        <w:t>:</w:t>
      </w:r>
      <w:r w:rsidRPr="00F617EC">
        <w:rPr>
          <w:rFonts w:ascii="Times New Roman" w:hAnsi="Times New Roman" w:cs="Times New Roman"/>
          <w:color w:val="000000"/>
          <w:sz w:val="28"/>
          <w:szCs w:val="28"/>
        </w:rPr>
        <w:t xml:space="preserve"> </w:t>
      </w:r>
      <w:r w:rsidRPr="00F617EC">
        <w:rPr>
          <w:rFonts w:ascii="Times New Roman" w:hAnsi="Times New Roman" w:cs="Times New Roman"/>
          <w:color w:val="000000"/>
          <w:position w:val="-30"/>
          <w:sz w:val="28"/>
          <w:szCs w:val="28"/>
        </w:rPr>
        <w:object w:dxaOrig="1560" w:dyaOrig="720" w14:anchorId="0FF904D2">
          <v:shape id="_x0000_i1196" type="#_x0000_t75" style="width:78.95pt;height:36.25pt" o:ole="">
            <v:imagedata r:id="rId291" o:title=""/>
          </v:shape>
          <o:OLEObject Type="Embed" ProgID="Equation.DSMT4" ShapeID="_x0000_i1196" DrawAspect="Content" ObjectID="_1802346094" r:id="rId311"/>
        </w:object>
      </w:r>
    </w:p>
    <w:p w14:paraId="3D39EE55" w14:textId="054CFC6E" w:rsidR="00233C14" w:rsidRPr="00F617EC" w:rsidRDefault="00233C14" w:rsidP="00F617EC">
      <w:pPr>
        <w:tabs>
          <w:tab w:val="left" w:pos="283"/>
          <w:tab w:val="left" w:pos="2835"/>
          <w:tab w:val="left" w:pos="5386"/>
          <w:tab w:val="left" w:pos="7937"/>
        </w:tabs>
        <w:spacing w:after="0" w:line="240" w:lineRule="auto"/>
        <w:ind w:firstLine="283"/>
        <w:jc w:val="both"/>
        <w:rPr>
          <w:rFonts w:ascii="Times New Roman" w:hAnsi="Times New Roman" w:cs="Times New Roman"/>
          <w:color w:val="000000"/>
          <w:sz w:val="28"/>
          <w:szCs w:val="28"/>
        </w:rPr>
      </w:pPr>
      <w:r w:rsidRPr="00F617EC">
        <w:rPr>
          <w:rFonts w:ascii="Times New Roman" w:hAnsi="Times New Roman" w:cs="Times New Roman"/>
          <w:b/>
          <w:color w:val="000000"/>
          <w:sz w:val="28"/>
          <w:szCs w:val="28"/>
        </w:rPr>
        <w:t>d)</w:t>
      </w:r>
      <w:r w:rsidRPr="00F617EC">
        <w:rPr>
          <w:rFonts w:ascii="Times New Roman" w:hAnsi="Times New Roman" w:cs="Times New Roman"/>
          <w:color w:val="000000"/>
          <w:sz w:val="28"/>
          <w:szCs w:val="28"/>
        </w:rPr>
        <w:t xml:space="preserve"> Điểm </w:t>
      </w:r>
      <w:r w:rsidRPr="00F617EC">
        <w:rPr>
          <w:rFonts w:ascii="Times New Roman" w:hAnsi="Times New Roman" w:cs="Times New Roman"/>
          <w:color w:val="000000"/>
          <w:position w:val="-10"/>
          <w:sz w:val="28"/>
          <w:szCs w:val="28"/>
        </w:rPr>
        <w:object w:dxaOrig="1060" w:dyaOrig="320" w14:anchorId="5F3AA3A9">
          <v:shape id="_x0000_i1197" type="#_x0000_t75" style="width:52.65pt;height:16.4pt" o:ole="">
            <v:imagedata r:id="rId312" o:title=""/>
          </v:shape>
          <o:OLEObject Type="Embed" ProgID="Equation.DSMT4" ShapeID="_x0000_i1197" DrawAspect="Content" ObjectID="_1802346095" r:id="rId313"/>
        </w:object>
      </w:r>
      <w:r w:rsidRPr="00F617EC">
        <w:rPr>
          <w:rFonts w:ascii="Times New Roman" w:hAnsi="Times New Roman" w:cs="Times New Roman"/>
          <w:color w:val="000000"/>
          <w:sz w:val="28"/>
          <w:szCs w:val="28"/>
        </w:rPr>
        <w:t xml:space="preserve"> thuộc đường thẳng </w:t>
      </w:r>
      <w:r w:rsidRPr="00F617EC">
        <w:rPr>
          <w:rFonts w:ascii="Times New Roman" w:hAnsi="Times New Roman" w:cs="Times New Roman"/>
          <w:color w:val="000000"/>
          <w:position w:val="-6"/>
          <w:sz w:val="28"/>
          <w:szCs w:val="28"/>
        </w:rPr>
        <w:object w:dxaOrig="220" w:dyaOrig="279" w14:anchorId="67A56D26">
          <v:shape id="_x0000_i1198" type="#_x0000_t75" style="width:11.4pt;height:14.4pt" o:ole="">
            <v:imagedata r:id="rId295" o:title=""/>
          </v:shape>
          <o:OLEObject Type="Embed" ProgID="Equation.DSMT4" ShapeID="_x0000_i1198" DrawAspect="Content" ObjectID="_1802346096" r:id="rId314"/>
        </w:object>
      </w:r>
      <w:r w:rsidRPr="00F617EC">
        <w:rPr>
          <w:rFonts w:ascii="Times New Roman" w:hAnsi="Times New Roman" w:cs="Times New Roman"/>
          <w:color w:val="000000"/>
          <w:sz w:val="28"/>
          <w:szCs w:val="28"/>
        </w:rPr>
        <w:t xml:space="preserve"> là khẳng định đúng vì có </w:t>
      </w:r>
      <w:r w:rsidRPr="00F617EC">
        <w:rPr>
          <w:rFonts w:ascii="Times New Roman" w:hAnsi="Times New Roman" w:cs="Times New Roman"/>
          <w:color w:val="000000"/>
          <w:position w:val="-6"/>
          <w:sz w:val="28"/>
          <w:szCs w:val="28"/>
        </w:rPr>
        <w:object w:dxaOrig="480" w:dyaOrig="279" w14:anchorId="50593414">
          <v:shape id="_x0000_i1199" type="#_x0000_t75" style="width:23.85pt;height:14.4pt" o:ole="">
            <v:imagedata r:id="rId315" o:title=""/>
          </v:shape>
          <o:OLEObject Type="Embed" ProgID="Equation.DSMT4" ShapeID="_x0000_i1199" DrawAspect="Content" ObjectID="_1802346097" r:id="rId316"/>
        </w:object>
      </w:r>
      <w:r w:rsidRPr="00F617EC">
        <w:rPr>
          <w:rFonts w:ascii="Times New Roman" w:hAnsi="Times New Roman" w:cs="Times New Roman"/>
          <w:color w:val="000000"/>
          <w:sz w:val="28"/>
          <w:szCs w:val="28"/>
        </w:rPr>
        <w:t xml:space="preserve"> vào phương trình thì </w:t>
      </w:r>
      <w:r w:rsidRPr="00F617EC">
        <w:rPr>
          <w:rFonts w:ascii="Times New Roman" w:hAnsi="Times New Roman" w:cs="Times New Roman"/>
          <w:color w:val="000000"/>
          <w:position w:val="-10"/>
          <w:sz w:val="28"/>
          <w:szCs w:val="28"/>
        </w:rPr>
        <w:object w:dxaOrig="1500" w:dyaOrig="320" w14:anchorId="092FC4FA">
          <v:shape id="_x0000_i1200" type="#_x0000_t75" style="width:75pt;height:16.4pt" o:ole="">
            <v:imagedata r:id="rId317" o:title=""/>
          </v:shape>
          <o:OLEObject Type="Embed" ProgID="Equation.DSMT4" ShapeID="_x0000_i1200" DrawAspect="Content" ObjectID="_1802346098" r:id="rId318"/>
        </w:object>
      </w:r>
      <w:r w:rsidRPr="00F617EC">
        <w:rPr>
          <w:rFonts w:ascii="Times New Roman" w:hAnsi="Times New Roman" w:cs="Times New Roman"/>
          <w:color w:val="000000"/>
          <w:sz w:val="28"/>
          <w:szCs w:val="28"/>
        </w:rPr>
        <w:t>.</w:t>
      </w:r>
    </w:p>
    <w:p w14:paraId="5B53B38D" w14:textId="759AEEEB" w:rsidR="00F617EC" w:rsidRPr="00F617EC" w:rsidRDefault="00233C14" w:rsidP="00F617EC">
      <w:pPr>
        <w:pStyle w:val="ListParagraph"/>
        <w:numPr>
          <w:ilvl w:val="0"/>
          <w:numId w:val="15"/>
        </w:numPr>
        <w:spacing w:before="120" w:after="0" w:line="276" w:lineRule="auto"/>
        <w:rPr>
          <w:rFonts w:ascii="Times New Roman" w:hAnsi="Times New Roman" w:cs="Times New Roman"/>
          <w:b/>
          <w:color w:val="000000"/>
          <w:sz w:val="28"/>
          <w:szCs w:val="28"/>
        </w:rPr>
      </w:pPr>
      <w:r w:rsidRPr="00F617EC">
        <w:rPr>
          <w:rFonts w:ascii="Times New Roman" w:hAnsi="Times New Roman" w:cs="Times New Roman"/>
          <w:color w:val="000000"/>
          <w:sz w:val="28"/>
          <w:szCs w:val="28"/>
        </w:rPr>
        <w:t xml:space="preserve">Một hộp có </w:t>
      </w:r>
      <w:r w:rsidRPr="00F617EC">
        <w:rPr>
          <w:rFonts w:ascii="Times New Roman" w:hAnsi="Times New Roman" w:cs="Times New Roman"/>
          <w:position w:val="-4"/>
          <w:sz w:val="28"/>
          <w:szCs w:val="28"/>
        </w:rPr>
        <w:object w:dxaOrig="320" w:dyaOrig="260" w14:anchorId="08A458E8">
          <v:shape id="_x0000_i1201" type="#_x0000_t75" style="width:16.4pt;height:13.4pt" o:ole="">
            <v:imagedata r:id="rId319" o:title=""/>
          </v:shape>
          <o:OLEObject Type="Embed" ProgID="Equation.DSMT4" ShapeID="_x0000_i1201" DrawAspect="Content" ObjectID="_1802346099" r:id="rId320"/>
        </w:object>
      </w:r>
      <w:r w:rsidRPr="00F617EC">
        <w:rPr>
          <w:rFonts w:ascii="Times New Roman" w:hAnsi="Times New Roman" w:cs="Times New Roman"/>
          <w:color w:val="000000"/>
          <w:sz w:val="28"/>
          <w:szCs w:val="28"/>
        </w:rPr>
        <w:t xml:space="preserve"> viên bi màu xanh và </w:t>
      </w:r>
      <w:r w:rsidRPr="00F617EC">
        <w:rPr>
          <w:rFonts w:ascii="Times New Roman" w:hAnsi="Times New Roman" w:cs="Times New Roman"/>
          <w:position w:val="-6"/>
          <w:sz w:val="28"/>
          <w:szCs w:val="28"/>
        </w:rPr>
        <w:object w:dxaOrig="320" w:dyaOrig="279" w14:anchorId="23F36498">
          <v:shape id="_x0000_i1202" type="#_x0000_t75" style="width:16.4pt;height:14.4pt" o:ole="">
            <v:imagedata r:id="rId321" o:title=""/>
          </v:shape>
          <o:OLEObject Type="Embed" ProgID="Equation.DSMT4" ShapeID="_x0000_i1202" DrawAspect="Content" ObjectID="_1802346100" r:id="rId322"/>
        </w:object>
      </w:r>
      <w:r w:rsidRPr="00F617EC">
        <w:rPr>
          <w:rFonts w:ascii="Times New Roman" w:hAnsi="Times New Roman" w:cs="Times New Roman"/>
          <w:color w:val="000000"/>
          <w:sz w:val="28"/>
          <w:szCs w:val="28"/>
        </w:rPr>
        <w:t xml:space="preserve"> viên bi màu đen, các viên bi là khác nhau. Xét tính đúng sai của các khẳng định sau:</w:t>
      </w:r>
    </w:p>
    <w:p w14:paraId="1250A5E8" w14:textId="77777777" w:rsidR="00F617EC" w:rsidRPr="00F617EC" w:rsidRDefault="00233C14" w:rsidP="00F617EC">
      <w:pPr>
        <w:tabs>
          <w:tab w:val="left" w:pos="283"/>
          <w:tab w:val="left" w:pos="2835"/>
          <w:tab w:val="left" w:pos="5386"/>
          <w:tab w:val="left" w:pos="7937"/>
        </w:tabs>
        <w:spacing w:after="0" w:line="240" w:lineRule="auto"/>
        <w:ind w:firstLine="283"/>
        <w:jc w:val="both"/>
        <w:rPr>
          <w:rFonts w:ascii="Times New Roman" w:hAnsi="Times New Roman" w:cs="Times New Roman"/>
          <w:b/>
          <w:color w:val="000000"/>
          <w:sz w:val="28"/>
          <w:szCs w:val="28"/>
        </w:rPr>
      </w:pPr>
      <w:r w:rsidRPr="00F617EC">
        <w:rPr>
          <w:rFonts w:ascii="Times New Roman" w:hAnsi="Times New Roman" w:cs="Times New Roman"/>
          <w:b/>
          <w:color w:val="FF0000"/>
          <w:sz w:val="28"/>
          <w:szCs w:val="28"/>
        </w:rPr>
        <w:t>a)</w:t>
      </w:r>
      <w:r w:rsidRPr="00F617EC">
        <w:rPr>
          <w:rFonts w:ascii="Times New Roman" w:hAnsi="Times New Roman" w:cs="Times New Roman"/>
          <w:color w:val="000000"/>
          <w:sz w:val="28"/>
          <w:szCs w:val="28"/>
        </w:rPr>
        <w:t xml:space="preserve"> Số cách chọn </w:t>
      </w:r>
      <w:r w:rsidRPr="00F617EC">
        <w:rPr>
          <w:rFonts w:ascii="Times New Roman" w:hAnsi="Times New Roman" w:cs="Times New Roman"/>
          <w:color w:val="000000"/>
          <w:position w:val="-6"/>
          <w:sz w:val="28"/>
          <w:szCs w:val="28"/>
        </w:rPr>
        <w:object w:dxaOrig="200" w:dyaOrig="279" w14:anchorId="4B66EA6B">
          <v:shape id="_x0000_i1203" type="#_x0000_t75" style="width:10.45pt;height:14.4pt" o:ole="">
            <v:imagedata r:id="rId323" o:title=""/>
          </v:shape>
          <o:OLEObject Type="Embed" ProgID="Equation.DSMT4" ShapeID="_x0000_i1203" DrawAspect="Content" ObjectID="_1802346101" r:id="rId324"/>
        </w:object>
      </w:r>
      <w:r w:rsidRPr="00F617EC">
        <w:rPr>
          <w:rFonts w:ascii="Times New Roman" w:hAnsi="Times New Roman" w:cs="Times New Roman"/>
          <w:color w:val="000000"/>
          <w:sz w:val="28"/>
          <w:szCs w:val="28"/>
        </w:rPr>
        <w:t xml:space="preserve"> viên bi trong hộp có cả viên bi màu xanh và viên bi màu đen là </w:t>
      </w:r>
      <w:r w:rsidRPr="00F617EC">
        <w:rPr>
          <w:rFonts w:ascii="Times New Roman" w:hAnsi="Times New Roman" w:cs="Times New Roman"/>
          <w:color w:val="000000"/>
          <w:position w:val="-12"/>
          <w:sz w:val="28"/>
          <w:szCs w:val="28"/>
        </w:rPr>
        <w:object w:dxaOrig="1440" w:dyaOrig="380" w14:anchorId="463BE47C">
          <v:shape id="_x0000_i1204" type="#_x0000_t75" style="width:1in;height:19.35pt" o:ole="">
            <v:imagedata r:id="rId325" o:title=""/>
          </v:shape>
          <o:OLEObject Type="Embed" ProgID="Equation.DSMT4" ShapeID="_x0000_i1204" DrawAspect="Content" ObjectID="_1802346102" r:id="rId326"/>
        </w:object>
      </w:r>
      <w:r w:rsidRPr="00F617EC">
        <w:rPr>
          <w:rFonts w:ascii="Times New Roman" w:hAnsi="Times New Roman" w:cs="Times New Roman"/>
          <w:color w:val="000000"/>
          <w:sz w:val="28"/>
          <w:szCs w:val="28"/>
        </w:rPr>
        <w:t>.</w:t>
      </w:r>
    </w:p>
    <w:p w14:paraId="0BFB5A40" w14:textId="77777777" w:rsidR="00F617EC" w:rsidRPr="00F617EC" w:rsidRDefault="00233C14" w:rsidP="00F617EC">
      <w:pPr>
        <w:tabs>
          <w:tab w:val="left" w:pos="283"/>
          <w:tab w:val="left" w:pos="2835"/>
          <w:tab w:val="left" w:pos="5386"/>
          <w:tab w:val="left" w:pos="7937"/>
        </w:tabs>
        <w:spacing w:after="0" w:line="240" w:lineRule="auto"/>
        <w:ind w:firstLine="283"/>
        <w:jc w:val="both"/>
        <w:rPr>
          <w:rFonts w:ascii="Times New Roman" w:hAnsi="Times New Roman" w:cs="Times New Roman"/>
          <w:b/>
          <w:color w:val="000000"/>
          <w:sz w:val="28"/>
          <w:szCs w:val="28"/>
        </w:rPr>
      </w:pPr>
      <w:r w:rsidRPr="00F617EC">
        <w:rPr>
          <w:rFonts w:ascii="Times New Roman" w:hAnsi="Times New Roman" w:cs="Times New Roman"/>
          <w:b/>
          <w:color w:val="FF0000"/>
          <w:sz w:val="28"/>
          <w:szCs w:val="28"/>
        </w:rPr>
        <w:t>b)</w:t>
      </w:r>
      <w:r w:rsidRPr="00F617EC">
        <w:rPr>
          <w:rFonts w:ascii="Times New Roman" w:hAnsi="Times New Roman" w:cs="Times New Roman"/>
          <w:color w:val="000000"/>
          <w:sz w:val="28"/>
          <w:szCs w:val="28"/>
        </w:rPr>
        <w:t xml:space="preserve"> Số cách chọn </w:t>
      </w:r>
      <w:r w:rsidRPr="00F617EC">
        <w:rPr>
          <w:rFonts w:ascii="Times New Roman" w:hAnsi="Times New Roman" w:cs="Times New Roman"/>
          <w:color w:val="000000"/>
          <w:position w:val="-4"/>
          <w:sz w:val="28"/>
          <w:szCs w:val="28"/>
        </w:rPr>
        <w:object w:dxaOrig="200" w:dyaOrig="260" w14:anchorId="02B94C2E">
          <v:shape id="_x0000_i1205" type="#_x0000_t75" style="width:10.45pt;height:13.4pt" o:ole="">
            <v:imagedata r:id="rId327" o:title=""/>
          </v:shape>
          <o:OLEObject Type="Embed" ProgID="Equation.DSMT4" ShapeID="_x0000_i1205" DrawAspect="Content" ObjectID="_1802346103" r:id="rId328"/>
        </w:object>
      </w:r>
      <w:r w:rsidRPr="00F617EC">
        <w:rPr>
          <w:rFonts w:ascii="Times New Roman" w:hAnsi="Times New Roman" w:cs="Times New Roman"/>
          <w:color w:val="000000"/>
          <w:sz w:val="28"/>
          <w:szCs w:val="28"/>
        </w:rPr>
        <w:t xml:space="preserve"> viên bi trong hộp có ít nhất </w:t>
      </w:r>
      <w:r w:rsidRPr="00F617EC">
        <w:rPr>
          <w:rFonts w:ascii="Times New Roman" w:hAnsi="Times New Roman" w:cs="Times New Roman"/>
          <w:color w:val="000000"/>
          <w:position w:val="-4"/>
          <w:sz w:val="28"/>
          <w:szCs w:val="28"/>
        </w:rPr>
        <w:object w:dxaOrig="160" w:dyaOrig="260" w14:anchorId="19AC401A">
          <v:shape id="_x0000_i1206" type="#_x0000_t75" style="width:7.95pt;height:13.4pt" o:ole="">
            <v:imagedata r:id="rId329" o:title=""/>
          </v:shape>
          <o:OLEObject Type="Embed" ProgID="Equation.DSMT4" ShapeID="_x0000_i1206" DrawAspect="Content" ObjectID="_1802346104" r:id="rId330"/>
        </w:object>
      </w:r>
      <w:r w:rsidRPr="00F617EC">
        <w:rPr>
          <w:rFonts w:ascii="Times New Roman" w:hAnsi="Times New Roman" w:cs="Times New Roman"/>
          <w:color w:val="000000"/>
          <w:sz w:val="28"/>
          <w:szCs w:val="28"/>
        </w:rPr>
        <w:t xml:space="preserve"> viên bi màu xanh là: </w:t>
      </w:r>
      <w:r w:rsidRPr="00F617EC">
        <w:rPr>
          <w:rFonts w:ascii="Times New Roman" w:hAnsi="Times New Roman" w:cs="Times New Roman"/>
          <w:color w:val="000000"/>
          <w:position w:val="-12"/>
          <w:sz w:val="28"/>
          <w:szCs w:val="28"/>
        </w:rPr>
        <w:object w:dxaOrig="900" w:dyaOrig="380" w14:anchorId="0023F28E">
          <v:shape id="_x0000_i1207" type="#_x0000_t75" style="width:45.2pt;height:19.35pt" o:ole="">
            <v:imagedata r:id="rId331" o:title=""/>
          </v:shape>
          <o:OLEObject Type="Embed" ProgID="Equation.DSMT4" ShapeID="_x0000_i1207" DrawAspect="Content" ObjectID="_1802346105" r:id="rId332"/>
        </w:object>
      </w:r>
      <w:r w:rsidRPr="00F617EC">
        <w:rPr>
          <w:rFonts w:ascii="Times New Roman" w:hAnsi="Times New Roman" w:cs="Times New Roman"/>
          <w:color w:val="000000"/>
          <w:sz w:val="28"/>
          <w:szCs w:val="28"/>
        </w:rPr>
        <w:t>.</w:t>
      </w:r>
    </w:p>
    <w:p w14:paraId="5F4BB149" w14:textId="77777777" w:rsidR="00F617EC" w:rsidRPr="00F617EC" w:rsidRDefault="00233C14" w:rsidP="00F617EC">
      <w:pPr>
        <w:tabs>
          <w:tab w:val="left" w:pos="283"/>
          <w:tab w:val="left" w:pos="2835"/>
          <w:tab w:val="left" w:pos="5386"/>
          <w:tab w:val="left" w:pos="7937"/>
        </w:tabs>
        <w:spacing w:after="0" w:line="240" w:lineRule="auto"/>
        <w:ind w:firstLine="283"/>
        <w:jc w:val="both"/>
        <w:rPr>
          <w:rFonts w:ascii="Times New Roman" w:hAnsi="Times New Roman" w:cs="Times New Roman"/>
          <w:b/>
          <w:color w:val="000000"/>
          <w:sz w:val="28"/>
          <w:szCs w:val="28"/>
        </w:rPr>
      </w:pPr>
      <w:r w:rsidRPr="00F617EC">
        <w:rPr>
          <w:rFonts w:ascii="Times New Roman" w:hAnsi="Times New Roman" w:cs="Times New Roman"/>
          <w:b/>
          <w:color w:val="FF0000"/>
          <w:sz w:val="28"/>
          <w:szCs w:val="28"/>
        </w:rPr>
        <w:t>c)</w:t>
      </w:r>
      <w:r w:rsidRPr="00F617EC">
        <w:rPr>
          <w:rFonts w:ascii="Times New Roman" w:hAnsi="Times New Roman" w:cs="Times New Roman"/>
          <w:color w:val="000000"/>
          <w:sz w:val="28"/>
          <w:szCs w:val="28"/>
        </w:rPr>
        <w:t xml:space="preserve"> Số cách chọn </w:t>
      </w:r>
      <w:r w:rsidRPr="00F617EC">
        <w:rPr>
          <w:rFonts w:ascii="Times New Roman" w:hAnsi="Times New Roman" w:cs="Times New Roman"/>
          <w:color w:val="000000"/>
          <w:position w:val="-6"/>
          <w:sz w:val="28"/>
          <w:szCs w:val="28"/>
        </w:rPr>
        <w:object w:dxaOrig="180" w:dyaOrig="260" w14:anchorId="7E1CD22D">
          <v:shape id="_x0000_i1208" type="#_x0000_t75" style="width:8.95pt;height:13.4pt" o:ole="">
            <v:imagedata r:id="rId333" o:title=""/>
          </v:shape>
          <o:OLEObject Type="Embed" ProgID="Equation.DSMT4" ShapeID="_x0000_i1208" DrawAspect="Content" ObjectID="_1802346106" r:id="rId334"/>
        </w:object>
      </w:r>
      <w:r w:rsidRPr="00F617EC">
        <w:rPr>
          <w:rFonts w:ascii="Times New Roman" w:hAnsi="Times New Roman" w:cs="Times New Roman"/>
          <w:color w:val="000000"/>
          <w:sz w:val="28"/>
          <w:szCs w:val="28"/>
        </w:rPr>
        <w:t xml:space="preserve"> viên bi trong hộp có ít nhất </w:t>
      </w:r>
      <w:r w:rsidRPr="00F617EC">
        <w:rPr>
          <w:rFonts w:ascii="Times New Roman" w:hAnsi="Times New Roman" w:cs="Times New Roman"/>
          <w:color w:val="000000"/>
          <w:position w:val="-4"/>
          <w:sz w:val="28"/>
          <w:szCs w:val="28"/>
        </w:rPr>
        <w:object w:dxaOrig="160" w:dyaOrig="260" w14:anchorId="32B80914">
          <v:shape id="_x0000_i1209" type="#_x0000_t75" style="width:7.95pt;height:13.4pt" o:ole="">
            <v:imagedata r:id="rId329" o:title=""/>
          </v:shape>
          <o:OLEObject Type="Embed" ProgID="Equation.DSMT4" ShapeID="_x0000_i1209" DrawAspect="Content" ObjectID="_1802346107" r:id="rId335"/>
        </w:object>
      </w:r>
      <w:r w:rsidRPr="00F617EC">
        <w:rPr>
          <w:rFonts w:ascii="Times New Roman" w:hAnsi="Times New Roman" w:cs="Times New Roman"/>
          <w:color w:val="000000"/>
          <w:sz w:val="28"/>
          <w:szCs w:val="28"/>
        </w:rPr>
        <w:t xml:space="preserve"> viên bi màu đen là: </w:t>
      </w:r>
      <w:r w:rsidRPr="00F617EC">
        <w:rPr>
          <w:rFonts w:ascii="Times New Roman" w:hAnsi="Times New Roman" w:cs="Times New Roman"/>
          <w:color w:val="000000"/>
          <w:position w:val="-12"/>
          <w:sz w:val="28"/>
          <w:szCs w:val="28"/>
        </w:rPr>
        <w:object w:dxaOrig="920" w:dyaOrig="380" w14:anchorId="59410860">
          <v:shape id="_x0000_i1210" type="#_x0000_t75" style="width:46.2pt;height:19.35pt" o:ole="">
            <v:imagedata r:id="rId336" o:title=""/>
          </v:shape>
          <o:OLEObject Type="Embed" ProgID="Equation.DSMT4" ShapeID="_x0000_i1210" DrawAspect="Content" ObjectID="_1802346108" r:id="rId337"/>
        </w:object>
      </w:r>
      <w:r w:rsidRPr="00F617EC">
        <w:rPr>
          <w:rFonts w:ascii="Times New Roman" w:hAnsi="Times New Roman" w:cs="Times New Roman"/>
          <w:color w:val="000000"/>
          <w:sz w:val="28"/>
          <w:szCs w:val="28"/>
        </w:rPr>
        <w:t>.</w:t>
      </w:r>
    </w:p>
    <w:p w14:paraId="2B693E49" w14:textId="44C1F11D" w:rsidR="00233C14" w:rsidRPr="00F617EC" w:rsidRDefault="00233C14" w:rsidP="00F617EC">
      <w:pPr>
        <w:tabs>
          <w:tab w:val="left" w:pos="283"/>
          <w:tab w:val="left" w:pos="2835"/>
          <w:tab w:val="left" w:pos="5386"/>
          <w:tab w:val="left" w:pos="7937"/>
        </w:tabs>
        <w:spacing w:after="0" w:line="240" w:lineRule="auto"/>
        <w:ind w:firstLine="283"/>
        <w:jc w:val="both"/>
        <w:rPr>
          <w:rFonts w:ascii="Times New Roman" w:hAnsi="Times New Roman" w:cs="Times New Roman"/>
          <w:color w:val="000000"/>
          <w:sz w:val="28"/>
          <w:szCs w:val="28"/>
        </w:rPr>
      </w:pPr>
      <w:r w:rsidRPr="00F617EC">
        <w:rPr>
          <w:rFonts w:ascii="Times New Roman" w:hAnsi="Times New Roman" w:cs="Times New Roman"/>
          <w:b/>
          <w:color w:val="FF0000"/>
          <w:sz w:val="28"/>
          <w:szCs w:val="28"/>
        </w:rPr>
        <w:t>d)</w:t>
      </w:r>
      <w:r w:rsidRPr="00F617EC">
        <w:rPr>
          <w:rFonts w:ascii="Times New Roman" w:hAnsi="Times New Roman" w:cs="Times New Roman"/>
          <w:color w:val="000000"/>
          <w:sz w:val="28"/>
          <w:szCs w:val="28"/>
        </w:rPr>
        <w:t xml:space="preserve"> Số cách chọn </w:t>
      </w:r>
      <w:r w:rsidRPr="00F617EC">
        <w:rPr>
          <w:rFonts w:ascii="Times New Roman" w:hAnsi="Times New Roman" w:cs="Times New Roman"/>
          <w:color w:val="000000"/>
          <w:position w:val="-6"/>
          <w:sz w:val="28"/>
          <w:szCs w:val="28"/>
        </w:rPr>
        <w:object w:dxaOrig="180" w:dyaOrig="279" w14:anchorId="2EEB28FC">
          <v:shape id="_x0000_i1211" type="#_x0000_t75" style="width:8.95pt;height:14.4pt" o:ole="">
            <v:imagedata r:id="rId338" o:title=""/>
          </v:shape>
          <o:OLEObject Type="Embed" ProgID="Equation.DSMT4" ShapeID="_x0000_i1211" DrawAspect="Content" ObjectID="_1802346109" r:id="rId339"/>
        </w:object>
      </w:r>
      <w:r w:rsidRPr="00F617EC">
        <w:rPr>
          <w:rFonts w:ascii="Times New Roman" w:hAnsi="Times New Roman" w:cs="Times New Roman"/>
          <w:color w:val="000000"/>
          <w:sz w:val="28"/>
          <w:szCs w:val="28"/>
        </w:rPr>
        <w:t xml:space="preserve"> viên bi trong hộp là </w:t>
      </w:r>
      <w:r w:rsidRPr="00F617EC">
        <w:rPr>
          <w:rFonts w:ascii="Times New Roman" w:hAnsi="Times New Roman" w:cs="Times New Roman"/>
          <w:color w:val="000000"/>
          <w:position w:val="-6"/>
          <w:sz w:val="28"/>
          <w:szCs w:val="28"/>
        </w:rPr>
        <w:object w:dxaOrig="1120" w:dyaOrig="279" w14:anchorId="0E902AC9">
          <v:shape id="_x0000_i1212" type="#_x0000_t75" style="width:55.6pt;height:14.4pt" o:ole="">
            <v:imagedata r:id="rId340" o:title=""/>
          </v:shape>
          <o:OLEObject Type="Embed" ProgID="Equation.DSMT4" ShapeID="_x0000_i1212" DrawAspect="Content" ObjectID="_1802346110" r:id="rId341"/>
        </w:object>
      </w:r>
      <w:r w:rsidRPr="00F617EC">
        <w:rPr>
          <w:rFonts w:ascii="Times New Roman" w:hAnsi="Times New Roman" w:cs="Times New Roman"/>
          <w:color w:val="000000"/>
          <w:sz w:val="28"/>
          <w:szCs w:val="28"/>
        </w:rPr>
        <w:t>.</w:t>
      </w:r>
    </w:p>
    <w:p w14:paraId="7F873EBF" w14:textId="49BD2E4B" w:rsidR="00233C14" w:rsidRPr="00F617EC" w:rsidRDefault="00F617EC" w:rsidP="00F617EC">
      <w:pPr>
        <w:tabs>
          <w:tab w:val="left" w:pos="283"/>
          <w:tab w:val="left" w:pos="2835"/>
          <w:tab w:val="left" w:pos="5386"/>
          <w:tab w:val="left" w:pos="7937"/>
        </w:tabs>
        <w:spacing w:after="0" w:line="240" w:lineRule="auto"/>
        <w:ind w:firstLine="283"/>
        <w:jc w:val="center"/>
        <w:rPr>
          <w:rFonts w:ascii="Times New Roman" w:hAnsi="Times New Roman" w:cs="Times New Roman"/>
          <w:color w:val="000000"/>
          <w:sz w:val="28"/>
          <w:szCs w:val="28"/>
        </w:rPr>
      </w:pPr>
      <w:r w:rsidRPr="00F617EC">
        <w:rPr>
          <w:rFonts w:ascii="Times New Roman" w:hAnsi="Times New Roman" w:cs="Times New Roman"/>
          <w:b/>
          <w:color w:val="0000FF"/>
          <w:sz w:val="28"/>
          <w:szCs w:val="28"/>
        </w:rPr>
        <w:t>Lời giải</w:t>
      </w:r>
      <w:r w:rsidR="00233C14" w:rsidRPr="00F617EC">
        <w:rPr>
          <w:rFonts w:ascii="Times New Roman" w:hAnsi="Times New Roman" w:cs="Times New Roman"/>
          <w:b/>
          <w:color w:val="000000"/>
          <w:sz w:val="28"/>
          <w:szCs w:val="28"/>
        </w:rPr>
        <w:t>:</w:t>
      </w:r>
    </w:p>
    <w:p w14:paraId="4181EBCE" w14:textId="77777777" w:rsidR="00F617EC" w:rsidRPr="00F617EC" w:rsidRDefault="00233C14" w:rsidP="00F617EC">
      <w:pPr>
        <w:tabs>
          <w:tab w:val="left" w:pos="283"/>
          <w:tab w:val="left" w:pos="2835"/>
          <w:tab w:val="left" w:pos="5386"/>
          <w:tab w:val="left" w:pos="7937"/>
        </w:tabs>
        <w:spacing w:after="0" w:line="240" w:lineRule="auto"/>
        <w:ind w:firstLine="283"/>
        <w:jc w:val="both"/>
        <w:rPr>
          <w:rFonts w:ascii="Times New Roman" w:hAnsi="Times New Roman" w:cs="Times New Roman"/>
          <w:b/>
          <w:color w:val="000000"/>
          <w:sz w:val="28"/>
          <w:szCs w:val="28"/>
        </w:rPr>
      </w:pPr>
      <w:r w:rsidRPr="00F617EC">
        <w:rPr>
          <w:rFonts w:ascii="Times New Roman" w:hAnsi="Times New Roman" w:cs="Times New Roman"/>
          <w:color w:val="000000"/>
          <w:sz w:val="28"/>
          <w:szCs w:val="28"/>
        </w:rPr>
        <w:t>a-đúng, b-đúng, c-đúng, d-đúng.</w:t>
      </w:r>
    </w:p>
    <w:p w14:paraId="250FE293" w14:textId="77777777" w:rsidR="00F617EC" w:rsidRPr="00F617EC" w:rsidRDefault="00233C14" w:rsidP="00F617EC">
      <w:pPr>
        <w:tabs>
          <w:tab w:val="left" w:pos="283"/>
          <w:tab w:val="left" w:pos="2835"/>
          <w:tab w:val="left" w:pos="5386"/>
          <w:tab w:val="left" w:pos="7937"/>
        </w:tabs>
        <w:spacing w:after="0" w:line="240" w:lineRule="auto"/>
        <w:ind w:firstLine="283"/>
        <w:jc w:val="both"/>
        <w:rPr>
          <w:rFonts w:ascii="Times New Roman" w:hAnsi="Times New Roman" w:cs="Times New Roman"/>
          <w:b/>
          <w:color w:val="000000"/>
          <w:sz w:val="28"/>
          <w:szCs w:val="28"/>
        </w:rPr>
      </w:pPr>
      <w:r w:rsidRPr="00F617EC">
        <w:rPr>
          <w:rFonts w:ascii="Times New Roman" w:hAnsi="Times New Roman" w:cs="Times New Roman"/>
          <w:b/>
          <w:color w:val="000000"/>
          <w:sz w:val="28"/>
          <w:szCs w:val="28"/>
        </w:rPr>
        <w:t>a)</w:t>
      </w:r>
      <w:r w:rsidRPr="00F617EC">
        <w:rPr>
          <w:rFonts w:ascii="Times New Roman" w:hAnsi="Times New Roman" w:cs="Times New Roman"/>
          <w:color w:val="000000"/>
          <w:sz w:val="28"/>
          <w:szCs w:val="28"/>
        </w:rPr>
        <w:t xml:space="preserve"> Số cách chọn </w:t>
      </w:r>
      <w:r w:rsidRPr="00F617EC">
        <w:rPr>
          <w:rFonts w:ascii="Times New Roman" w:hAnsi="Times New Roman" w:cs="Times New Roman"/>
          <w:color w:val="000000"/>
          <w:position w:val="-6"/>
          <w:sz w:val="28"/>
          <w:szCs w:val="28"/>
        </w:rPr>
        <w:object w:dxaOrig="200" w:dyaOrig="279" w14:anchorId="4BC60F53">
          <v:shape id="_x0000_i1213" type="#_x0000_t75" style="width:10.45pt;height:14.4pt" o:ole="">
            <v:imagedata r:id="rId323" o:title=""/>
          </v:shape>
          <o:OLEObject Type="Embed" ProgID="Equation.DSMT4" ShapeID="_x0000_i1213" DrawAspect="Content" ObjectID="_1802346111" r:id="rId342"/>
        </w:object>
      </w:r>
      <w:r w:rsidRPr="00F617EC">
        <w:rPr>
          <w:rFonts w:ascii="Times New Roman" w:hAnsi="Times New Roman" w:cs="Times New Roman"/>
          <w:color w:val="000000"/>
          <w:sz w:val="28"/>
          <w:szCs w:val="28"/>
        </w:rPr>
        <w:t xml:space="preserve"> viên bi trong hộp có cả viên bi màu xanh và viên bi màu đen là: </w:t>
      </w:r>
      <w:r w:rsidRPr="00F617EC">
        <w:rPr>
          <w:rFonts w:ascii="Times New Roman" w:hAnsi="Times New Roman" w:cs="Times New Roman"/>
          <w:color w:val="000000"/>
          <w:position w:val="-12"/>
          <w:sz w:val="28"/>
          <w:szCs w:val="28"/>
        </w:rPr>
        <w:object w:dxaOrig="2780" w:dyaOrig="380" w14:anchorId="0846C6BC">
          <v:shape id="_x0000_i1214" type="#_x0000_t75" style="width:138.55pt;height:19.35pt" o:ole="">
            <v:imagedata r:id="rId343" o:title=""/>
          </v:shape>
          <o:OLEObject Type="Embed" ProgID="Equation.DSMT4" ShapeID="_x0000_i1214" DrawAspect="Content" ObjectID="_1802346112" r:id="rId344"/>
        </w:object>
      </w:r>
      <w:r w:rsidRPr="00F617EC">
        <w:rPr>
          <w:rFonts w:ascii="Times New Roman" w:hAnsi="Times New Roman" w:cs="Times New Roman"/>
          <w:color w:val="000000"/>
          <w:sz w:val="28"/>
          <w:szCs w:val="28"/>
        </w:rPr>
        <w:t>.</w:t>
      </w:r>
    </w:p>
    <w:p w14:paraId="12A5EBCA" w14:textId="77777777" w:rsidR="00F617EC" w:rsidRPr="00F617EC" w:rsidRDefault="00233C14" w:rsidP="00F617EC">
      <w:pPr>
        <w:tabs>
          <w:tab w:val="left" w:pos="283"/>
          <w:tab w:val="left" w:pos="2835"/>
          <w:tab w:val="left" w:pos="5386"/>
          <w:tab w:val="left" w:pos="7937"/>
        </w:tabs>
        <w:spacing w:after="0" w:line="240" w:lineRule="auto"/>
        <w:ind w:firstLine="283"/>
        <w:jc w:val="both"/>
        <w:rPr>
          <w:rFonts w:ascii="Times New Roman" w:hAnsi="Times New Roman" w:cs="Times New Roman"/>
          <w:b/>
          <w:color w:val="000000"/>
          <w:sz w:val="28"/>
          <w:szCs w:val="28"/>
        </w:rPr>
      </w:pPr>
      <w:r w:rsidRPr="00F617EC">
        <w:rPr>
          <w:rFonts w:ascii="Times New Roman" w:hAnsi="Times New Roman" w:cs="Times New Roman"/>
          <w:b/>
          <w:color w:val="000000"/>
          <w:sz w:val="28"/>
          <w:szCs w:val="28"/>
        </w:rPr>
        <w:t>b)</w:t>
      </w:r>
      <w:r w:rsidRPr="00F617EC">
        <w:rPr>
          <w:rFonts w:ascii="Times New Roman" w:hAnsi="Times New Roman" w:cs="Times New Roman"/>
          <w:color w:val="000000"/>
          <w:sz w:val="28"/>
          <w:szCs w:val="28"/>
        </w:rPr>
        <w:t xml:space="preserve"> Số cách chọn </w:t>
      </w:r>
      <w:r w:rsidRPr="00F617EC">
        <w:rPr>
          <w:rFonts w:ascii="Times New Roman" w:hAnsi="Times New Roman" w:cs="Times New Roman"/>
          <w:color w:val="000000"/>
          <w:position w:val="-4"/>
          <w:sz w:val="28"/>
          <w:szCs w:val="28"/>
        </w:rPr>
        <w:object w:dxaOrig="200" w:dyaOrig="260" w14:anchorId="1E42DD23">
          <v:shape id="_x0000_i1215" type="#_x0000_t75" style="width:10.45pt;height:13.4pt" o:ole="">
            <v:imagedata r:id="rId327" o:title=""/>
          </v:shape>
          <o:OLEObject Type="Embed" ProgID="Equation.DSMT4" ShapeID="_x0000_i1215" DrawAspect="Content" ObjectID="_1802346113" r:id="rId345"/>
        </w:object>
      </w:r>
      <w:r w:rsidRPr="00F617EC">
        <w:rPr>
          <w:rFonts w:ascii="Times New Roman" w:hAnsi="Times New Roman" w:cs="Times New Roman"/>
          <w:color w:val="000000"/>
          <w:sz w:val="28"/>
          <w:szCs w:val="28"/>
        </w:rPr>
        <w:t xml:space="preserve"> viên bi trong hộp có ít nhất </w:t>
      </w:r>
      <w:r w:rsidRPr="00F617EC">
        <w:rPr>
          <w:rFonts w:ascii="Times New Roman" w:hAnsi="Times New Roman" w:cs="Times New Roman"/>
          <w:color w:val="000000"/>
          <w:position w:val="-4"/>
          <w:sz w:val="28"/>
          <w:szCs w:val="28"/>
        </w:rPr>
        <w:object w:dxaOrig="160" w:dyaOrig="260" w14:anchorId="062A3C18">
          <v:shape id="_x0000_i1216" type="#_x0000_t75" style="width:7.95pt;height:13.4pt" o:ole="">
            <v:imagedata r:id="rId329" o:title=""/>
          </v:shape>
          <o:OLEObject Type="Embed" ProgID="Equation.DSMT4" ShapeID="_x0000_i1216" DrawAspect="Content" ObjectID="_1802346114" r:id="rId346"/>
        </w:object>
      </w:r>
      <w:r w:rsidRPr="00F617EC">
        <w:rPr>
          <w:rFonts w:ascii="Times New Roman" w:hAnsi="Times New Roman" w:cs="Times New Roman"/>
          <w:color w:val="000000"/>
          <w:sz w:val="28"/>
          <w:szCs w:val="28"/>
        </w:rPr>
        <w:t xml:space="preserve"> viên bi màu xanh là:</w:t>
      </w:r>
      <w:r w:rsidRPr="00F617EC">
        <w:rPr>
          <w:rFonts w:ascii="Times New Roman" w:hAnsi="Times New Roman" w:cs="Times New Roman"/>
          <w:color w:val="000000"/>
          <w:position w:val="-12"/>
          <w:sz w:val="28"/>
          <w:szCs w:val="28"/>
        </w:rPr>
        <w:object w:dxaOrig="1860" w:dyaOrig="380" w14:anchorId="1D5016EC">
          <v:shape id="_x0000_i1217" type="#_x0000_t75" style="width:92.85pt;height:19.35pt" o:ole="">
            <v:imagedata r:id="rId347" o:title=""/>
          </v:shape>
          <o:OLEObject Type="Embed" ProgID="Equation.DSMT4" ShapeID="_x0000_i1217" DrawAspect="Content" ObjectID="_1802346115" r:id="rId348"/>
        </w:object>
      </w:r>
      <w:r w:rsidRPr="00F617EC">
        <w:rPr>
          <w:rFonts w:ascii="Times New Roman" w:hAnsi="Times New Roman" w:cs="Times New Roman"/>
          <w:color w:val="000000"/>
          <w:sz w:val="28"/>
          <w:szCs w:val="28"/>
        </w:rPr>
        <w:t>.</w:t>
      </w:r>
    </w:p>
    <w:p w14:paraId="52BA6074" w14:textId="77777777" w:rsidR="00F617EC" w:rsidRPr="00F617EC" w:rsidRDefault="00233C14" w:rsidP="00F617EC">
      <w:pPr>
        <w:tabs>
          <w:tab w:val="left" w:pos="283"/>
          <w:tab w:val="left" w:pos="2835"/>
          <w:tab w:val="left" w:pos="5386"/>
          <w:tab w:val="left" w:pos="7937"/>
        </w:tabs>
        <w:spacing w:after="0" w:line="240" w:lineRule="auto"/>
        <w:ind w:firstLine="283"/>
        <w:jc w:val="both"/>
        <w:rPr>
          <w:rFonts w:ascii="Times New Roman" w:hAnsi="Times New Roman" w:cs="Times New Roman"/>
          <w:b/>
          <w:color w:val="000000"/>
          <w:sz w:val="28"/>
          <w:szCs w:val="28"/>
        </w:rPr>
      </w:pPr>
      <w:r w:rsidRPr="00F617EC">
        <w:rPr>
          <w:rFonts w:ascii="Times New Roman" w:hAnsi="Times New Roman" w:cs="Times New Roman"/>
          <w:b/>
          <w:color w:val="000000"/>
          <w:sz w:val="28"/>
          <w:szCs w:val="28"/>
        </w:rPr>
        <w:t>c)</w:t>
      </w:r>
      <w:r w:rsidRPr="00F617EC">
        <w:rPr>
          <w:rFonts w:ascii="Times New Roman" w:hAnsi="Times New Roman" w:cs="Times New Roman"/>
          <w:color w:val="000000"/>
          <w:sz w:val="28"/>
          <w:szCs w:val="28"/>
        </w:rPr>
        <w:t xml:space="preserve"> Số cách chọn </w:t>
      </w:r>
      <w:r w:rsidRPr="00F617EC">
        <w:rPr>
          <w:rFonts w:ascii="Times New Roman" w:hAnsi="Times New Roman" w:cs="Times New Roman"/>
          <w:color w:val="000000"/>
          <w:position w:val="-6"/>
          <w:sz w:val="28"/>
          <w:szCs w:val="28"/>
        </w:rPr>
        <w:object w:dxaOrig="180" w:dyaOrig="260" w14:anchorId="248C2A09">
          <v:shape id="_x0000_i1218" type="#_x0000_t75" style="width:8.95pt;height:13.4pt" o:ole="">
            <v:imagedata r:id="rId349" o:title=""/>
          </v:shape>
          <o:OLEObject Type="Embed" ProgID="Equation.DSMT4" ShapeID="_x0000_i1218" DrawAspect="Content" ObjectID="_1802346116" r:id="rId350"/>
        </w:object>
      </w:r>
      <w:r w:rsidRPr="00F617EC">
        <w:rPr>
          <w:rFonts w:ascii="Times New Roman" w:hAnsi="Times New Roman" w:cs="Times New Roman"/>
          <w:color w:val="000000"/>
          <w:sz w:val="28"/>
          <w:szCs w:val="28"/>
        </w:rPr>
        <w:t xml:space="preserve"> viên bi trong hộp có ít nhất </w:t>
      </w:r>
      <w:r w:rsidRPr="00F617EC">
        <w:rPr>
          <w:rFonts w:ascii="Times New Roman" w:hAnsi="Times New Roman" w:cs="Times New Roman"/>
          <w:color w:val="000000"/>
          <w:position w:val="-4"/>
          <w:sz w:val="28"/>
          <w:szCs w:val="28"/>
        </w:rPr>
        <w:object w:dxaOrig="160" w:dyaOrig="260" w14:anchorId="30356DFE">
          <v:shape id="_x0000_i1219" type="#_x0000_t75" style="width:7.95pt;height:13.4pt" o:ole="">
            <v:imagedata r:id="rId351" o:title=""/>
          </v:shape>
          <o:OLEObject Type="Embed" ProgID="Equation.DSMT4" ShapeID="_x0000_i1219" DrawAspect="Content" ObjectID="_1802346117" r:id="rId352"/>
        </w:object>
      </w:r>
      <w:r w:rsidRPr="00F617EC">
        <w:rPr>
          <w:rFonts w:ascii="Times New Roman" w:hAnsi="Times New Roman" w:cs="Times New Roman"/>
          <w:color w:val="000000"/>
          <w:sz w:val="28"/>
          <w:szCs w:val="28"/>
        </w:rPr>
        <w:t xml:space="preserve"> viên bi màu đen là: </w:t>
      </w:r>
      <w:r w:rsidRPr="00F617EC">
        <w:rPr>
          <w:rFonts w:ascii="Times New Roman" w:hAnsi="Times New Roman" w:cs="Times New Roman"/>
          <w:color w:val="000000"/>
          <w:position w:val="-12"/>
          <w:sz w:val="28"/>
          <w:szCs w:val="28"/>
        </w:rPr>
        <w:object w:dxaOrig="1880" w:dyaOrig="380" w14:anchorId="0CC97122">
          <v:shape id="_x0000_i1220" type="#_x0000_t75" style="width:94.35pt;height:19.35pt" o:ole="">
            <v:imagedata r:id="rId353" o:title=""/>
          </v:shape>
          <o:OLEObject Type="Embed" ProgID="Equation.DSMT4" ShapeID="_x0000_i1220" DrawAspect="Content" ObjectID="_1802346118" r:id="rId354"/>
        </w:object>
      </w:r>
      <w:r w:rsidRPr="00F617EC">
        <w:rPr>
          <w:rFonts w:ascii="Times New Roman" w:hAnsi="Times New Roman" w:cs="Times New Roman"/>
          <w:color w:val="000000"/>
          <w:sz w:val="28"/>
          <w:szCs w:val="28"/>
        </w:rPr>
        <w:t>.</w:t>
      </w:r>
    </w:p>
    <w:p w14:paraId="46FB8CB0" w14:textId="02535A43" w:rsidR="00F617EC" w:rsidRPr="00F617EC" w:rsidRDefault="00233C14" w:rsidP="00F617EC">
      <w:pPr>
        <w:tabs>
          <w:tab w:val="left" w:pos="283"/>
          <w:tab w:val="left" w:pos="2835"/>
          <w:tab w:val="left" w:pos="5386"/>
          <w:tab w:val="left" w:pos="7937"/>
        </w:tabs>
        <w:spacing w:after="0" w:line="240" w:lineRule="auto"/>
        <w:ind w:firstLine="283"/>
        <w:jc w:val="both"/>
        <w:rPr>
          <w:rFonts w:ascii="Times New Roman" w:hAnsi="Times New Roman" w:cs="Times New Roman"/>
          <w:color w:val="000000"/>
          <w:sz w:val="28"/>
          <w:szCs w:val="28"/>
        </w:rPr>
      </w:pPr>
      <w:r w:rsidRPr="00F617EC">
        <w:rPr>
          <w:rFonts w:ascii="Times New Roman" w:hAnsi="Times New Roman" w:cs="Times New Roman"/>
          <w:b/>
          <w:color w:val="000000"/>
          <w:sz w:val="28"/>
          <w:szCs w:val="28"/>
        </w:rPr>
        <w:t>d)</w:t>
      </w:r>
      <w:r w:rsidRPr="00F617EC">
        <w:rPr>
          <w:rFonts w:ascii="Times New Roman" w:hAnsi="Times New Roman" w:cs="Times New Roman"/>
          <w:color w:val="000000"/>
          <w:sz w:val="28"/>
          <w:szCs w:val="28"/>
        </w:rPr>
        <w:t xml:space="preserve"> Số cách chọn </w:t>
      </w:r>
      <w:r w:rsidRPr="00F617EC">
        <w:rPr>
          <w:rFonts w:ascii="Times New Roman" w:hAnsi="Times New Roman" w:cs="Times New Roman"/>
          <w:color w:val="000000"/>
          <w:position w:val="-6"/>
          <w:sz w:val="28"/>
          <w:szCs w:val="28"/>
        </w:rPr>
        <w:object w:dxaOrig="180" w:dyaOrig="279" w14:anchorId="2705E03F">
          <v:shape id="_x0000_i1221" type="#_x0000_t75" style="width:8.95pt;height:14.4pt" o:ole="">
            <v:imagedata r:id="rId355" o:title=""/>
          </v:shape>
          <o:OLEObject Type="Embed" ProgID="Equation.DSMT4" ShapeID="_x0000_i1221" DrawAspect="Content" ObjectID="_1802346119" r:id="rId356"/>
        </w:object>
      </w:r>
      <w:r w:rsidRPr="00F617EC">
        <w:rPr>
          <w:rFonts w:ascii="Times New Roman" w:hAnsi="Times New Roman" w:cs="Times New Roman"/>
          <w:color w:val="000000"/>
          <w:sz w:val="28"/>
          <w:szCs w:val="28"/>
        </w:rPr>
        <w:t xml:space="preserve"> viên bi trong hộp</w:t>
      </w:r>
      <w:r w:rsidR="00F617EC" w:rsidRPr="00F617EC">
        <w:rPr>
          <w:rFonts w:ascii="Times New Roman" w:hAnsi="Times New Roman" w:cs="Times New Roman"/>
          <w:color w:val="000000"/>
          <w:sz w:val="28"/>
          <w:szCs w:val="28"/>
        </w:rPr>
        <w:t xml:space="preserve"> </w:t>
      </w:r>
      <w:r w:rsidRPr="00F617EC">
        <w:rPr>
          <w:rFonts w:ascii="Times New Roman" w:hAnsi="Times New Roman" w:cs="Times New Roman"/>
          <w:color w:val="000000"/>
          <w:sz w:val="28"/>
          <w:szCs w:val="28"/>
        </w:rPr>
        <w:t xml:space="preserve">là </w:t>
      </w:r>
      <w:r w:rsidRPr="00F617EC">
        <w:rPr>
          <w:rFonts w:ascii="Times New Roman" w:hAnsi="Times New Roman" w:cs="Times New Roman"/>
          <w:color w:val="000000"/>
          <w:position w:val="-12"/>
          <w:sz w:val="28"/>
          <w:szCs w:val="28"/>
        </w:rPr>
        <w:object w:dxaOrig="1680" w:dyaOrig="380" w14:anchorId="2778A1E3">
          <v:shape id="_x0000_i1222" type="#_x0000_t75" style="width:83.9pt;height:19.35pt" o:ole="">
            <v:imagedata r:id="rId357" o:title=""/>
          </v:shape>
          <o:OLEObject Type="Embed" ProgID="Equation.DSMT4" ShapeID="_x0000_i1222" DrawAspect="Content" ObjectID="_1802346120" r:id="rId358"/>
        </w:object>
      </w:r>
      <w:r w:rsidRPr="00F617EC">
        <w:rPr>
          <w:rFonts w:ascii="Times New Roman" w:hAnsi="Times New Roman" w:cs="Times New Roman"/>
          <w:color w:val="000000"/>
          <w:sz w:val="28"/>
          <w:szCs w:val="28"/>
        </w:rPr>
        <w:t>.</w:t>
      </w:r>
    </w:p>
    <w:p w14:paraId="6A2610BC" w14:textId="1C6A2819" w:rsidR="00233C14" w:rsidRPr="00F617EC" w:rsidRDefault="00233C14" w:rsidP="00F617EC">
      <w:pPr>
        <w:tabs>
          <w:tab w:val="left" w:pos="283"/>
          <w:tab w:val="left" w:pos="2835"/>
          <w:tab w:val="left" w:pos="5386"/>
          <w:tab w:val="left" w:pos="7937"/>
        </w:tabs>
        <w:spacing w:after="0" w:line="240" w:lineRule="auto"/>
        <w:ind w:firstLine="283"/>
        <w:jc w:val="both"/>
        <w:rPr>
          <w:rFonts w:ascii="Times New Roman" w:hAnsi="Times New Roman" w:cs="Times New Roman"/>
          <w:i/>
          <w:iCs/>
          <w:color w:val="000000"/>
          <w:sz w:val="28"/>
          <w:szCs w:val="28"/>
        </w:rPr>
      </w:pPr>
      <w:r w:rsidRPr="00F617EC">
        <w:rPr>
          <w:rFonts w:ascii="Times New Roman" w:hAnsi="Times New Roman" w:cs="Times New Roman"/>
          <w:b/>
          <w:color w:val="000000"/>
          <w:sz w:val="28"/>
          <w:szCs w:val="28"/>
        </w:rPr>
        <w:t xml:space="preserve">PHẦN III. Câu trắc nghiệm trả lời ngắn. </w:t>
      </w:r>
      <w:r w:rsidR="00F617EC" w:rsidRPr="00F617EC">
        <w:rPr>
          <w:rFonts w:ascii="Times New Roman" w:hAnsi="Times New Roman" w:cs="Times New Roman"/>
          <w:b/>
          <w:i/>
          <w:iCs/>
          <w:color w:val="000000"/>
          <w:sz w:val="28"/>
          <w:szCs w:val="28"/>
        </w:rPr>
        <w:t>(</w:t>
      </w:r>
      <w:r w:rsidRPr="00F617EC">
        <w:rPr>
          <w:rFonts w:ascii="Times New Roman" w:hAnsi="Times New Roman" w:cs="Times New Roman"/>
          <w:b/>
          <w:i/>
          <w:iCs/>
          <w:color w:val="000000"/>
          <w:sz w:val="28"/>
          <w:szCs w:val="28"/>
        </w:rPr>
        <w:t>2 điểm</w:t>
      </w:r>
      <w:r w:rsidR="00F617EC" w:rsidRPr="00F617EC">
        <w:rPr>
          <w:rFonts w:ascii="Times New Roman" w:hAnsi="Times New Roman" w:cs="Times New Roman"/>
          <w:b/>
          <w:i/>
          <w:iCs/>
          <w:color w:val="000000"/>
          <w:sz w:val="28"/>
          <w:szCs w:val="28"/>
        </w:rPr>
        <w:t>)</w:t>
      </w:r>
    </w:p>
    <w:p w14:paraId="515CDD2E" w14:textId="40640153" w:rsidR="00233C14" w:rsidRPr="00F617EC" w:rsidRDefault="00233C14" w:rsidP="00F617EC">
      <w:pPr>
        <w:pStyle w:val="ListParagraph"/>
        <w:numPr>
          <w:ilvl w:val="0"/>
          <w:numId w:val="16"/>
        </w:numPr>
        <w:spacing w:before="120" w:after="0" w:line="276" w:lineRule="auto"/>
        <w:rPr>
          <w:rFonts w:ascii="Times New Roman" w:hAnsi="Times New Roman" w:cs="Times New Roman"/>
          <w:color w:val="000000"/>
          <w:sz w:val="28"/>
          <w:szCs w:val="28"/>
        </w:rPr>
      </w:pPr>
      <w:r w:rsidRPr="00F617EC">
        <w:rPr>
          <w:rFonts w:ascii="Times New Roman" w:hAnsi="Times New Roman" w:cs="Times New Roman"/>
          <w:color w:val="000000"/>
          <w:sz w:val="28"/>
          <w:szCs w:val="28"/>
        </w:rPr>
        <w:t xml:space="preserve">Trong mặt phẳng tọa độ </w:t>
      </w:r>
      <w:r w:rsidRPr="00F617EC">
        <w:rPr>
          <w:rFonts w:ascii="Times New Roman" w:hAnsi="Times New Roman" w:cs="Times New Roman"/>
          <w:position w:val="-10"/>
          <w:sz w:val="28"/>
          <w:szCs w:val="28"/>
        </w:rPr>
        <w:object w:dxaOrig="460" w:dyaOrig="320" w14:anchorId="59E74280">
          <v:shape id="_x0000_i1223" type="#_x0000_t75" style="width:23.35pt;height:16.4pt" o:ole="">
            <v:imagedata r:id="rId359" o:title=""/>
          </v:shape>
          <o:OLEObject Type="Embed" ProgID="Equation.DSMT4" ShapeID="_x0000_i1223" DrawAspect="Content" ObjectID="_1802346121" r:id="rId360"/>
        </w:object>
      </w:r>
      <w:r w:rsidRPr="00F617EC">
        <w:rPr>
          <w:rFonts w:ascii="Times New Roman" w:hAnsi="Times New Roman" w:cs="Times New Roman"/>
          <w:color w:val="000000"/>
          <w:sz w:val="28"/>
          <w:szCs w:val="28"/>
        </w:rPr>
        <w:t xml:space="preserve">, cho ba điểm </w:t>
      </w:r>
      <w:r w:rsidRPr="00F617EC">
        <w:rPr>
          <w:rFonts w:ascii="Times New Roman" w:hAnsi="Times New Roman" w:cs="Times New Roman"/>
          <w:position w:val="-10"/>
          <w:sz w:val="28"/>
          <w:szCs w:val="28"/>
        </w:rPr>
        <w:object w:dxaOrig="2780" w:dyaOrig="320" w14:anchorId="17EF1BD1">
          <v:shape id="_x0000_i1224" type="#_x0000_t75" style="width:138.55pt;height:16.4pt" o:ole="">
            <v:imagedata r:id="rId361" o:title=""/>
          </v:shape>
          <o:OLEObject Type="Embed" ProgID="Equation.DSMT4" ShapeID="_x0000_i1224" DrawAspect="Content" ObjectID="_1802346122" r:id="rId362"/>
        </w:object>
      </w:r>
      <w:r w:rsidRPr="00F617EC">
        <w:rPr>
          <w:rFonts w:ascii="Times New Roman" w:hAnsi="Times New Roman" w:cs="Times New Roman"/>
          <w:color w:val="000000"/>
          <w:sz w:val="28"/>
          <w:szCs w:val="28"/>
        </w:rPr>
        <w:t xml:space="preserve">. Điểm </w:t>
      </w:r>
      <w:r w:rsidRPr="00F617EC">
        <w:rPr>
          <w:rFonts w:ascii="Times New Roman" w:hAnsi="Times New Roman" w:cs="Times New Roman"/>
          <w:position w:val="-10"/>
          <w:sz w:val="28"/>
          <w:szCs w:val="28"/>
        </w:rPr>
        <w:object w:dxaOrig="740" w:dyaOrig="320" w14:anchorId="4B0AE94E">
          <v:shape id="_x0000_i1225" type="#_x0000_t75" style="width:37.25pt;height:16.4pt" o:ole="">
            <v:imagedata r:id="rId363" o:title=""/>
          </v:shape>
          <o:OLEObject Type="Embed" ProgID="Equation.DSMT4" ShapeID="_x0000_i1225" DrawAspect="Content" ObjectID="_1802346123" r:id="rId364"/>
        </w:object>
      </w:r>
      <w:r w:rsidRPr="00F617EC">
        <w:rPr>
          <w:rFonts w:ascii="Times New Roman" w:hAnsi="Times New Roman" w:cs="Times New Roman"/>
          <w:color w:val="000000"/>
          <w:sz w:val="28"/>
          <w:szCs w:val="28"/>
        </w:rPr>
        <w:t xml:space="preserve"> thuộc đoạn </w:t>
      </w:r>
      <w:r w:rsidRPr="00F617EC">
        <w:rPr>
          <w:rFonts w:ascii="Times New Roman" w:hAnsi="Times New Roman" w:cs="Times New Roman"/>
          <w:position w:val="-4"/>
          <w:sz w:val="28"/>
          <w:szCs w:val="28"/>
        </w:rPr>
        <w:object w:dxaOrig="420" w:dyaOrig="240" w14:anchorId="7CA54101">
          <v:shape id="_x0000_i1226" type="#_x0000_t75" style="width:20.85pt;height:11.9pt" o:ole="">
            <v:imagedata r:id="rId365" o:title=""/>
          </v:shape>
          <o:OLEObject Type="Embed" ProgID="Equation.DSMT4" ShapeID="_x0000_i1226" DrawAspect="Content" ObjectID="_1802346124" r:id="rId366"/>
        </w:object>
      </w:r>
      <w:r w:rsidRPr="00F617EC">
        <w:rPr>
          <w:rFonts w:ascii="Times New Roman" w:hAnsi="Times New Roman" w:cs="Times New Roman"/>
          <w:color w:val="000000"/>
          <w:sz w:val="28"/>
          <w:szCs w:val="28"/>
        </w:rPr>
        <w:t xml:space="preserve"> thỏa mãn </w:t>
      </w:r>
      <w:r w:rsidRPr="00F617EC">
        <w:rPr>
          <w:rFonts w:ascii="Times New Roman" w:hAnsi="Times New Roman" w:cs="Times New Roman"/>
          <w:position w:val="-4"/>
          <w:sz w:val="28"/>
          <w:szCs w:val="28"/>
        </w:rPr>
        <w:object w:dxaOrig="1080" w:dyaOrig="260" w14:anchorId="6ABBC43D">
          <v:shape id="_x0000_i1227" type="#_x0000_t75" style="width:54.1pt;height:13.4pt" o:ole="">
            <v:imagedata r:id="rId367" o:title=""/>
          </v:shape>
          <o:OLEObject Type="Embed" ProgID="Equation.DSMT4" ShapeID="_x0000_i1227" DrawAspect="Content" ObjectID="_1802346125" r:id="rId368"/>
        </w:object>
      </w:r>
      <w:r w:rsidRPr="00F617EC">
        <w:rPr>
          <w:rFonts w:ascii="Times New Roman" w:hAnsi="Times New Roman" w:cs="Times New Roman"/>
          <w:color w:val="000000"/>
          <w:sz w:val="28"/>
          <w:szCs w:val="28"/>
        </w:rPr>
        <w:t xml:space="preserve">. Tính </w:t>
      </w:r>
      <w:r w:rsidRPr="00F617EC">
        <w:rPr>
          <w:rFonts w:ascii="Times New Roman" w:hAnsi="Times New Roman" w:cs="Times New Roman"/>
          <w:position w:val="-6"/>
          <w:sz w:val="28"/>
          <w:szCs w:val="28"/>
        </w:rPr>
        <w:object w:dxaOrig="540" w:dyaOrig="279" w14:anchorId="4064422F">
          <v:shape id="_x0000_i1228" type="#_x0000_t75" style="width:26.8pt;height:14.4pt" o:ole="">
            <v:imagedata r:id="rId369" o:title=""/>
          </v:shape>
          <o:OLEObject Type="Embed" ProgID="Equation.DSMT4" ShapeID="_x0000_i1228" DrawAspect="Content" ObjectID="_1802346126" r:id="rId370"/>
        </w:object>
      </w:r>
      <w:r w:rsidRPr="00F617EC">
        <w:rPr>
          <w:rFonts w:ascii="Times New Roman" w:hAnsi="Times New Roman" w:cs="Times New Roman"/>
          <w:color w:val="000000"/>
          <w:sz w:val="28"/>
          <w:szCs w:val="28"/>
        </w:rPr>
        <w:t xml:space="preserve"> (kết quả làm tròn đến hàng phần mười).</w:t>
      </w:r>
    </w:p>
    <w:p w14:paraId="729E023A" w14:textId="66B9EDAF" w:rsidR="00233C14" w:rsidRPr="00F617EC" w:rsidRDefault="00F617EC" w:rsidP="00F617EC">
      <w:pPr>
        <w:tabs>
          <w:tab w:val="left" w:pos="283"/>
          <w:tab w:val="left" w:pos="2835"/>
          <w:tab w:val="left" w:pos="5386"/>
          <w:tab w:val="left" w:pos="7937"/>
        </w:tabs>
        <w:spacing w:after="0" w:line="240" w:lineRule="auto"/>
        <w:ind w:firstLine="283"/>
        <w:jc w:val="center"/>
        <w:rPr>
          <w:rFonts w:ascii="Times New Roman" w:hAnsi="Times New Roman" w:cs="Times New Roman"/>
          <w:color w:val="000000"/>
          <w:sz w:val="28"/>
          <w:szCs w:val="28"/>
        </w:rPr>
      </w:pPr>
      <w:r w:rsidRPr="00F617EC">
        <w:rPr>
          <w:rFonts w:ascii="Times New Roman" w:hAnsi="Times New Roman" w:cs="Times New Roman"/>
          <w:b/>
          <w:color w:val="0000FF"/>
          <w:sz w:val="28"/>
          <w:szCs w:val="28"/>
        </w:rPr>
        <w:t>Lời giải</w:t>
      </w:r>
      <w:r w:rsidR="00233C14" w:rsidRPr="00F617EC">
        <w:rPr>
          <w:rFonts w:ascii="Times New Roman" w:hAnsi="Times New Roman" w:cs="Times New Roman"/>
          <w:b/>
          <w:color w:val="000000"/>
          <w:sz w:val="28"/>
          <w:szCs w:val="28"/>
        </w:rPr>
        <w:t>:</w:t>
      </w:r>
    </w:p>
    <w:p w14:paraId="32C86714" w14:textId="77777777" w:rsidR="00233C14" w:rsidRPr="00F617EC" w:rsidRDefault="00233C14" w:rsidP="00F617EC">
      <w:pPr>
        <w:tabs>
          <w:tab w:val="left" w:pos="283"/>
          <w:tab w:val="left" w:pos="2835"/>
          <w:tab w:val="left" w:pos="5386"/>
          <w:tab w:val="left" w:pos="7937"/>
        </w:tabs>
        <w:spacing w:after="0" w:line="240" w:lineRule="auto"/>
        <w:ind w:firstLine="283"/>
        <w:jc w:val="both"/>
        <w:rPr>
          <w:rFonts w:ascii="Times New Roman" w:hAnsi="Times New Roman" w:cs="Times New Roman"/>
          <w:color w:val="000000"/>
          <w:sz w:val="28"/>
          <w:szCs w:val="28"/>
        </w:rPr>
      </w:pPr>
      <w:r w:rsidRPr="00F617EC">
        <w:rPr>
          <w:rFonts w:ascii="Times New Roman" w:hAnsi="Times New Roman" w:cs="Times New Roman"/>
          <w:color w:val="000000"/>
          <w:position w:val="-10"/>
          <w:sz w:val="28"/>
          <w:szCs w:val="28"/>
        </w:rPr>
        <w:object w:dxaOrig="3340" w:dyaOrig="380" w14:anchorId="614BDFBC">
          <v:shape id="_x0000_i1229" type="#_x0000_t75" style="width:167.35pt;height:19.35pt" o:ole="">
            <v:imagedata r:id="rId371" o:title=""/>
          </v:shape>
          <o:OLEObject Type="Embed" ProgID="Equation.DSMT4" ShapeID="_x0000_i1229" DrawAspect="Content" ObjectID="_1802346127" r:id="rId372"/>
        </w:object>
      </w:r>
      <w:r w:rsidRPr="00F617EC">
        <w:rPr>
          <w:rFonts w:ascii="Times New Roman" w:hAnsi="Times New Roman" w:cs="Times New Roman"/>
          <w:color w:val="000000"/>
          <w:sz w:val="28"/>
          <w:szCs w:val="28"/>
        </w:rPr>
        <w:t>.</w:t>
      </w:r>
    </w:p>
    <w:p w14:paraId="4D27356B" w14:textId="77777777" w:rsidR="00233C14" w:rsidRPr="00F617EC" w:rsidRDefault="00233C14" w:rsidP="00F617EC">
      <w:pPr>
        <w:tabs>
          <w:tab w:val="left" w:pos="283"/>
          <w:tab w:val="left" w:pos="2835"/>
          <w:tab w:val="left" w:pos="5386"/>
          <w:tab w:val="left" w:pos="7937"/>
        </w:tabs>
        <w:spacing w:after="0" w:line="240" w:lineRule="auto"/>
        <w:ind w:firstLine="283"/>
        <w:jc w:val="both"/>
        <w:rPr>
          <w:rFonts w:ascii="Times New Roman" w:hAnsi="Times New Roman" w:cs="Times New Roman"/>
          <w:color w:val="000000"/>
          <w:sz w:val="28"/>
          <w:szCs w:val="28"/>
        </w:rPr>
      </w:pPr>
      <w:r w:rsidRPr="00F617EC">
        <w:rPr>
          <w:rFonts w:ascii="Times New Roman" w:hAnsi="Times New Roman" w:cs="Times New Roman"/>
          <w:color w:val="000000"/>
          <w:position w:val="-24"/>
          <w:sz w:val="28"/>
          <w:szCs w:val="28"/>
        </w:rPr>
        <w:object w:dxaOrig="2680" w:dyaOrig="620" w14:anchorId="36D32742">
          <v:shape id="_x0000_i1230" type="#_x0000_t75" style="width:134.55pt;height:31.3pt" o:ole="">
            <v:imagedata r:id="rId373" o:title=""/>
          </v:shape>
          <o:OLEObject Type="Embed" ProgID="Equation.DSMT4" ShapeID="_x0000_i1230" DrawAspect="Content" ObjectID="_1802346128" r:id="rId374"/>
        </w:object>
      </w:r>
      <w:r w:rsidRPr="00F617EC">
        <w:rPr>
          <w:rFonts w:ascii="Times New Roman" w:hAnsi="Times New Roman" w:cs="Times New Roman"/>
          <w:color w:val="000000"/>
          <w:sz w:val="28"/>
          <w:szCs w:val="28"/>
        </w:rPr>
        <w:t>.</w:t>
      </w:r>
    </w:p>
    <w:p w14:paraId="74392AD3" w14:textId="77777777" w:rsidR="00233C14" w:rsidRPr="00F617EC" w:rsidRDefault="00233C14" w:rsidP="00F617EC">
      <w:pPr>
        <w:tabs>
          <w:tab w:val="left" w:pos="283"/>
          <w:tab w:val="left" w:pos="2835"/>
          <w:tab w:val="left" w:pos="5386"/>
          <w:tab w:val="left" w:pos="7937"/>
        </w:tabs>
        <w:spacing w:after="0" w:line="240" w:lineRule="auto"/>
        <w:ind w:firstLine="283"/>
        <w:jc w:val="both"/>
        <w:rPr>
          <w:rFonts w:ascii="Times New Roman" w:hAnsi="Times New Roman" w:cs="Times New Roman"/>
          <w:color w:val="000000"/>
          <w:sz w:val="28"/>
          <w:szCs w:val="28"/>
        </w:rPr>
      </w:pPr>
      <w:r w:rsidRPr="00F617EC">
        <w:rPr>
          <w:rFonts w:ascii="Times New Roman" w:hAnsi="Times New Roman" w:cs="Times New Roman"/>
          <w:color w:val="000000"/>
          <w:position w:val="-60"/>
          <w:sz w:val="28"/>
          <w:szCs w:val="28"/>
        </w:rPr>
        <w:object w:dxaOrig="2659" w:dyaOrig="1320" w14:anchorId="5D95E165">
          <v:shape id="_x0000_i1231" type="#_x0000_t75" style="width:132.6pt;height:66.05pt" o:ole="">
            <v:imagedata r:id="rId375" o:title=""/>
          </v:shape>
          <o:OLEObject Type="Embed" ProgID="Equation.DSMT4" ShapeID="_x0000_i1231" DrawAspect="Content" ObjectID="_1802346129" r:id="rId376"/>
        </w:object>
      </w:r>
    </w:p>
    <w:p w14:paraId="502CE281" w14:textId="77777777" w:rsidR="00233C14" w:rsidRPr="00F617EC" w:rsidRDefault="00233C14" w:rsidP="00F617EC">
      <w:pPr>
        <w:tabs>
          <w:tab w:val="left" w:pos="283"/>
          <w:tab w:val="left" w:pos="2835"/>
          <w:tab w:val="left" w:pos="5386"/>
          <w:tab w:val="left" w:pos="7937"/>
        </w:tabs>
        <w:spacing w:after="0" w:line="240" w:lineRule="auto"/>
        <w:ind w:firstLine="283"/>
        <w:jc w:val="both"/>
        <w:rPr>
          <w:rFonts w:ascii="Times New Roman" w:hAnsi="Times New Roman" w:cs="Times New Roman"/>
          <w:color w:val="000000"/>
          <w:sz w:val="28"/>
          <w:szCs w:val="28"/>
        </w:rPr>
      </w:pPr>
      <w:r w:rsidRPr="00F617EC">
        <w:rPr>
          <w:rFonts w:ascii="Times New Roman" w:hAnsi="Times New Roman" w:cs="Times New Roman"/>
          <w:color w:val="000000"/>
          <w:sz w:val="28"/>
          <w:szCs w:val="28"/>
        </w:rPr>
        <w:t xml:space="preserve">Suy ra: </w:t>
      </w:r>
      <w:r w:rsidRPr="00F617EC">
        <w:rPr>
          <w:rFonts w:ascii="Times New Roman" w:hAnsi="Times New Roman" w:cs="Times New Roman"/>
          <w:color w:val="000000"/>
          <w:position w:val="-8"/>
          <w:sz w:val="28"/>
          <w:szCs w:val="28"/>
        </w:rPr>
        <w:object w:dxaOrig="1719" w:dyaOrig="300" w14:anchorId="59F4D866">
          <v:shape id="_x0000_i1232" type="#_x0000_t75" style="width:86.4pt;height:14.9pt" o:ole="">
            <v:imagedata r:id="rId377" o:title=""/>
          </v:shape>
          <o:OLEObject Type="Embed" ProgID="Equation.DSMT4" ShapeID="_x0000_i1232" DrawAspect="Content" ObjectID="_1802346130" r:id="rId378"/>
        </w:object>
      </w:r>
      <w:r w:rsidRPr="00F617EC">
        <w:rPr>
          <w:rFonts w:ascii="Times New Roman" w:hAnsi="Times New Roman" w:cs="Times New Roman"/>
          <w:color w:val="000000"/>
          <w:sz w:val="28"/>
          <w:szCs w:val="28"/>
        </w:rPr>
        <w:t xml:space="preserve">. </w:t>
      </w:r>
    </w:p>
    <w:p w14:paraId="64FA4075" w14:textId="77777777" w:rsidR="00233C14" w:rsidRPr="00F617EC" w:rsidRDefault="00233C14" w:rsidP="00F617EC">
      <w:pPr>
        <w:tabs>
          <w:tab w:val="left" w:pos="283"/>
          <w:tab w:val="left" w:pos="2835"/>
          <w:tab w:val="left" w:pos="5386"/>
          <w:tab w:val="left" w:pos="7937"/>
        </w:tabs>
        <w:spacing w:after="0" w:line="240" w:lineRule="auto"/>
        <w:ind w:firstLine="283"/>
        <w:jc w:val="both"/>
        <w:rPr>
          <w:rFonts w:ascii="Times New Roman" w:hAnsi="Times New Roman" w:cs="Times New Roman"/>
          <w:color w:val="000000"/>
          <w:sz w:val="28"/>
          <w:szCs w:val="28"/>
        </w:rPr>
      </w:pPr>
      <w:r w:rsidRPr="00F617EC">
        <w:rPr>
          <w:rFonts w:ascii="Times New Roman" w:hAnsi="Times New Roman" w:cs="Times New Roman"/>
          <w:color w:val="000000"/>
          <w:sz w:val="28"/>
          <w:szCs w:val="28"/>
        </w:rPr>
        <w:t>Đáp án: -3,0</w:t>
      </w:r>
    </w:p>
    <w:p w14:paraId="6F87C149" w14:textId="08B21B17" w:rsidR="00233C14" w:rsidRPr="00F617EC" w:rsidRDefault="00233C14" w:rsidP="00F617EC">
      <w:pPr>
        <w:pStyle w:val="ListParagraph"/>
        <w:numPr>
          <w:ilvl w:val="0"/>
          <w:numId w:val="16"/>
        </w:numPr>
        <w:spacing w:before="120" w:after="0" w:line="276" w:lineRule="auto"/>
        <w:rPr>
          <w:rFonts w:ascii="Times New Roman" w:hAnsi="Times New Roman" w:cs="Times New Roman"/>
          <w:color w:val="000000"/>
          <w:sz w:val="28"/>
          <w:szCs w:val="28"/>
        </w:rPr>
      </w:pPr>
      <w:r w:rsidRPr="00F617EC">
        <w:rPr>
          <w:rFonts w:ascii="Times New Roman" w:hAnsi="Times New Roman" w:cs="Times New Roman"/>
          <w:color w:val="000000"/>
          <w:sz w:val="28"/>
          <w:szCs w:val="28"/>
        </w:rPr>
        <w:t xml:space="preserve">Có </w:t>
      </w:r>
      <w:r w:rsidRPr="00F617EC">
        <w:rPr>
          <w:rFonts w:ascii="Times New Roman" w:hAnsi="Times New Roman" w:cs="Times New Roman"/>
          <w:position w:val="-6"/>
          <w:sz w:val="28"/>
          <w:szCs w:val="28"/>
        </w:rPr>
        <w:object w:dxaOrig="200" w:dyaOrig="260" w14:anchorId="211EB2CC">
          <v:shape id="_x0000_i1233" type="#_x0000_t75" style="width:10.45pt;height:13.4pt" o:ole="">
            <v:imagedata r:id="rId379" o:title=""/>
          </v:shape>
          <o:OLEObject Type="Embed" ProgID="Equation.DSMT4" ShapeID="_x0000_i1233" DrawAspect="Content" ObjectID="_1802346131" r:id="rId380"/>
        </w:object>
      </w:r>
      <w:r w:rsidRPr="00F617EC">
        <w:rPr>
          <w:rFonts w:ascii="Times New Roman" w:hAnsi="Times New Roman" w:cs="Times New Roman"/>
          <w:color w:val="000000"/>
          <w:sz w:val="28"/>
          <w:szCs w:val="28"/>
        </w:rPr>
        <w:t xml:space="preserve"> bạn nam và </w:t>
      </w:r>
      <w:r w:rsidRPr="00F617EC">
        <w:rPr>
          <w:rFonts w:ascii="Times New Roman" w:hAnsi="Times New Roman" w:cs="Times New Roman"/>
          <w:position w:val="-6"/>
          <w:sz w:val="28"/>
          <w:szCs w:val="28"/>
        </w:rPr>
        <w:object w:dxaOrig="200" w:dyaOrig="260" w14:anchorId="31BE0B9C">
          <v:shape id="_x0000_i1234" type="#_x0000_t75" style="width:10.45pt;height:13.4pt" o:ole="">
            <v:imagedata r:id="rId381" o:title=""/>
          </v:shape>
          <o:OLEObject Type="Embed" ProgID="Equation.DSMT4" ShapeID="_x0000_i1234" DrawAspect="Content" ObjectID="_1802346132" r:id="rId382"/>
        </w:object>
      </w:r>
      <w:r w:rsidRPr="00F617EC">
        <w:rPr>
          <w:rFonts w:ascii="Times New Roman" w:hAnsi="Times New Roman" w:cs="Times New Roman"/>
          <w:color w:val="000000"/>
          <w:sz w:val="28"/>
          <w:szCs w:val="28"/>
        </w:rPr>
        <w:t xml:space="preserve"> bạn nữ trong đó có bạn nam tên Hoàng. Xếp các bạn thành một hàng ngang. Số cách xếp sao cho nam nữ xen kẽ là </w:t>
      </w:r>
      <w:r w:rsidRPr="00F617EC">
        <w:rPr>
          <w:rFonts w:ascii="Times New Roman" w:hAnsi="Times New Roman" w:cs="Times New Roman"/>
          <w:position w:val="-6"/>
          <w:sz w:val="28"/>
          <w:szCs w:val="28"/>
        </w:rPr>
        <w:object w:dxaOrig="260" w:dyaOrig="220" w14:anchorId="62D02ECB">
          <v:shape id="_x0000_i1235" type="#_x0000_t75" style="width:13.4pt;height:11.4pt" o:ole="">
            <v:imagedata r:id="rId383" o:title=""/>
          </v:shape>
          <o:OLEObject Type="Embed" ProgID="Equation.DSMT4" ShapeID="_x0000_i1235" DrawAspect="Content" ObjectID="_1802346133" r:id="rId384"/>
        </w:object>
      </w:r>
      <w:r w:rsidRPr="00F617EC">
        <w:rPr>
          <w:rFonts w:ascii="Times New Roman" w:hAnsi="Times New Roman" w:cs="Times New Roman"/>
          <w:color w:val="000000"/>
          <w:sz w:val="28"/>
          <w:szCs w:val="28"/>
        </w:rPr>
        <w:t xml:space="preserve">. Tổng các chữ số của </w:t>
      </w:r>
      <w:r w:rsidRPr="00F617EC">
        <w:rPr>
          <w:rFonts w:ascii="Times New Roman" w:hAnsi="Times New Roman" w:cs="Times New Roman"/>
          <w:position w:val="-6"/>
          <w:sz w:val="28"/>
          <w:szCs w:val="28"/>
        </w:rPr>
        <w:object w:dxaOrig="260" w:dyaOrig="220" w14:anchorId="67A01AC1">
          <v:shape id="_x0000_i1236" type="#_x0000_t75" style="width:13.4pt;height:11.4pt" o:ole="">
            <v:imagedata r:id="rId383" o:title=""/>
          </v:shape>
          <o:OLEObject Type="Embed" ProgID="Equation.DSMT4" ShapeID="_x0000_i1236" DrawAspect="Content" ObjectID="_1802346134" r:id="rId385"/>
        </w:object>
      </w:r>
      <w:r w:rsidRPr="00F617EC">
        <w:rPr>
          <w:rFonts w:ascii="Times New Roman" w:hAnsi="Times New Roman" w:cs="Times New Roman"/>
          <w:color w:val="000000"/>
          <w:sz w:val="28"/>
          <w:szCs w:val="28"/>
        </w:rPr>
        <w:t xml:space="preserve"> là </w:t>
      </w:r>
    </w:p>
    <w:p w14:paraId="2F5E94BE" w14:textId="04B5A8F1" w:rsidR="00F617EC" w:rsidRPr="00F617EC" w:rsidRDefault="00F617EC" w:rsidP="00F617EC">
      <w:pPr>
        <w:tabs>
          <w:tab w:val="left" w:pos="283"/>
          <w:tab w:val="left" w:pos="2835"/>
          <w:tab w:val="left" w:pos="5386"/>
          <w:tab w:val="left" w:pos="7937"/>
        </w:tabs>
        <w:spacing w:after="0" w:line="240" w:lineRule="auto"/>
        <w:ind w:firstLine="283"/>
        <w:jc w:val="center"/>
        <w:rPr>
          <w:rFonts w:ascii="Times New Roman" w:hAnsi="Times New Roman" w:cs="Times New Roman"/>
          <w:color w:val="000000"/>
          <w:sz w:val="28"/>
          <w:szCs w:val="28"/>
        </w:rPr>
      </w:pPr>
      <w:r w:rsidRPr="00F617EC">
        <w:rPr>
          <w:rFonts w:ascii="Times New Roman" w:hAnsi="Times New Roman" w:cs="Times New Roman"/>
          <w:b/>
          <w:color w:val="0000FF"/>
          <w:sz w:val="28"/>
          <w:szCs w:val="28"/>
        </w:rPr>
        <w:t>Lời giải</w:t>
      </w:r>
      <w:r w:rsidR="00233C14" w:rsidRPr="00F617EC">
        <w:rPr>
          <w:rFonts w:ascii="Times New Roman" w:hAnsi="Times New Roman" w:cs="Times New Roman"/>
          <w:b/>
          <w:color w:val="000000"/>
          <w:sz w:val="28"/>
          <w:szCs w:val="28"/>
        </w:rPr>
        <w:t>:</w:t>
      </w:r>
    </w:p>
    <w:p w14:paraId="496ED0E3" w14:textId="3B510CA3" w:rsidR="00233C14" w:rsidRPr="00F617EC" w:rsidRDefault="00233C14" w:rsidP="00F617EC">
      <w:pPr>
        <w:tabs>
          <w:tab w:val="left" w:pos="283"/>
          <w:tab w:val="left" w:pos="2835"/>
          <w:tab w:val="left" w:pos="5386"/>
          <w:tab w:val="left" w:pos="7937"/>
        </w:tabs>
        <w:spacing w:after="0" w:line="240" w:lineRule="auto"/>
        <w:ind w:firstLine="283"/>
        <w:jc w:val="both"/>
        <w:rPr>
          <w:rFonts w:ascii="Times New Roman" w:hAnsi="Times New Roman" w:cs="Times New Roman"/>
          <w:color w:val="000000"/>
          <w:sz w:val="28"/>
          <w:szCs w:val="28"/>
        </w:rPr>
      </w:pPr>
      <w:r w:rsidRPr="00F617EC">
        <w:rPr>
          <w:rFonts w:ascii="Times New Roman" w:hAnsi="Times New Roman" w:cs="Times New Roman"/>
          <w:color w:val="000000"/>
          <w:sz w:val="28"/>
          <w:szCs w:val="28"/>
        </w:rPr>
        <w:t xml:space="preserve">TH1: nam đứng đầu có </w:t>
      </w:r>
      <w:r w:rsidRPr="00F617EC">
        <w:rPr>
          <w:rFonts w:ascii="Times New Roman" w:hAnsi="Times New Roman" w:cs="Times New Roman"/>
          <w:color w:val="000000"/>
          <w:position w:val="-6"/>
          <w:sz w:val="28"/>
          <w:szCs w:val="28"/>
        </w:rPr>
        <w:object w:dxaOrig="480" w:dyaOrig="279" w14:anchorId="042F455E">
          <v:shape id="_x0000_i1237" type="#_x0000_t75" style="width:23.85pt;height:14.4pt" o:ole="">
            <v:imagedata r:id="rId386" o:title=""/>
          </v:shape>
          <o:OLEObject Type="Embed" ProgID="Equation.DSMT4" ShapeID="_x0000_i1237" DrawAspect="Content" ObjectID="_1802346135" r:id="rId387"/>
        </w:object>
      </w:r>
      <w:r w:rsidRPr="00F617EC">
        <w:rPr>
          <w:rFonts w:ascii="Times New Roman" w:hAnsi="Times New Roman" w:cs="Times New Roman"/>
          <w:color w:val="000000"/>
          <w:sz w:val="28"/>
          <w:szCs w:val="28"/>
        </w:rPr>
        <w:t xml:space="preserve"> cách </w:t>
      </w:r>
    </w:p>
    <w:p w14:paraId="3B506AEF" w14:textId="77777777" w:rsidR="00233C14" w:rsidRPr="00F617EC" w:rsidRDefault="00233C14" w:rsidP="00F617EC">
      <w:pPr>
        <w:tabs>
          <w:tab w:val="left" w:pos="283"/>
          <w:tab w:val="left" w:pos="2835"/>
          <w:tab w:val="left" w:pos="5386"/>
          <w:tab w:val="left" w:pos="7937"/>
        </w:tabs>
        <w:spacing w:after="0" w:line="240" w:lineRule="auto"/>
        <w:ind w:firstLine="283"/>
        <w:jc w:val="both"/>
        <w:rPr>
          <w:rFonts w:ascii="Times New Roman" w:hAnsi="Times New Roman" w:cs="Times New Roman"/>
          <w:color w:val="000000"/>
          <w:sz w:val="28"/>
          <w:szCs w:val="28"/>
        </w:rPr>
      </w:pPr>
      <w:r w:rsidRPr="00F617EC">
        <w:rPr>
          <w:rFonts w:ascii="Times New Roman" w:hAnsi="Times New Roman" w:cs="Times New Roman"/>
          <w:color w:val="000000"/>
          <w:sz w:val="28"/>
          <w:szCs w:val="28"/>
        </w:rPr>
        <w:t xml:space="preserve">TH2: nữ đứng đầu có </w:t>
      </w:r>
      <w:r w:rsidRPr="00F617EC">
        <w:rPr>
          <w:rFonts w:ascii="Times New Roman" w:hAnsi="Times New Roman" w:cs="Times New Roman"/>
          <w:color w:val="000000"/>
          <w:position w:val="-6"/>
          <w:sz w:val="28"/>
          <w:szCs w:val="28"/>
        </w:rPr>
        <w:object w:dxaOrig="480" w:dyaOrig="279" w14:anchorId="2484E62A">
          <v:shape id="_x0000_i1238" type="#_x0000_t75" style="width:23.85pt;height:14.4pt" o:ole="">
            <v:imagedata r:id="rId386" o:title=""/>
          </v:shape>
          <o:OLEObject Type="Embed" ProgID="Equation.DSMT4" ShapeID="_x0000_i1238" DrawAspect="Content" ObjectID="_1802346136" r:id="rId388"/>
        </w:object>
      </w:r>
      <w:r w:rsidRPr="00F617EC">
        <w:rPr>
          <w:rFonts w:ascii="Times New Roman" w:hAnsi="Times New Roman" w:cs="Times New Roman"/>
          <w:color w:val="000000"/>
          <w:sz w:val="28"/>
          <w:szCs w:val="28"/>
        </w:rPr>
        <w:t xml:space="preserve"> cách</w:t>
      </w:r>
    </w:p>
    <w:p w14:paraId="17231DD5" w14:textId="77777777" w:rsidR="00233C14" w:rsidRPr="00F617EC" w:rsidRDefault="00233C14" w:rsidP="00F617EC">
      <w:pPr>
        <w:tabs>
          <w:tab w:val="left" w:pos="283"/>
          <w:tab w:val="left" w:pos="2835"/>
          <w:tab w:val="left" w:pos="5386"/>
          <w:tab w:val="left" w:pos="7937"/>
        </w:tabs>
        <w:spacing w:after="0" w:line="240" w:lineRule="auto"/>
        <w:ind w:firstLine="283"/>
        <w:jc w:val="both"/>
        <w:rPr>
          <w:rFonts w:ascii="Times New Roman" w:hAnsi="Times New Roman" w:cs="Times New Roman"/>
          <w:color w:val="000000"/>
          <w:sz w:val="28"/>
          <w:szCs w:val="28"/>
        </w:rPr>
      </w:pPr>
      <w:r w:rsidRPr="00F617EC">
        <w:rPr>
          <w:rFonts w:ascii="Times New Roman" w:hAnsi="Times New Roman" w:cs="Times New Roman"/>
          <w:color w:val="000000"/>
          <w:sz w:val="28"/>
          <w:szCs w:val="28"/>
        </w:rPr>
        <w:t xml:space="preserve">Theo quy tắc cộng có </w:t>
      </w:r>
      <w:r w:rsidRPr="00F617EC">
        <w:rPr>
          <w:rFonts w:ascii="Times New Roman" w:hAnsi="Times New Roman" w:cs="Times New Roman"/>
          <w:color w:val="000000"/>
          <w:position w:val="-6"/>
          <w:sz w:val="28"/>
          <w:szCs w:val="28"/>
        </w:rPr>
        <w:object w:dxaOrig="2260" w:dyaOrig="279" w14:anchorId="197EA9E2">
          <v:shape id="_x0000_i1239" type="#_x0000_t75" style="width:112.7pt;height:14.4pt" o:ole="">
            <v:imagedata r:id="rId389" o:title=""/>
          </v:shape>
          <o:OLEObject Type="Embed" ProgID="Equation.DSMT4" ShapeID="_x0000_i1239" DrawAspect="Content" ObjectID="_1802346137" r:id="rId390"/>
        </w:object>
      </w:r>
      <w:r w:rsidRPr="00F617EC">
        <w:rPr>
          <w:rFonts w:ascii="Times New Roman" w:hAnsi="Times New Roman" w:cs="Times New Roman"/>
          <w:color w:val="000000"/>
          <w:sz w:val="28"/>
          <w:szCs w:val="28"/>
        </w:rPr>
        <w:t xml:space="preserve"> cách xếp </w:t>
      </w:r>
    </w:p>
    <w:p w14:paraId="393C2109" w14:textId="66FC1EF4" w:rsidR="00233C14" w:rsidRPr="00F617EC" w:rsidRDefault="00233C14" w:rsidP="00F617EC">
      <w:pPr>
        <w:tabs>
          <w:tab w:val="left" w:pos="283"/>
          <w:tab w:val="left" w:pos="2835"/>
          <w:tab w:val="left" w:pos="5386"/>
          <w:tab w:val="left" w:pos="7937"/>
        </w:tabs>
        <w:spacing w:after="0" w:line="240" w:lineRule="auto"/>
        <w:ind w:firstLine="283"/>
        <w:jc w:val="both"/>
        <w:rPr>
          <w:rFonts w:ascii="Times New Roman" w:hAnsi="Times New Roman" w:cs="Times New Roman"/>
          <w:color w:val="000000"/>
          <w:sz w:val="28"/>
          <w:szCs w:val="28"/>
        </w:rPr>
      </w:pPr>
      <w:r w:rsidRPr="00F617EC">
        <w:rPr>
          <w:rFonts w:ascii="Times New Roman" w:hAnsi="Times New Roman" w:cs="Times New Roman"/>
          <w:color w:val="000000"/>
          <w:sz w:val="28"/>
          <w:szCs w:val="28"/>
        </w:rPr>
        <w:t xml:space="preserve">Tổng các chữ số của </w:t>
      </w:r>
      <w:r w:rsidRPr="00F617EC">
        <w:rPr>
          <w:rFonts w:ascii="Times New Roman" w:hAnsi="Times New Roman" w:cs="Times New Roman"/>
          <w:color w:val="000000"/>
          <w:position w:val="-6"/>
          <w:sz w:val="28"/>
          <w:szCs w:val="28"/>
        </w:rPr>
        <w:object w:dxaOrig="260" w:dyaOrig="220" w14:anchorId="2B4807AA">
          <v:shape id="_x0000_i1240" type="#_x0000_t75" style="width:13.4pt;height:11.4pt" o:ole="">
            <v:imagedata r:id="rId383" o:title=""/>
          </v:shape>
          <o:OLEObject Type="Embed" ProgID="Equation.DSMT4" ShapeID="_x0000_i1240" DrawAspect="Content" ObjectID="_1802346138" r:id="rId391"/>
        </w:object>
      </w:r>
      <w:r w:rsidRPr="00F617EC">
        <w:rPr>
          <w:rFonts w:ascii="Times New Roman" w:hAnsi="Times New Roman" w:cs="Times New Roman"/>
          <w:color w:val="000000"/>
          <w:sz w:val="28"/>
          <w:szCs w:val="28"/>
        </w:rPr>
        <w:t xml:space="preserve"> là </w:t>
      </w:r>
      <w:r w:rsidRPr="00F617EC">
        <w:rPr>
          <w:rFonts w:ascii="Times New Roman" w:hAnsi="Times New Roman" w:cs="Times New Roman"/>
          <w:color w:val="000000"/>
          <w:position w:val="-6"/>
          <w:sz w:val="28"/>
          <w:szCs w:val="28"/>
        </w:rPr>
        <w:object w:dxaOrig="279" w:dyaOrig="279" w14:anchorId="055ABFF4">
          <v:shape id="_x0000_i1241" type="#_x0000_t75" style="width:14.4pt;height:14.4pt" o:ole="">
            <v:imagedata r:id="rId392" o:title=""/>
          </v:shape>
          <o:OLEObject Type="Embed" ProgID="Equation.DSMT4" ShapeID="_x0000_i1241" DrawAspect="Content" ObjectID="_1802346139" r:id="rId393"/>
        </w:object>
      </w:r>
      <w:r w:rsidR="00F617EC" w:rsidRPr="00F617EC">
        <w:rPr>
          <w:rFonts w:ascii="Times New Roman" w:hAnsi="Times New Roman" w:cs="Times New Roman"/>
          <w:color w:val="000000"/>
          <w:sz w:val="28"/>
          <w:szCs w:val="28"/>
        </w:rPr>
        <w:t xml:space="preserve"> </w:t>
      </w:r>
    </w:p>
    <w:p w14:paraId="52CC3A00" w14:textId="022B1074" w:rsidR="00233C14" w:rsidRPr="00F617EC" w:rsidRDefault="00233C14" w:rsidP="00F617EC">
      <w:pPr>
        <w:pStyle w:val="ListParagraph"/>
        <w:numPr>
          <w:ilvl w:val="0"/>
          <w:numId w:val="16"/>
        </w:numPr>
        <w:spacing w:before="120" w:after="0" w:line="276" w:lineRule="auto"/>
        <w:rPr>
          <w:rFonts w:ascii="Times New Roman" w:hAnsi="Times New Roman" w:cs="Times New Roman"/>
          <w:color w:val="000000"/>
          <w:sz w:val="28"/>
          <w:szCs w:val="28"/>
        </w:rPr>
      </w:pPr>
      <w:r w:rsidRPr="00F617EC">
        <w:rPr>
          <w:rFonts w:ascii="Times New Roman" w:hAnsi="Times New Roman" w:cs="Times New Roman"/>
          <w:color w:val="000000"/>
          <w:sz w:val="28"/>
          <w:szCs w:val="28"/>
        </w:rPr>
        <w:t xml:space="preserve">Một hộp có </w:t>
      </w:r>
      <w:r w:rsidRPr="00F617EC">
        <w:rPr>
          <w:rFonts w:ascii="Times New Roman" w:hAnsi="Times New Roman" w:cs="Times New Roman"/>
          <w:position w:val="-6"/>
          <w:sz w:val="28"/>
          <w:szCs w:val="28"/>
        </w:rPr>
        <w:object w:dxaOrig="200" w:dyaOrig="279" w14:anchorId="0582BA27">
          <v:shape id="_x0000_i1242" type="#_x0000_t75" style="width:10.45pt;height:14.4pt" o:ole="">
            <v:imagedata r:id="rId394" o:title=""/>
          </v:shape>
          <o:OLEObject Type="Embed" ProgID="Equation.DSMT4" ShapeID="_x0000_i1242" DrawAspect="Content" ObjectID="_1802346140" r:id="rId395"/>
        </w:object>
      </w:r>
      <w:r w:rsidRPr="00F617EC">
        <w:rPr>
          <w:rFonts w:ascii="Times New Roman" w:hAnsi="Times New Roman" w:cs="Times New Roman"/>
          <w:color w:val="000000"/>
          <w:sz w:val="28"/>
          <w:szCs w:val="28"/>
        </w:rPr>
        <w:t xml:space="preserve"> quả cầu trắng, </w:t>
      </w:r>
      <w:r w:rsidRPr="00F617EC">
        <w:rPr>
          <w:rFonts w:ascii="Times New Roman" w:hAnsi="Times New Roman" w:cs="Times New Roman"/>
          <w:position w:val="-6"/>
          <w:sz w:val="28"/>
          <w:szCs w:val="28"/>
        </w:rPr>
        <w:object w:dxaOrig="320" w:dyaOrig="279" w14:anchorId="032C1ABA">
          <v:shape id="_x0000_i1243" type="#_x0000_t75" style="width:16.4pt;height:14.4pt" o:ole="">
            <v:imagedata r:id="rId321" o:title=""/>
          </v:shape>
          <o:OLEObject Type="Embed" ProgID="Equation.DSMT4" ShapeID="_x0000_i1243" DrawAspect="Content" ObjectID="_1802346141" r:id="rId396"/>
        </w:object>
      </w:r>
      <w:r w:rsidRPr="00F617EC">
        <w:rPr>
          <w:rFonts w:ascii="Times New Roman" w:hAnsi="Times New Roman" w:cs="Times New Roman"/>
          <w:color w:val="000000"/>
          <w:sz w:val="28"/>
          <w:szCs w:val="28"/>
        </w:rPr>
        <w:t xml:space="preserve"> quả cầu xanh và </w:t>
      </w:r>
      <w:r w:rsidRPr="00F617EC">
        <w:rPr>
          <w:rFonts w:ascii="Times New Roman" w:hAnsi="Times New Roman" w:cs="Times New Roman"/>
          <w:position w:val="-6"/>
          <w:sz w:val="28"/>
          <w:szCs w:val="28"/>
        </w:rPr>
        <w:object w:dxaOrig="300" w:dyaOrig="279" w14:anchorId="4E09F9A8">
          <v:shape id="_x0000_i1244" type="#_x0000_t75" style="width:14.9pt;height:14.4pt" o:ole="">
            <v:imagedata r:id="rId397" o:title=""/>
          </v:shape>
          <o:OLEObject Type="Embed" ProgID="Equation.DSMT4" ShapeID="_x0000_i1244" DrawAspect="Content" ObjectID="_1802346142" r:id="rId398"/>
        </w:object>
      </w:r>
      <w:r w:rsidRPr="00F617EC">
        <w:rPr>
          <w:rFonts w:ascii="Times New Roman" w:hAnsi="Times New Roman" w:cs="Times New Roman"/>
          <w:color w:val="000000"/>
          <w:sz w:val="28"/>
          <w:szCs w:val="28"/>
        </w:rPr>
        <w:t xml:space="preserve"> quả cầu vàng. Có bao nhiêu cách lấy ra ba quả cầu khác màu.</w:t>
      </w:r>
      <w:r w:rsidR="00F617EC" w:rsidRPr="00F617EC">
        <w:rPr>
          <w:rFonts w:ascii="Times New Roman" w:hAnsi="Times New Roman" w:cs="Times New Roman"/>
          <w:color w:val="000000"/>
          <w:sz w:val="28"/>
          <w:szCs w:val="28"/>
        </w:rPr>
        <w:t xml:space="preserve"> </w:t>
      </w:r>
    </w:p>
    <w:p w14:paraId="7FD9E2C5" w14:textId="62507506" w:rsidR="00233C14" w:rsidRPr="00F617EC" w:rsidRDefault="00F617EC" w:rsidP="00F617EC">
      <w:pPr>
        <w:tabs>
          <w:tab w:val="left" w:pos="283"/>
          <w:tab w:val="left" w:pos="2835"/>
          <w:tab w:val="left" w:pos="5386"/>
          <w:tab w:val="left" w:pos="7937"/>
        </w:tabs>
        <w:spacing w:after="0" w:line="240" w:lineRule="auto"/>
        <w:ind w:firstLine="283"/>
        <w:jc w:val="center"/>
        <w:rPr>
          <w:rFonts w:ascii="Times New Roman" w:hAnsi="Times New Roman" w:cs="Times New Roman"/>
          <w:color w:val="000000"/>
          <w:sz w:val="28"/>
          <w:szCs w:val="28"/>
        </w:rPr>
      </w:pPr>
      <w:r w:rsidRPr="00F617EC">
        <w:rPr>
          <w:rFonts w:ascii="Times New Roman" w:hAnsi="Times New Roman" w:cs="Times New Roman"/>
          <w:b/>
          <w:color w:val="0000FF"/>
          <w:sz w:val="28"/>
          <w:szCs w:val="28"/>
        </w:rPr>
        <w:t>Lời giải</w:t>
      </w:r>
      <w:r w:rsidR="00233C14" w:rsidRPr="00F617EC">
        <w:rPr>
          <w:rFonts w:ascii="Times New Roman" w:hAnsi="Times New Roman" w:cs="Times New Roman"/>
          <w:b/>
          <w:color w:val="000000"/>
          <w:sz w:val="28"/>
          <w:szCs w:val="28"/>
        </w:rPr>
        <w:t>:</w:t>
      </w:r>
    </w:p>
    <w:p w14:paraId="64DD986C" w14:textId="2767D32A" w:rsidR="00233C14" w:rsidRPr="00F617EC" w:rsidRDefault="00233C14" w:rsidP="00F617EC">
      <w:pPr>
        <w:tabs>
          <w:tab w:val="left" w:pos="283"/>
          <w:tab w:val="left" w:pos="2835"/>
          <w:tab w:val="left" w:pos="5386"/>
          <w:tab w:val="left" w:pos="7937"/>
        </w:tabs>
        <w:spacing w:after="0" w:line="240" w:lineRule="auto"/>
        <w:ind w:firstLine="283"/>
        <w:jc w:val="both"/>
        <w:rPr>
          <w:rFonts w:ascii="Times New Roman" w:hAnsi="Times New Roman" w:cs="Times New Roman"/>
          <w:color w:val="000000"/>
          <w:sz w:val="28"/>
          <w:szCs w:val="28"/>
        </w:rPr>
      </w:pPr>
      <w:r w:rsidRPr="00F617EC">
        <w:rPr>
          <w:rFonts w:ascii="Times New Roman" w:hAnsi="Times New Roman" w:cs="Times New Roman"/>
          <w:color w:val="000000"/>
          <w:sz w:val="28"/>
          <w:szCs w:val="28"/>
        </w:rPr>
        <w:t xml:space="preserve">Số cách lấy ba quả cầu khác mầu là </w:t>
      </w:r>
      <w:r w:rsidRPr="00F617EC">
        <w:rPr>
          <w:rFonts w:ascii="Times New Roman" w:hAnsi="Times New Roman" w:cs="Times New Roman"/>
          <w:color w:val="000000"/>
          <w:position w:val="-6"/>
          <w:sz w:val="28"/>
          <w:szCs w:val="28"/>
        </w:rPr>
        <w:object w:dxaOrig="1620" w:dyaOrig="279" w14:anchorId="6FBB82B0">
          <v:shape id="_x0000_i1245" type="#_x0000_t75" style="width:80.95pt;height:14.4pt" o:ole="">
            <v:imagedata r:id="rId399" o:title=""/>
          </v:shape>
          <o:OLEObject Type="Embed" ProgID="Equation.DSMT4" ShapeID="_x0000_i1245" DrawAspect="Content" ObjectID="_1802346143" r:id="rId400"/>
        </w:object>
      </w:r>
      <w:r w:rsidR="00F617EC" w:rsidRPr="00F617EC">
        <w:rPr>
          <w:rFonts w:ascii="Times New Roman" w:hAnsi="Times New Roman" w:cs="Times New Roman"/>
          <w:color w:val="000000"/>
          <w:sz w:val="28"/>
          <w:szCs w:val="28"/>
        </w:rPr>
        <w:t xml:space="preserve"> </w:t>
      </w:r>
    </w:p>
    <w:p w14:paraId="242D66FD" w14:textId="1ADF17DE" w:rsidR="00233C14" w:rsidRPr="00F617EC" w:rsidRDefault="00233C14" w:rsidP="00F617EC">
      <w:pPr>
        <w:pStyle w:val="ListParagraph"/>
        <w:numPr>
          <w:ilvl w:val="0"/>
          <w:numId w:val="16"/>
        </w:numPr>
        <w:spacing w:before="120" w:after="0" w:line="276" w:lineRule="auto"/>
        <w:rPr>
          <w:rFonts w:ascii="Times New Roman" w:hAnsi="Times New Roman" w:cs="Times New Roman"/>
          <w:color w:val="000000"/>
          <w:sz w:val="28"/>
          <w:szCs w:val="28"/>
        </w:rPr>
      </w:pPr>
      <w:r w:rsidRPr="00F617EC">
        <w:rPr>
          <w:rFonts w:ascii="Times New Roman" w:hAnsi="Times New Roman" w:cs="Times New Roman"/>
          <w:color w:val="000000"/>
          <w:sz w:val="28"/>
          <w:szCs w:val="28"/>
        </w:rPr>
        <w:lastRenderedPageBreak/>
        <w:t xml:space="preserve">Tìm hệ số của </w:t>
      </w:r>
      <w:r w:rsidRPr="00F617EC">
        <w:rPr>
          <w:rFonts w:ascii="Times New Roman" w:hAnsi="Times New Roman" w:cs="Times New Roman"/>
          <w:position w:val="-6"/>
          <w:sz w:val="28"/>
          <w:szCs w:val="28"/>
        </w:rPr>
        <w:object w:dxaOrig="279" w:dyaOrig="320" w14:anchorId="079196EC">
          <v:shape id="_x0000_i1246" type="#_x0000_t75" style="width:14.4pt;height:16.4pt" o:ole="">
            <v:imagedata r:id="rId401" o:title=""/>
          </v:shape>
          <o:OLEObject Type="Embed" ProgID="Equation.DSMT4" ShapeID="_x0000_i1246" DrawAspect="Content" ObjectID="_1802346144" r:id="rId402"/>
        </w:object>
      </w:r>
      <w:r w:rsidRPr="00F617EC">
        <w:rPr>
          <w:rFonts w:ascii="Times New Roman" w:hAnsi="Times New Roman" w:cs="Times New Roman"/>
          <w:color w:val="000000"/>
          <w:sz w:val="28"/>
          <w:szCs w:val="28"/>
        </w:rPr>
        <w:t xml:space="preserve"> trong khai triển biểu thức </w:t>
      </w:r>
      <w:r w:rsidRPr="00F617EC">
        <w:rPr>
          <w:rFonts w:ascii="Times New Roman" w:hAnsi="Times New Roman" w:cs="Times New Roman"/>
          <w:position w:val="-14"/>
          <w:sz w:val="28"/>
          <w:szCs w:val="28"/>
        </w:rPr>
        <w:object w:dxaOrig="780" w:dyaOrig="440" w14:anchorId="77578E4F">
          <v:shape id="_x0000_i1247" type="#_x0000_t75" style="width:39.25pt;height:22.35pt" o:ole="">
            <v:imagedata r:id="rId403" o:title=""/>
          </v:shape>
          <o:OLEObject Type="Embed" ProgID="Equation.DSMT4" ShapeID="_x0000_i1247" DrawAspect="Content" ObjectID="_1802346145" r:id="rId404"/>
        </w:object>
      </w:r>
      <w:r w:rsidRPr="00F617EC">
        <w:rPr>
          <w:rFonts w:ascii="Times New Roman" w:hAnsi="Times New Roman" w:cs="Times New Roman"/>
          <w:color w:val="000000"/>
          <w:sz w:val="28"/>
          <w:szCs w:val="28"/>
        </w:rPr>
        <w:t>.</w:t>
      </w:r>
    </w:p>
    <w:p w14:paraId="7CD4C622" w14:textId="5EED8DE6" w:rsidR="00233C14" w:rsidRPr="00F617EC" w:rsidRDefault="00F617EC" w:rsidP="00F617EC">
      <w:pPr>
        <w:tabs>
          <w:tab w:val="left" w:pos="283"/>
          <w:tab w:val="left" w:pos="2835"/>
          <w:tab w:val="left" w:pos="5386"/>
          <w:tab w:val="left" w:pos="7937"/>
        </w:tabs>
        <w:spacing w:after="0" w:line="240" w:lineRule="auto"/>
        <w:ind w:firstLine="283"/>
        <w:jc w:val="center"/>
        <w:rPr>
          <w:rFonts w:ascii="Times New Roman" w:hAnsi="Times New Roman" w:cs="Times New Roman"/>
          <w:color w:val="000000"/>
          <w:sz w:val="28"/>
          <w:szCs w:val="28"/>
        </w:rPr>
      </w:pPr>
      <w:r w:rsidRPr="00F617EC">
        <w:rPr>
          <w:rFonts w:ascii="Times New Roman" w:hAnsi="Times New Roman" w:cs="Times New Roman"/>
          <w:b/>
          <w:color w:val="0000FF"/>
          <w:sz w:val="28"/>
          <w:szCs w:val="28"/>
        </w:rPr>
        <w:t>Lời giải</w:t>
      </w:r>
      <w:r w:rsidR="00233C14" w:rsidRPr="00F617EC">
        <w:rPr>
          <w:rFonts w:ascii="Times New Roman" w:hAnsi="Times New Roman" w:cs="Times New Roman"/>
          <w:b/>
          <w:color w:val="000000"/>
          <w:sz w:val="28"/>
          <w:szCs w:val="28"/>
        </w:rPr>
        <w:t>:</w:t>
      </w:r>
    </w:p>
    <w:p w14:paraId="09C1F879" w14:textId="77777777" w:rsidR="00233C14" w:rsidRPr="00F617EC" w:rsidRDefault="00233C14" w:rsidP="00F617EC">
      <w:pPr>
        <w:tabs>
          <w:tab w:val="left" w:pos="283"/>
          <w:tab w:val="left" w:pos="2835"/>
          <w:tab w:val="left" w:pos="5386"/>
          <w:tab w:val="left" w:pos="7937"/>
        </w:tabs>
        <w:spacing w:after="0" w:line="240" w:lineRule="auto"/>
        <w:ind w:firstLine="283"/>
        <w:jc w:val="both"/>
        <w:rPr>
          <w:rFonts w:ascii="Times New Roman" w:hAnsi="Times New Roman" w:cs="Times New Roman"/>
          <w:color w:val="000000"/>
          <w:sz w:val="28"/>
          <w:szCs w:val="28"/>
        </w:rPr>
      </w:pPr>
      <w:r w:rsidRPr="00F617EC">
        <w:rPr>
          <w:rFonts w:ascii="Times New Roman" w:hAnsi="Times New Roman" w:cs="Times New Roman"/>
          <w:color w:val="000000"/>
          <w:sz w:val="28"/>
          <w:szCs w:val="28"/>
        </w:rPr>
        <w:t xml:space="preserve">Số hạng chứa </w:t>
      </w:r>
      <w:r w:rsidRPr="00F617EC">
        <w:rPr>
          <w:rFonts w:ascii="Times New Roman" w:hAnsi="Times New Roman" w:cs="Times New Roman"/>
          <w:color w:val="000000"/>
          <w:position w:val="-6"/>
          <w:sz w:val="28"/>
          <w:szCs w:val="28"/>
        </w:rPr>
        <w:object w:dxaOrig="279" w:dyaOrig="320" w14:anchorId="74FB5DD7">
          <v:shape id="_x0000_i1248" type="#_x0000_t75" style="width:14.4pt;height:16.4pt" o:ole="">
            <v:imagedata r:id="rId401" o:title=""/>
          </v:shape>
          <o:OLEObject Type="Embed" ProgID="Equation.DSMT4" ShapeID="_x0000_i1248" DrawAspect="Content" ObjectID="_1802346146" r:id="rId405"/>
        </w:object>
      </w:r>
      <w:r w:rsidRPr="00F617EC">
        <w:rPr>
          <w:rFonts w:ascii="Times New Roman" w:hAnsi="Times New Roman" w:cs="Times New Roman"/>
          <w:color w:val="000000"/>
          <w:sz w:val="28"/>
          <w:szCs w:val="28"/>
        </w:rPr>
        <w:t xml:space="preserve"> là: </w:t>
      </w:r>
      <w:r w:rsidRPr="00F617EC">
        <w:rPr>
          <w:rFonts w:ascii="Times New Roman" w:hAnsi="Times New Roman" w:cs="Times New Roman"/>
          <w:color w:val="000000"/>
          <w:position w:val="-12"/>
          <w:sz w:val="28"/>
          <w:szCs w:val="28"/>
        </w:rPr>
        <w:object w:dxaOrig="2220" w:dyaOrig="380" w14:anchorId="6A4BE5BB">
          <v:shape id="_x0000_i1249" type="#_x0000_t75" style="width:111.25pt;height:19.35pt" o:ole="">
            <v:imagedata r:id="rId406" o:title=""/>
          </v:shape>
          <o:OLEObject Type="Embed" ProgID="Equation.DSMT4" ShapeID="_x0000_i1249" DrawAspect="Content" ObjectID="_1802346147" r:id="rId407"/>
        </w:object>
      </w:r>
      <w:r w:rsidRPr="00F617EC">
        <w:rPr>
          <w:rFonts w:ascii="Times New Roman" w:hAnsi="Times New Roman" w:cs="Times New Roman"/>
          <w:color w:val="000000"/>
          <w:sz w:val="28"/>
          <w:szCs w:val="28"/>
        </w:rPr>
        <w:t xml:space="preserve">. </w:t>
      </w:r>
    </w:p>
    <w:p w14:paraId="7165DFA5" w14:textId="77777777" w:rsidR="00233C14" w:rsidRPr="00F617EC" w:rsidRDefault="00233C14" w:rsidP="00F617EC">
      <w:pPr>
        <w:tabs>
          <w:tab w:val="left" w:pos="283"/>
          <w:tab w:val="left" w:pos="2835"/>
          <w:tab w:val="left" w:pos="5386"/>
          <w:tab w:val="left" w:pos="7937"/>
        </w:tabs>
        <w:spacing w:after="0" w:line="240" w:lineRule="auto"/>
        <w:ind w:firstLine="283"/>
        <w:jc w:val="both"/>
        <w:rPr>
          <w:rFonts w:ascii="Times New Roman" w:hAnsi="Times New Roman" w:cs="Times New Roman"/>
          <w:color w:val="000000"/>
          <w:sz w:val="28"/>
          <w:szCs w:val="28"/>
        </w:rPr>
      </w:pPr>
      <w:r w:rsidRPr="00F617EC">
        <w:rPr>
          <w:rFonts w:ascii="Times New Roman" w:hAnsi="Times New Roman" w:cs="Times New Roman"/>
          <w:color w:val="000000"/>
          <w:sz w:val="28"/>
          <w:szCs w:val="28"/>
        </w:rPr>
        <w:t xml:space="preserve">Hệ số của </w:t>
      </w:r>
      <w:r w:rsidRPr="00F617EC">
        <w:rPr>
          <w:rFonts w:ascii="Times New Roman" w:hAnsi="Times New Roman" w:cs="Times New Roman"/>
          <w:color w:val="000000"/>
          <w:position w:val="-6"/>
          <w:sz w:val="28"/>
          <w:szCs w:val="28"/>
        </w:rPr>
        <w:object w:dxaOrig="279" w:dyaOrig="320" w14:anchorId="7CB93509">
          <v:shape id="_x0000_i1250" type="#_x0000_t75" style="width:14.4pt;height:16.4pt" o:ole="">
            <v:imagedata r:id="rId401" o:title=""/>
          </v:shape>
          <o:OLEObject Type="Embed" ProgID="Equation.DSMT4" ShapeID="_x0000_i1250" DrawAspect="Content" ObjectID="_1802346148" r:id="rId408"/>
        </w:object>
      </w:r>
      <w:r w:rsidRPr="00F617EC">
        <w:rPr>
          <w:rFonts w:ascii="Times New Roman" w:hAnsi="Times New Roman" w:cs="Times New Roman"/>
          <w:color w:val="000000"/>
          <w:sz w:val="28"/>
          <w:szCs w:val="28"/>
        </w:rPr>
        <w:t xml:space="preserve"> là </w:t>
      </w:r>
      <w:r w:rsidRPr="00F617EC">
        <w:rPr>
          <w:rFonts w:ascii="Times New Roman" w:hAnsi="Times New Roman" w:cs="Times New Roman"/>
          <w:color w:val="000000"/>
          <w:position w:val="-6"/>
          <w:sz w:val="28"/>
          <w:szCs w:val="28"/>
        </w:rPr>
        <w:object w:dxaOrig="440" w:dyaOrig="279" w14:anchorId="68348F01">
          <v:shape id="_x0000_i1251" type="#_x0000_t75" style="width:22.35pt;height:14.4pt" o:ole="">
            <v:imagedata r:id="rId409" o:title=""/>
          </v:shape>
          <o:OLEObject Type="Embed" ProgID="Equation.DSMT4" ShapeID="_x0000_i1251" DrawAspect="Content" ObjectID="_1802346149" r:id="rId410"/>
        </w:object>
      </w:r>
      <w:r w:rsidRPr="00F617EC">
        <w:rPr>
          <w:rFonts w:ascii="Times New Roman" w:hAnsi="Times New Roman" w:cs="Times New Roman"/>
          <w:color w:val="000000"/>
          <w:sz w:val="28"/>
          <w:szCs w:val="28"/>
        </w:rPr>
        <w:t xml:space="preserve">. </w:t>
      </w:r>
    </w:p>
    <w:p w14:paraId="6C41A4CA" w14:textId="7A05D2CE" w:rsidR="00233C14" w:rsidRPr="00F617EC" w:rsidRDefault="00233C14" w:rsidP="00F617EC">
      <w:pPr>
        <w:tabs>
          <w:tab w:val="left" w:pos="283"/>
          <w:tab w:val="left" w:pos="2835"/>
          <w:tab w:val="left" w:pos="5386"/>
          <w:tab w:val="left" w:pos="7937"/>
        </w:tabs>
        <w:spacing w:after="0" w:line="240" w:lineRule="auto"/>
        <w:ind w:firstLine="283"/>
        <w:jc w:val="both"/>
        <w:rPr>
          <w:rFonts w:ascii="Times New Roman" w:hAnsi="Times New Roman" w:cs="Times New Roman"/>
          <w:b/>
          <w:bCs/>
          <w:i/>
          <w:iCs/>
          <w:color w:val="000000"/>
          <w:sz w:val="28"/>
          <w:szCs w:val="28"/>
        </w:rPr>
      </w:pPr>
      <w:r w:rsidRPr="00F617EC">
        <w:rPr>
          <w:rFonts w:ascii="Times New Roman" w:hAnsi="Times New Roman" w:cs="Times New Roman"/>
          <w:b/>
          <w:bCs/>
          <w:color w:val="000000"/>
          <w:sz w:val="28"/>
          <w:szCs w:val="28"/>
        </w:rPr>
        <w:t xml:space="preserve">Phần IV: Tự Luận. </w:t>
      </w:r>
      <w:r w:rsidR="00F617EC" w:rsidRPr="00F617EC">
        <w:rPr>
          <w:rFonts w:ascii="Times New Roman" w:hAnsi="Times New Roman" w:cs="Times New Roman"/>
          <w:b/>
          <w:bCs/>
          <w:i/>
          <w:iCs/>
          <w:color w:val="000000"/>
          <w:sz w:val="28"/>
          <w:szCs w:val="28"/>
        </w:rPr>
        <w:t>(</w:t>
      </w:r>
      <w:r w:rsidRPr="00F617EC">
        <w:rPr>
          <w:rFonts w:ascii="Times New Roman" w:hAnsi="Times New Roman" w:cs="Times New Roman"/>
          <w:b/>
          <w:bCs/>
          <w:i/>
          <w:iCs/>
          <w:color w:val="000000"/>
          <w:sz w:val="28"/>
          <w:szCs w:val="28"/>
        </w:rPr>
        <w:t>2 điểm</w:t>
      </w:r>
      <w:r w:rsidR="00F617EC" w:rsidRPr="00F617EC">
        <w:rPr>
          <w:rFonts w:ascii="Times New Roman" w:hAnsi="Times New Roman" w:cs="Times New Roman"/>
          <w:b/>
          <w:bCs/>
          <w:i/>
          <w:iCs/>
          <w:color w:val="000000"/>
          <w:sz w:val="28"/>
          <w:szCs w:val="28"/>
        </w:rPr>
        <w:t>)</w:t>
      </w:r>
      <w:r w:rsidRPr="00F617EC">
        <w:rPr>
          <w:rFonts w:ascii="Times New Roman" w:hAnsi="Times New Roman" w:cs="Times New Roman"/>
          <w:b/>
          <w:bCs/>
          <w:i/>
          <w:iCs/>
          <w:color w:val="000000"/>
          <w:sz w:val="28"/>
          <w:szCs w:val="28"/>
        </w:rPr>
        <w:t xml:space="preserve"> </w:t>
      </w:r>
    </w:p>
    <w:p w14:paraId="2D5BD04C" w14:textId="18942500" w:rsidR="00233C14" w:rsidRPr="00F617EC" w:rsidRDefault="00233C14" w:rsidP="00F617EC">
      <w:pPr>
        <w:pStyle w:val="ListParagraph"/>
        <w:numPr>
          <w:ilvl w:val="0"/>
          <w:numId w:val="17"/>
        </w:numPr>
        <w:spacing w:before="120" w:after="0" w:line="276" w:lineRule="auto"/>
        <w:rPr>
          <w:rFonts w:ascii="Times New Roman" w:hAnsi="Times New Roman" w:cs="Times New Roman"/>
          <w:sz w:val="28"/>
          <w:szCs w:val="28"/>
        </w:rPr>
      </w:pPr>
      <w:r w:rsidRPr="00F617EC">
        <w:rPr>
          <w:rFonts w:ascii="Times New Roman" w:hAnsi="Times New Roman" w:cs="Times New Roman"/>
          <w:sz w:val="28"/>
          <w:szCs w:val="28"/>
        </w:rPr>
        <w:t xml:space="preserve">Có hai con tài </w:t>
      </w:r>
      <w:r w:rsidRPr="00F617EC">
        <w:rPr>
          <w:rFonts w:ascii="Times New Roman" w:hAnsi="Times New Roman" w:cs="Times New Roman"/>
          <w:position w:val="-4"/>
          <w:sz w:val="28"/>
          <w:szCs w:val="28"/>
        </w:rPr>
        <w:object w:dxaOrig="240" w:dyaOrig="260" w14:anchorId="435F1991">
          <v:shape id="_x0000_i1252" type="#_x0000_t75" style="width:12.4pt;height:13.4pt" o:ole="">
            <v:imagedata r:id="rId411" o:title=""/>
          </v:shape>
          <o:OLEObject Type="Embed" ProgID="Equation.DSMT4" ShapeID="_x0000_i1252" DrawAspect="Content" ObjectID="_1802346150" r:id="rId412"/>
        </w:object>
      </w:r>
      <w:r w:rsidRPr="00F617EC">
        <w:rPr>
          <w:rFonts w:ascii="Times New Roman" w:hAnsi="Times New Roman" w:cs="Times New Roman"/>
          <w:sz w:val="28"/>
          <w:szCs w:val="28"/>
        </w:rPr>
        <w:t xml:space="preserve"> và </w:t>
      </w:r>
      <w:r w:rsidRPr="00F617EC">
        <w:rPr>
          <w:rFonts w:ascii="Times New Roman" w:hAnsi="Times New Roman" w:cs="Times New Roman"/>
          <w:position w:val="-4"/>
          <w:sz w:val="28"/>
          <w:szCs w:val="28"/>
        </w:rPr>
        <w:object w:dxaOrig="240" w:dyaOrig="260" w14:anchorId="3264A159">
          <v:shape id="_x0000_i1253" type="#_x0000_t75" style="width:12.4pt;height:13.4pt" o:ole="">
            <v:imagedata r:id="rId413" o:title=""/>
          </v:shape>
          <o:OLEObject Type="Embed" ProgID="Equation.DSMT4" ShapeID="_x0000_i1253" DrawAspect="Content" ObjectID="_1802346151" r:id="rId414"/>
        </w:object>
      </w:r>
      <w:r w:rsidRPr="00F617EC">
        <w:rPr>
          <w:rFonts w:ascii="Times New Roman" w:hAnsi="Times New Roman" w:cs="Times New Roman"/>
          <w:sz w:val="28"/>
          <w:szCs w:val="28"/>
        </w:rPr>
        <w:t xml:space="preserve"> cùng xuất phát từ hai bến, chuyển động đều theo đường thẳng ngoài biển. Trên màn hình ra đa của trạm điều khiển (được coi như mặt phẳng tọa độ Oxy với đơn vị trên các trục tính theo ki - lô - mét), sau khi xuất phát </w:t>
      </w:r>
      <w:r w:rsidRPr="00F617EC">
        <w:rPr>
          <w:rFonts w:ascii="Times New Roman" w:hAnsi="Times New Roman" w:cs="Times New Roman"/>
          <w:position w:val="-6"/>
          <w:sz w:val="28"/>
          <w:szCs w:val="28"/>
        </w:rPr>
        <w:object w:dxaOrig="139" w:dyaOrig="240" w14:anchorId="598EACB8">
          <v:shape id="_x0000_i1254" type="#_x0000_t75" style="width:6.45pt;height:12.4pt" o:ole="">
            <v:imagedata r:id="rId415" o:title=""/>
          </v:shape>
          <o:OLEObject Type="Embed" ProgID="Equation.DSMT4" ShapeID="_x0000_i1254" DrawAspect="Content" ObjectID="_1802346152" r:id="rId416"/>
        </w:object>
      </w:r>
      <w:r w:rsidRPr="00F617EC">
        <w:rPr>
          <w:rFonts w:ascii="Times New Roman" w:hAnsi="Times New Roman" w:cs="Times New Roman"/>
          <w:sz w:val="28"/>
          <w:szCs w:val="28"/>
        </w:rPr>
        <w:t xml:space="preserve"> (giờ) </w:t>
      </w:r>
      <w:r w:rsidRPr="00F617EC">
        <w:rPr>
          <w:rFonts w:ascii="Times New Roman" w:hAnsi="Times New Roman" w:cs="Times New Roman"/>
          <w:position w:val="-10"/>
          <w:sz w:val="28"/>
          <w:szCs w:val="28"/>
        </w:rPr>
        <w:object w:dxaOrig="580" w:dyaOrig="320" w14:anchorId="5185036E">
          <v:shape id="_x0000_i1255" type="#_x0000_t75" style="width:28.8pt;height:15.4pt" o:ole="">
            <v:imagedata r:id="rId417" o:title=""/>
          </v:shape>
          <o:OLEObject Type="Embed" ProgID="Equation.DSMT4" ShapeID="_x0000_i1255" DrawAspect="Content" ObjectID="_1802346153" r:id="rId418"/>
        </w:object>
      </w:r>
      <w:r w:rsidRPr="00F617EC">
        <w:rPr>
          <w:rFonts w:ascii="Times New Roman" w:hAnsi="Times New Roman" w:cs="Times New Roman"/>
          <w:sz w:val="28"/>
          <w:szCs w:val="28"/>
        </w:rPr>
        <w:t xml:space="preserve">), vị trí của tàu </w:t>
      </w:r>
      <w:r w:rsidRPr="00F617EC">
        <w:rPr>
          <w:rFonts w:ascii="Times New Roman" w:hAnsi="Times New Roman" w:cs="Times New Roman"/>
          <w:position w:val="-4"/>
          <w:sz w:val="28"/>
          <w:szCs w:val="28"/>
        </w:rPr>
        <w:object w:dxaOrig="240" w:dyaOrig="260" w14:anchorId="76E18513">
          <v:shape id="_x0000_i1256" type="#_x0000_t75" style="width:12.4pt;height:13.4pt" o:ole="">
            <v:imagedata r:id="rId419" o:title=""/>
          </v:shape>
          <o:OLEObject Type="Embed" ProgID="Equation.DSMT4" ShapeID="_x0000_i1256" DrawAspect="Content" ObjectID="_1802346154" r:id="rId420"/>
        </w:object>
      </w:r>
      <w:r w:rsidRPr="00F617EC">
        <w:rPr>
          <w:rFonts w:ascii="Times New Roman" w:hAnsi="Times New Roman" w:cs="Times New Roman"/>
          <w:sz w:val="28"/>
          <w:szCs w:val="28"/>
        </w:rPr>
        <w:t xml:space="preserve"> có tọa độ được xác định bởi công thức: </w:t>
      </w:r>
      <w:r w:rsidRPr="00F617EC">
        <w:rPr>
          <w:rFonts w:ascii="Times New Roman" w:hAnsi="Times New Roman" w:cs="Times New Roman"/>
          <w:position w:val="-30"/>
          <w:sz w:val="28"/>
          <w:szCs w:val="28"/>
        </w:rPr>
        <w:object w:dxaOrig="1359" w:dyaOrig="720" w14:anchorId="44BB1C3E">
          <v:shape id="_x0000_i1257" type="#_x0000_t75" style="width:67.05pt;height:36.25pt" o:ole="">
            <v:imagedata r:id="rId421" o:title=""/>
          </v:shape>
          <o:OLEObject Type="Embed" ProgID="Equation.DSMT4" ShapeID="_x0000_i1257" DrawAspect="Content" ObjectID="_1802346155" r:id="rId422"/>
        </w:object>
      </w:r>
      <w:r w:rsidRPr="00F617EC">
        <w:rPr>
          <w:rFonts w:ascii="Times New Roman" w:hAnsi="Times New Roman" w:cs="Times New Roman"/>
          <w:sz w:val="28"/>
          <w:szCs w:val="28"/>
        </w:rPr>
        <w:t xml:space="preserve">, vị trí của tàu </w:t>
      </w:r>
      <w:r w:rsidRPr="00F617EC">
        <w:rPr>
          <w:rFonts w:ascii="Times New Roman" w:hAnsi="Times New Roman" w:cs="Times New Roman"/>
          <w:position w:val="-4"/>
          <w:sz w:val="28"/>
          <w:szCs w:val="28"/>
        </w:rPr>
        <w:object w:dxaOrig="240" w:dyaOrig="260" w14:anchorId="5937578E">
          <v:shape id="_x0000_i1258" type="#_x0000_t75" style="width:12.4pt;height:13.4pt" o:ole="">
            <v:imagedata r:id="rId423" o:title=""/>
          </v:shape>
          <o:OLEObject Type="Embed" ProgID="Equation.DSMT4" ShapeID="_x0000_i1258" DrawAspect="Content" ObjectID="_1802346156" r:id="rId424"/>
        </w:object>
      </w:r>
      <w:r w:rsidRPr="00F617EC">
        <w:rPr>
          <w:rFonts w:ascii="Times New Roman" w:hAnsi="Times New Roman" w:cs="Times New Roman"/>
          <w:sz w:val="28"/>
          <w:szCs w:val="28"/>
        </w:rPr>
        <w:t xml:space="preserve"> có tọa độ là (4-30t;3-40t). Tính cosin góc giữa hai đường đi của hai tàu </w:t>
      </w:r>
      <w:r w:rsidRPr="00F617EC">
        <w:rPr>
          <w:rFonts w:ascii="Times New Roman" w:hAnsi="Times New Roman" w:cs="Times New Roman"/>
          <w:position w:val="-4"/>
          <w:sz w:val="28"/>
          <w:szCs w:val="28"/>
        </w:rPr>
        <w:object w:dxaOrig="240" w:dyaOrig="260" w14:anchorId="3B26C50B">
          <v:shape id="_x0000_i1259" type="#_x0000_t75" style="width:12.4pt;height:13.4pt" o:ole="">
            <v:imagedata r:id="rId425" o:title=""/>
          </v:shape>
          <o:OLEObject Type="Embed" ProgID="Equation.DSMT4" ShapeID="_x0000_i1259" DrawAspect="Content" ObjectID="_1802346157" r:id="rId426"/>
        </w:object>
      </w:r>
      <w:r w:rsidRPr="00F617EC">
        <w:rPr>
          <w:rFonts w:ascii="Times New Roman" w:hAnsi="Times New Roman" w:cs="Times New Roman"/>
          <w:sz w:val="28"/>
          <w:szCs w:val="28"/>
        </w:rPr>
        <w:t xml:space="preserve"> và </w:t>
      </w:r>
      <w:r w:rsidRPr="00F617EC">
        <w:rPr>
          <w:rFonts w:ascii="Times New Roman" w:hAnsi="Times New Roman" w:cs="Times New Roman"/>
          <w:position w:val="-4"/>
          <w:sz w:val="28"/>
          <w:szCs w:val="28"/>
        </w:rPr>
        <w:object w:dxaOrig="240" w:dyaOrig="260" w14:anchorId="59620465">
          <v:shape id="_x0000_i1260" type="#_x0000_t75" style="width:12.4pt;height:13.4pt" o:ole="">
            <v:imagedata r:id="rId427" o:title=""/>
          </v:shape>
          <o:OLEObject Type="Embed" ProgID="Equation.DSMT4" ShapeID="_x0000_i1260" DrawAspect="Content" ObjectID="_1802346158" r:id="rId428"/>
        </w:object>
      </w:r>
      <w:r w:rsidRPr="00F617EC">
        <w:rPr>
          <w:rFonts w:ascii="Times New Roman" w:hAnsi="Times New Roman" w:cs="Times New Roman"/>
          <w:sz w:val="28"/>
          <w:szCs w:val="28"/>
        </w:rPr>
        <w:t>.</w:t>
      </w:r>
    </w:p>
    <w:p w14:paraId="3652B147" w14:textId="1D765BCC" w:rsidR="00233C14" w:rsidRPr="00F617EC" w:rsidRDefault="00F617EC" w:rsidP="00F617EC">
      <w:pPr>
        <w:tabs>
          <w:tab w:val="left" w:pos="283"/>
          <w:tab w:val="left" w:pos="2835"/>
          <w:tab w:val="left" w:pos="5386"/>
          <w:tab w:val="left" w:pos="7937"/>
        </w:tabs>
        <w:ind w:firstLine="283"/>
        <w:jc w:val="center"/>
        <w:rPr>
          <w:rFonts w:ascii="Times New Roman" w:hAnsi="Times New Roman" w:cs="Times New Roman"/>
          <w:b/>
          <w:bCs/>
          <w:sz w:val="28"/>
          <w:szCs w:val="28"/>
        </w:rPr>
      </w:pPr>
      <w:r w:rsidRPr="00F617EC">
        <w:rPr>
          <w:rFonts w:ascii="Times New Roman" w:hAnsi="Times New Roman" w:cs="Times New Roman"/>
          <w:b/>
          <w:bCs/>
          <w:color w:val="0000FF"/>
          <w:sz w:val="28"/>
          <w:szCs w:val="28"/>
        </w:rPr>
        <w:t>Lời giải</w:t>
      </w:r>
    </w:p>
    <w:p w14:paraId="1D67B714" w14:textId="77777777" w:rsidR="00233C14" w:rsidRPr="00F617EC" w:rsidRDefault="00233C14" w:rsidP="00F617EC">
      <w:pPr>
        <w:tabs>
          <w:tab w:val="left" w:pos="283"/>
          <w:tab w:val="left" w:pos="2835"/>
          <w:tab w:val="left" w:pos="5386"/>
          <w:tab w:val="left" w:pos="7937"/>
        </w:tabs>
        <w:ind w:firstLine="283"/>
        <w:jc w:val="both"/>
        <w:rPr>
          <w:rFonts w:ascii="Times New Roman" w:hAnsi="Times New Roman" w:cs="Times New Roman"/>
          <w:sz w:val="28"/>
          <w:szCs w:val="28"/>
        </w:rPr>
      </w:pPr>
      <w:r w:rsidRPr="00F617EC">
        <w:rPr>
          <w:rFonts w:ascii="Times New Roman" w:hAnsi="Times New Roman" w:cs="Times New Roman"/>
          <w:sz w:val="28"/>
          <w:szCs w:val="28"/>
        </w:rPr>
        <w:t xml:space="preserve">a. Giả sử đường đi của tàu </w:t>
      </w:r>
      <w:r w:rsidRPr="00F617EC">
        <w:rPr>
          <w:rFonts w:ascii="Times New Roman" w:hAnsi="Times New Roman" w:cs="Times New Roman"/>
          <w:position w:val="-4"/>
          <w:sz w:val="28"/>
          <w:szCs w:val="28"/>
        </w:rPr>
        <w:object w:dxaOrig="240" w:dyaOrig="260" w14:anchorId="204F88E2">
          <v:shape id="_x0000_i1261" type="#_x0000_t75" style="width:12.4pt;height:13.4pt" o:ole="">
            <v:imagedata r:id="rId429" o:title=""/>
          </v:shape>
          <o:OLEObject Type="Embed" ProgID="Equation.DSMT4" ShapeID="_x0000_i1261" DrawAspect="Content" ObjectID="_1802346159" r:id="rId430"/>
        </w:object>
      </w:r>
      <w:r w:rsidRPr="00F617EC">
        <w:rPr>
          <w:rFonts w:ascii="Times New Roman" w:hAnsi="Times New Roman" w:cs="Times New Roman"/>
          <w:sz w:val="28"/>
          <w:szCs w:val="28"/>
        </w:rPr>
        <w:t xml:space="preserve"> là </w:t>
      </w:r>
      <w:r w:rsidRPr="00F617EC">
        <w:rPr>
          <w:rFonts w:ascii="Times New Roman" w:hAnsi="Times New Roman" w:cs="Times New Roman"/>
          <w:position w:val="-14"/>
          <w:sz w:val="28"/>
          <w:szCs w:val="28"/>
        </w:rPr>
        <w:object w:dxaOrig="1180" w:dyaOrig="400" w14:anchorId="2643190D">
          <v:shape id="_x0000_i1262" type="#_x0000_t75" style="width:58.6pt;height:20.35pt" o:ole="">
            <v:imagedata r:id="rId431" o:title=""/>
          </v:shape>
          <o:OLEObject Type="Embed" ProgID="Equation.DSMT4" ShapeID="_x0000_i1262" DrawAspect="Content" ObjectID="_1802346160" r:id="rId432"/>
        </w:object>
      </w:r>
      <w:r w:rsidRPr="00F617EC">
        <w:rPr>
          <w:rFonts w:ascii="Times New Roman" w:hAnsi="Times New Roman" w:cs="Times New Roman"/>
          <w:sz w:val="28"/>
          <w:szCs w:val="28"/>
        </w:rPr>
        <w:t xml:space="preserve">: </w:t>
      </w:r>
      <w:r w:rsidRPr="00F617EC">
        <w:rPr>
          <w:rFonts w:ascii="Times New Roman" w:hAnsi="Times New Roman" w:cs="Times New Roman"/>
          <w:position w:val="-30"/>
          <w:sz w:val="28"/>
          <w:szCs w:val="28"/>
        </w:rPr>
        <w:object w:dxaOrig="1359" w:dyaOrig="720" w14:anchorId="7724BE1E">
          <v:shape id="_x0000_i1263" type="#_x0000_t75" style="width:67.05pt;height:36.25pt" o:ole="">
            <v:imagedata r:id="rId433" o:title=""/>
          </v:shape>
          <o:OLEObject Type="Embed" ProgID="Equation.DSMT4" ShapeID="_x0000_i1263" DrawAspect="Content" ObjectID="_1802346161" r:id="rId434"/>
        </w:object>
      </w:r>
      <w:r w:rsidRPr="00F617EC">
        <w:rPr>
          <w:rFonts w:ascii="Times New Roman" w:hAnsi="Times New Roman" w:cs="Times New Roman"/>
          <w:sz w:val="28"/>
          <w:szCs w:val="28"/>
        </w:rPr>
        <w:t xml:space="preserve">; đường đi của tàu B là </w:t>
      </w:r>
      <w:r w:rsidRPr="00F617EC">
        <w:rPr>
          <w:rFonts w:ascii="Times New Roman" w:hAnsi="Times New Roman" w:cs="Times New Roman"/>
          <w:position w:val="-14"/>
          <w:sz w:val="28"/>
          <w:szCs w:val="28"/>
        </w:rPr>
        <w:object w:dxaOrig="480" w:dyaOrig="400" w14:anchorId="579E8028">
          <v:shape id="_x0000_i1264" type="#_x0000_t75" style="width:23.85pt;height:20.35pt" o:ole="">
            <v:imagedata r:id="rId435" o:title=""/>
          </v:shape>
          <o:OLEObject Type="Embed" ProgID="Equation.DSMT4" ShapeID="_x0000_i1264" DrawAspect="Content" ObjectID="_1802346162" r:id="rId436"/>
        </w:object>
      </w:r>
    </w:p>
    <w:p w14:paraId="2EE73C47" w14:textId="77777777" w:rsidR="00233C14" w:rsidRPr="00F617EC" w:rsidRDefault="00233C14" w:rsidP="00F617EC">
      <w:pPr>
        <w:tabs>
          <w:tab w:val="left" w:pos="283"/>
          <w:tab w:val="left" w:pos="2835"/>
          <w:tab w:val="left" w:pos="5386"/>
          <w:tab w:val="left" w:pos="7937"/>
        </w:tabs>
        <w:ind w:firstLine="283"/>
        <w:jc w:val="center"/>
        <w:rPr>
          <w:rFonts w:ascii="Times New Roman" w:hAnsi="Times New Roman" w:cs="Times New Roman"/>
          <w:sz w:val="28"/>
          <w:szCs w:val="28"/>
        </w:rPr>
      </w:pPr>
      <w:r w:rsidRPr="00F617EC">
        <w:rPr>
          <w:rFonts w:ascii="Times New Roman" w:hAnsi="Times New Roman" w:cs="Times New Roman"/>
          <w:position w:val="-94"/>
          <w:sz w:val="28"/>
          <w:szCs w:val="28"/>
        </w:rPr>
        <w:object w:dxaOrig="6880" w:dyaOrig="2000" w14:anchorId="76A750B9">
          <v:shape id="_x0000_i1265" type="#_x0000_t75" style="width:344.1pt;height:100.3pt" o:ole="">
            <v:imagedata r:id="rId437" o:title=""/>
          </v:shape>
          <o:OLEObject Type="Embed" ProgID="Equation.DSMT4" ShapeID="_x0000_i1265" DrawAspect="Content" ObjectID="_1802346163" r:id="rId438"/>
        </w:object>
      </w:r>
      <w:r w:rsidRPr="00F617EC">
        <w:rPr>
          <w:rFonts w:ascii="Times New Roman" w:hAnsi="Times New Roman" w:cs="Times New Roman"/>
          <w:position w:val="-4"/>
          <w:sz w:val="28"/>
          <w:szCs w:val="28"/>
        </w:rPr>
        <w:object w:dxaOrig="180" w:dyaOrig="279" w14:anchorId="0BD0D361">
          <v:shape id="_x0000_i1266" type="#_x0000_t75" style="width:8.95pt;height:14.4pt" o:ole="">
            <v:imagedata r:id="rId439" o:title=""/>
          </v:shape>
          <o:OLEObject Type="Embed" ProgID="Equation.DSMT4" ShapeID="_x0000_i1266" DrawAspect="Content" ObjectID="_1802346164" r:id="rId440"/>
        </w:object>
      </w:r>
    </w:p>
    <w:p w14:paraId="78004A9A" w14:textId="4F60461A" w:rsidR="00233C14" w:rsidRPr="00F617EC" w:rsidRDefault="00233C14" w:rsidP="00F617EC">
      <w:pPr>
        <w:pStyle w:val="ListParagraph"/>
        <w:numPr>
          <w:ilvl w:val="0"/>
          <w:numId w:val="17"/>
        </w:numPr>
        <w:spacing w:before="120" w:after="0" w:line="276" w:lineRule="auto"/>
        <w:rPr>
          <w:rFonts w:ascii="Times New Roman" w:eastAsia="Aptos" w:hAnsi="Times New Roman" w:cs="Times New Roman"/>
          <w:b/>
          <w:sz w:val="28"/>
          <w:szCs w:val="28"/>
        </w:rPr>
      </w:pPr>
      <w:r w:rsidRPr="00F617EC">
        <w:rPr>
          <w:rFonts w:ascii="Times New Roman" w:eastAsia="Aptos" w:hAnsi="Times New Roman" w:cs="Times New Roman"/>
          <w:sz w:val="28"/>
          <w:szCs w:val="28"/>
        </w:rPr>
        <w:t xml:space="preserve">Từ các chữ số của tập hợp </w:t>
      </w:r>
      <w:r w:rsidRPr="00F617EC">
        <w:rPr>
          <w:rFonts w:ascii="Times New Roman" w:hAnsi="Times New Roman" w:cs="Times New Roman"/>
          <w:position w:val="-14"/>
          <w:sz w:val="28"/>
          <w:szCs w:val="28"/>
        </w:rPr>
        <w:object w:dxaOrig="1335" w:dyaOrig="405" w14:anchorId="6549E19D">
          <v:shape id="_x0000_i1267" type="#_x0000_t75" style="width:66.55pt;height:20.85pt" o:ole="">
            <v:imagedata r:id="rId441" o:title=""/>
          </v:shape>
          <o:OLEObject Type="Embed" ProgID="Equation.DSMT4" ShapeID="_x0000_i1267" DrawAspect="Content" ObjectID="_1802346165" r:id="rId442"/>
        </w:object>
      </w:r>
      <w:r w:rsidRPr="00F617EC">
        <w:rPr>
          <w:rFonts w:ascii="Times New Roman" w:eastAsia="Aptos" w:hAnsi="Times New Roman" w:cs="Times New Roman"/>
          <w:sz w:val="28"/>
          <w:szCs w:val="28"/>
        </w:rPr>
        <w:t xml:space="preserve">, có thể lập được bao nhiêu số tự nhiên có </w:t>
      </w:r>
      <w:r w:rsidRPr="00F617EC">
        <w:rPr>
          <w:rFonts w:ascii="Times New Roman" w:hAnsi="Times New Roman" w:cs="Times New Roman"/>
          <w:position w:val="-6"/>
          <w:sz w:val="28"/>
          <w:szCs w:val="28"/>
        </w:rPr>
        <w:object w:dxaOrig="180" w:dyaOrig="285" w14:anchorId="5E6138C6">
          <v:shape id="_x0000_i1268" type="#_x0000_t75" style="width:8.95pt;height:14.4pt" o:ole="">
            <v:imagedata r:id="rId443" o:title=""/>
          </v:shape>
          <o:OLEObject Type="Embed" ProgID="Equation.DSMT4" ShapeID="_x0000_i1268" DrawAspect="Content" ObjectID="_1802346166" r:id="rId444"/>
        </w:object>
      </w:r>
      <w:r w:rsidRPr="00F617EC">
        <w:rPr>
          <w:rFonts w:ascii="Times New Roman" w:eastAsia="Aptos" w:hAnsi="Times New Roman" w:cs="Times New Roman"/>
          <w:sz w:val="28"/>
          <w:szCs w:val="28"/>
        </w:rPr>
        <w:t xml:space="preserve"> chữ số đôi một khác nhau mà trong đó nhất thiết phải có mặt chữ số </w:t>
      </w:r>
      <w:r w:rsidRPr="00F617EC">
        <w:rPr>
          <w:rFonts w:ascii="Times New Roman" w:hAnsi="Times New Roman" w:cs="Times New Roman"/>
          <w:position w:val="-6"/>
          <w:sz w:val="28"/>
          <w:szCs w:val="28"/>
        </w:rPr>
        <w:object w:dxaOrig="195" w:dyaOrig="285" w14:anchorId="52CBDD9E">
          <v:shape id="_x0000_i1269" type="#_x0000_t75" style="width:9.45pt;height:14.4pt" o:ole="">
            <v:imagedata r:id="rId445" o:title=""/>
          </v:shape>
          <o:OLEObject Type="Embed" ProgID="Equation.DSMT4" ShapeID="_x0000_i1269" DrawAspect="Content" ObjectID="_1802346167" r:id="rId446"/>
        </w:object>
      </w:r>
      <w:r w:rsidRPr="00F617EC">
        <w:rPr>
          <w:rFonts w:ascii="Times New Roman" w:eastAsia="Aptos" w:hAnsi="Times New Roman" w:cs="Times New Roman"/>
          <w:sz w:val="28"/>
          <w:szCs w:val="28"/>
        </w:rPr>
        <w:t>?</w:t>
      </w:r>
    </w:p>
    <w:p w14:paraId="3E3AFBD8" w14:textId="5115AF0E" w:rsidR="00233C14" w:rsidRPr="00F617EC" w:rsidRDefault="00F617EC" w:rsidP="00F617EC">
      <w:pPr>
        <w:tabs>
          <w:tab w:val="left" w:pos="283"/>
          <w:tab w:val="left" w:pos="2835"/>
          <w:tab w:val="left" w:pos="5386"/>
          <w:tab w:val="left" w:pos="7937"/>
        </w:tabs>
        <w:ind w:firstLine="283"/>
        <w:jc w:val="center"/>
        <w:rPr>
          <w:rFonts w:ascii="Times New Roman" w:eastAsia="Aptos" w:hAnsi="Times New Roman" w:cs="Times New Roman"/>
          <w:b/>
          <w:sz w:val="28"/>
          <w:szCs w:val="28"/>
        </w:rPr>
      </w:pPr>
      <w:r w:rsidRPr="00F617EC">
        <w:rPr>
          <w:rFonts w:ascii="Times New Roman" w:eastAsia="Aptos" w:hAnsi="Times New Roman" w:cs="Times New Roman"/>
          <w:b/>
          <w:color w:val="0000FF"/>
          <w:sz w:val="28"/>
          <w:szCs w:val="28"/>
        </w:rPr>
        <w:t>Lời giải</w:t>
      </w:r>
    </w:p>
    <w:p w14:paraId="77DC57B8" w14:textId="77777777" w:rsidR="00233C14" w:rsidRPr="00F617EC" w:rsidRDefault="00233C14" w:rsidP="00F617EC">
      <w:pPr>
        <w:tabs>
          <w:tab w:val="left" w:pos="283"/>
          <w:tab w:val="left" w:pos="2835"/>
          <w:tab w:val="left" w:pos="5386"/>
          <w:tab w:val="left" w:pos="7937"/>
        </w:tabs>
        <w:spacing w:before="120"/>
        <w:ind w:firstLine="283"/>
        <w:contextualSpacing/>
        <w:jc w:val="both"/>
        <w:rPr>
          <w:rFonts w:ascii="Times New Roman" w:eastAsia="Aptos" w:hAnsi="Times New Roman" w:cs="Times New Roman"/>
          <w:sz w:val="28"/>
          <w:szCs w:val="28"/>
        </w:rPr>
      </w:pPr>
      <w:r w:rsidRPr="00F617EC">
        <w:rPr>
          <w:rFonts w:ascii="Times New Roman" w:eastAsia="Aptos" w:hAnsi="Times New Roman" w:cs="Times New Roman"/>
          <w:sz w:val="28"/>
          <w:szCs w:val="28"/>
        </w:rPr>
        <w:t xml:space="preserve">Giả sử số tự nhiên có </w:t>
      </w:r>
      <w:r w:rsidRPr="00F617EC">
        <w:rPr>
          <w:rFonts w:ascii="Times New Roman" w:eastAsia="Aptos" w:hAnsi="Times New Roman" w:cs="Times New Roman"/>
          <w:position w:val="-6"/>
          <w:sz w:val="28"/>
          <w:szCs w:val="28"/>
        </w:rPr>
        <w:object w:dxaOrig="180" w:dyaOrig="285" w14:anchorId="7201E07F">
          <v:shape id="_x0000_i7420" type="#_x0000_t75" style="width:8.95pt;height:14.4pt" o:ole="">
            <v:imagedata r:id="rId443" o:title=""/>
          </v:shape>
          <o:OLEObject Type="Embed" ProgID="Equation.DSMT4" ShapeID="_x0000_i7420" DrawAspect="Content" ObjectID="_1802346168" r:id="rId447"/>
        </w:object>
      </w:r>
      <w:r w:rsidRPr="00F617EC">
        <w:rPr>
          <w:rFonts w:ascii="Times New Roman" w:eastAsia="Aptos" w:hAnsi="Times New Roman" w:cs="Times New Roman"/>
          <w:sz w:val="28"/>
          <w:szCs w:val="28"/>
        </w:rPr>
        <w:t xml:space="preserve"> chữ số đôi một khác nhau có dạng: </w:t>
      </w:r>
      <w:r w:rsidRPr="00F617EC">
        <w:rPr>
          <w:rFonts w:ascii="Times New Roman" w:eastAsia="Aptos" w:hAnsi="Times New Roman" w:cs="Times New Roman"/>
          <w:position w:val="-12"/>
          <w:sz w:val="28"/>
          <w:szCs w:val="28"/>
        </w:rPr>
        <w:object w:dxaOrig="1065" w:dyaOrig="405" w14:anchorId="4D0E49C5">
          <v:shape id="_x0000_i7421" type="#_x0000_t75" style="width:53.65pt;height:20.85pt" o:ole="">
            <v:imagedata r:id="rId448" o:title=""/>
          </v:shape>
          <o:OLEObject Type="Embed" ProgID="Equation.DSMT4" ShapeID="_x0000_i7421" DrawAspect="Content" ObjectID="_1802346169" r:id="rId449"/>
        </w:object>
      </w:r>
      <w:r w:rsidRPr="00F617EC">
        <w:rPr>
          <w:rFonts w:ascii="Times New Roman" w:eastAsia="Aptos" w:hAnsi="Times New Roman" w:cs="Times New Roman"/>
          <w:sz w:val="28"/>
          <w:szCs w:val="28"/>
        </w:rPr>
        <w:t>.</w:t>
      </w:r>
    </w:p>
    <w:p w14:paraId="5B1E2E45" w14:textId="77777777" w:rsidR="00233C14" w:rsidRPr="00F617EC" w:rsidRDefault="00233C14" w:rsidP="00F617EC">
      <w:pPr>
        <w:tabs>
          <w:tab w:val="left" w:pos="283"/>
          <w:tab w:val="left" w:pos="2835"/>
          <w:tab w:val="left" w:pos="5386"/>
          <w:tab w:val="left" w:pos="7937"/>
        </w:tabs>
        <w:spacing w:before="120"/>
        <w:ind w:firstLine="283"/>
        <w:contextualSpacing/>
        <w:jc w:val="both"/>
        <w:rPr>
          <w:rFonts w:ascii="Times New Roman" w:eastAsia="Aptos" w:hAnsi="Times New Roman" w:cs="Times New Roman"/>
          <w:sz w:val="28"/>
          <w:szCs w:val="28"/>
        </w:rPr>
      </w:pPr>
      <w:r w:rsidRPr="00F617EC">
        <w:rPr>
          <w:rFonts w:ascii="Times New Roman" w:eastAsia="Aptos" w:hAnsi="Times New Roman" w:cs="Times New Roman"/>
          <w:sz w:val="28"/>
          <w:szCs w:val="28"/>
        </w:rPr>
        <w:t xml:space="preserve">Chọn một số cho </w:t>
      </w:r>
      <w:r w:rsidRPr="00F617EC">
        <w:rPr>
          <w:rFonts w:ascii="Times New Roman" w:eastAsia="Aptos" w:hAnsi="Times New Roman" w:cs="Times New Roman"/>
          <w:position w:val="-12"/>
          <w:sz w:val="28"/>
          <w:szCs w:val="28"/>
        </w:rPr>
        <w:object w:dxaOrig="240" w:dyaOrig="360" w14:anchorId="3830D81E">
          <v:shape id="_x0000_i7422" type="#_x0000_t75" style="width:11.9pt;height:17.9pt" o:ole="">
            <v:imagedata r:id="rId450" o:title=""/>
          </v:shape>
          <o:OLEObject Type="Embed" ProgID="Equation.DSMT4" ShapeID="_x0000_i7422" DrawAspect="Content" ObjectID="_1802346170" r:id="rId451"/>
        </w:object>
      </w:r>
      <w:r w:rsidRPr="00F617EC">
        <w:rPr>
          <w:rFonts w:ascii="Times New Roman" w:eastAsia="Aptos" w:hAnsi="Times New Roman" w:cs="Times New Roman"/>
          <w:sz w:val="28"/>
          <w:szCs w:val="28"/>
        </w:rPr>
        <w:t xml:space="preserve"> ta có </w:t>
      </w:r>
      <w:r w:rsidRPr="00F617EC">
        <w:rPr>
          <w:rFonts w:ascii="Times New Roman" w:eastAsia="Aptos" w:hAnsi="Times New Roman" w:cs="Times New Roman"/>
          <w:position w:val="-6"/>
          <w:sz w:val="28"/>
          <w:szCs w:val="28"/>
        </w:rPr>
        <w:object w:dxaOrig="180" w:dyaOrig="285" w14:anchorId="44DFD0AA">
          <v:shape id="_x0000_i7423" type="#_x0000_t75" style="width:8.95pt;height:14.4pt" o:ole="">
            <v:imagedata r:id="rId452" o:title=""/>
          </v:shape>
          <o:OLEObject Type="Embed" ProgID="Equation.DSMT4" ShapeID="_x0000_i7423" DrawAspect="Content" ObjectID="_1802346171" r:id="rId453"/>
        </w:object>
      </w:r>
      <w:r w:rsidRPr="00F617EC">
        <w:rPr>
          <w:rFonts w:ascii="Times New Roman" w:eastAsia="Aptos" w:hAnsi="Times New Roman" w:cs="Times New Roman"/>
          <w:sz w:val="28"/>
          <w:szCs w:val="28"/>
        </w:rPr>
        <w:t xml:space="preserve"> cách chọn.</w:t>
      </w:r>
    </w:p>
    <w:p w14:paraId="2FE1F3CB" w14:textId="77777777" w:rsidR="00233C14" w:rsidRPr="00F617EC" w:rsidRDefault="00233C14" w:rsidP="00F617EC">
      <w:pPr>
        <w:tabs>
          <w:tab w:val="left" w:pos="283"/>
          <w:tab w:val="left" w:pos="2835"/>
          <w:tab w:val="left" w:pos="5386"/>
          <w:tab w:val="left" w:pos="7937"/>
        </w:tabs>
        <w:spacing w:before="120"/>
        <w:ind w:firstLine="283"/>
        <w:contextualSpacing/>
        <w:jc w:val="both"/>
        <w:rPr>
          <w:rFonts w:ascii="Times New Roman" w:eastAsia="Aptos" w:hAnsi="Times New Roman" w:cs="Times New Roman"/>
          <w:sz w:val="28"/>
          <w:szCs w:val="28"/>
        </w:rPr>
      </w:pPr>
      <w:r w:rsidRPr="00F617EC">
        <w:rPr>
          <w:rFonts w:ascii="Times New Roman" w:eastAsia="Aptos" w:hAnsi="Times New Roman" w:cs="Times New Roman"/>
          <w:sz w:val="28"/>
          <w:szCs w:val="28"/>
        </w:rPr>
        <w:t xml:space="preserve">Tiếp theo ta bỏ số </w:t>
      </w:r>
      <w:r w:rsidRPr="00F617EC">
        <w:rPr>
          <w:rFonts w:ascii="Times New Roman" w:eastAsia="Aptos" w:hAnsi="Times New Roman" w:cs="Times New Roman"/>
          <w:position w:val="-12"/>
          <w:sz w:val="28"/>
          <w:szCs w:val="28"/>
        </w:rPr>
        <w:object w:dxaOrig="240" w:dyaOrig="360" w14:anchorId="5954D476">
          <v:shape id="_x0000_i7424" type="#_x0000_t75" style="width:11.9pt;height:17.9pt" o:ole="">
            <v:imagedata r:id="rId454" o:title=""/>
          </v:shape>
          <o:OLEObject Type="Embed" ProgID="Equation.DSMT4" ShapeID="_x0000_i7424" DrawAspect="Content" ObjectID="_1802346172" r:id="rId455"/>
        </w:object>
      </w:r>
      <w:r w:rsidRPr="00F617EC">
        <w:rPr>
          <w:rFonts w:ascii="Times New Roman" w:eastAsia="Aptos" w:hAnsi="Times New Roman" w:cs="Times New Roman"/>
          <w:sz w:val="28"/>
          <w:szCs w:val="28"/>
        </w:rPr>
        <w:t xml:space="preserve"> và số </w:t>
      </w:r>
      <w:r w:rsidRPr="00F617EC">
        <w:rPr>
          <w:rFonts w:ascii="Times New Roman" w:eastAsia="Aptos" w:hAnsi="Times New Roman" w:cs="Times New Roman"/>
          <w:position w:val="-6"/>
          <w:sz w:val="28"/>
          <w:szCs w:val="28"/>
        </w:rPr>
        <w:object w:dxaOrig="195" w:dyaOrig="285" w14:anchorId="26679061">
          <v:shape id="_x0000_i7425" type="#_x0000_t75" style="width:9.45pt;height:14.4pt" o:ole="">
            <v:imagedata r:id="rId456" o:title=""/>
          </v:shape>
          <o:OLEObject Type="Embed" ProgID="Equation.DSMT4" ShapeID="_x0000_i7425" DrawAspect="Content" ObjectID="_1802346173" r:id="rId457"/>
        </w:object>
      </w:r>
      <w:r w:rsidRPr="00F617EC">
        <w:rPr>
          <w:rFonts w:ascii="Times New Roman" w:eastAsia="Aptos" w:hAnsi="Times New Roman" w:cs="Times New Roman"/>
          <w:sz w:val="28"/>
          <w:szCs w:val="28"/>
        </w:rPr>
        <w:t xml:space="preserve"> thì từ tập hợp đã cho chúng ta còn lại </w:t>
      </w:r>
      <w:r w:rsidRPr="00F617EC">
        <w:rPr>
          <w:rFonts w:ascii="Times New Roman" w:eastAsia="Aptos" w:hAnsi="Times New Roman" w:cs="Times New Roman"/>
          <w:position w:val="-4"/>
          <w:sz w:val="28"/>
          <w:szCs w:val="28"/>
        </w:rPr>
        <w:object w:dxaOrig="195" w:dyaOrig="255" w14:anchorId="6E1AA716">
          <v:shape id="_x0000_i7426" type="#_x0000_t75" style="width:9.45pt;height:13.9pt" o:ole="">
            <v:imagedata r:id="rId458" o:title=""/>
          </v:shape>
          <o:OLEObject Type="Embed" ProgID="Equation.DSMT4" ShapeID="_x0000_i7426" DrawAspect="Content" ObjectID="_1802346174" r:id="rId459"/>
        </w:object>
      </w:r>
      <w:r w:rsidRPr="00F617EC">
        <w:rPr>
          <w:rFonts w:ascii="Times New Roman" w:eastAsia="Aptos" w:hAnsi="Times New Roman" w:cs="Times New Roman"/>
          <w:sz w:val="28"/>
          <w:szCs w:val="28"/>
        </w:rPr>
        <w:t xml:space="preserve"> số. Ta chọn </w:t>
      </w:r>
      <w:r w:rsidRPr="00F617EC">
        <w:rPr>
          <w:rFonts w:ascii="Times New Roman" w:eastAsia="Aptos" w:hAnsi="Times New Roman" w:cs="Times New Roman"/>
          <w:position w:val="-6"/>
          <w:sz w:val="28"/>
          <w:szCs w:val="28"/>
        </w:rPr>
        <w:object w:dxaOrig="180" w:dyaOrig="285" w14:anchorId="0F88ECA2">
          <v:shape id="_x0000_i7427" type="#_x0000_t75" style="width:8.95pt;height:14.4pt" o:ole="">
            <v:imagedata r:id="rId460" o:title=""/>
          </v:shape>
          <o:OLEObject Type="Embed" ProgID="Equation.DSMT4" ShapeID="_x0000_i7427" DrawAspect="Content" ObjectID="_1802346175" r:id="rId461"/>
        </w:object>
      </w:r>
      <w:r w:rsidRPr="00F617EC">
        <w:rPr>
          <w:rFonts w:ascii="Times New Roman" w:eastAsia="Aptos" w:hAnsi="Times New Roman" w:cs="Times New Roman"/>
          <w:sz w:val="28"/>
          <w:szCs w:val="28"/>
        </w:rPr>
        <w:t xml:space="preserve"> số từ </w:t>
      </w:r>
      <w:r w:rsidRPr="00F617EC">
        <w:rPr>
          <w:rFonts w:ascii="Times New Roman" w:eastAsia="Aptos" w:hAnsi="Times New Roman" w:cs="Times New Roman"/>
          <w:position w:val="-4"/>
          <w:sz w:val="28"/>
          <w:szCs w:val="28"/>
        </w:rPr>
        <w:object w:dxaOrig="195" w:dyaOrig="255" w14:anchorId="12EABD39">
          <v:shape id="_x0000_i7428" type="#_x0000_t75" style="width:9.45pt;height:13.9pt" o:ole="">
            <v:imagedata r:id="rId462" o:title=""/>
          </v:shape>
          <o:OLEObject Type="Embed" ProgID="Equation.DSMT4" ShapeID="_x0000_i7428" DrawAspect="Content" ObjectID="_1802346176" r:id="rId463"/>
        </w:object>
      </w:r>
      <w:r w:rsidRPr="00F617EC">
        <w:rPr>
          <w:rFonts w:ascii="Times New Roman" w:eastAsia="Aptos" w:hAnsi="Times New Roman" w:cs="Times New Roman"/>
          <w:sz w:val="28"/>
          <w:szCs w:val="28"/>
        </w:rPr>
        <w:t xml:space="preserve"> số đó ta có </w:t>
      </w:r>
      <w:r w:rsidRPr="00F617EC">
        <w:rPr>
          <w:rFonts w:ascii="Times New Roman" w:eastAsia="Aptos" w:hAnsi="Times New Roman" w:cs="Times New Roman"/>
          <w:position w:val="-12"/>
          <w:sz w:val="28"/>
          <w:szCs w:val="28"/>
        </w:rPr>
        <w:object w:dxaOrig="315" w:dyaOrig="375" w14:anchorId="5269FA4A">
          <v:shape id="_x0000_i7429" type="#_x0000_t75" style="width:16.9pt;height:18.35pt" o:ole="">
            <v:imagedata r:id="rId464" o:title=""/>
          </v:shape>
          <o:OLEObject Type="Embed" ProgID="Equation.DSMT4" ShapeID="_x0000_i7429" DrawAspect="Content" ObjectID="_1802346177" r:id="rId465"/>
        </w:object>
      </w:r>
      <w:r w:rsidRPr="00F617EC">
        <w:rPr>
          <w:rFonts w:ascii="Times New Roman" w:eastAsia="Aptos" w:hAnsi="Times New Roman" w:cs="Times New Roman"/>
          <w:sz w:val="28"/>
          <w:szCs w:val="28"/>
        </w:rPr>
        <w:t xml:space="preserve"> cách chọn.</w:t>
      </w:r>
    </w:p>
    <w:p w14:paraId="0A528DB6" w14:textId="77777777" w:rsidR="00233C14" w:rsidRPr="00F617EC" w:rsidRDefault="00233C14" w:rsidP="00F617EC">
      <w:pPr>
        <w:tabs>
          <w:tab w:val="left" w:pos="283"/>
          <w:tab w:val="left" w:pos="2835"/>
          <w:tab w:val="left" w:pos="5386"/>
          <w:tab w:val="left" w:pos="7937"/>
        </w:tabs>
        <w:spacing w:before="120"/>
        <w:ind w:firstLine="283"/>
        <w:contextualSpacing/>
        <w:jc w:val="both"/>
        <w:rPr>
          <w:rFonts w:ascii="Times New Roman" w:eastAsia="Aptos" w:hAnsi="Times New Roman" w:cs="Times New Roman"/>
          <w:sz w:val="28"/>
          <w:szCs w:val="28"/>
        </w:rPr>
      </w:pPr>
      <w:r w:rsidRPr="00F617EC">
        <w:rPr>
          <w:rFonts w:ascii="Times New Roman" w:eastAsia="Aptos" w:hAnsi="Times New Roman" w:cs="Times New Roman"/>
          <w:sz w:val="28"/>
          <w:szCs w:val="28"/>
        </w:rPr>
        <w:t xml:space="preserve">Chúng ta xếp số </w:t>
      </w:r>
      <w:r w:rsidRPr="00F617EC">
        <w:rPr>
          <w:rFonts w:ascii="Times New Roman" w:eastAsia="Aptos" w:hAnsi="Times New Roman" w:cs="Times New Roman"/>
          <w:position w:val="-6"/>
          <w:sz w:val="28"/>
          <w:szCs w:val="28"/>
        </w:rPr>
        <w:object w:dxaOrig="195" w:dyaOrig="285" w14:anchorId="46B3C6C5">
          <v:shape id="_x0000_i7430" type="#_x0000_t75" style="width:9.45pt;height:14.4pt" o:ole="">
            <v:imagedata r:id="rId456" o:title=""/>
          </v:shape>
          <o:OLEObject Type="Embed" ProgID="Equation.DSMT4" ShapeID="_x0000_i7430" DrawAspect="Content" ObjectID="_1802346178" r:id="rId466"/>
        </w:object>
      </w:r>
      <w:r w:rsidRPr="00F617EC">
        <w:rPr>
          <w:rFonts w:ascii="Times New Roman" w:eastAsia="Aptos" w:hAnsi="Times New Roman" w:cs="Times New Roman"/>
          <w:sz w:val="28"/>
          <w:szCs w:val="28"/>
        </w:rPr>
        <w:t xml:space="preserve"> và </w:t>
      </w:r>
      <w:r w:rsidRPr="00F617EC">
        <w:rPr>
          <w:rFonts w:ascii="Times New Roman" w:eastAsia="Aptos" w:hAnsi="Times New Roman" w:cs="Times New Roman"/>
          <w:position w:val="-6"/>
          <w:sz w:val="28"/>
          <w:szCs w:val="28"/>
        </w:rPr>
        <w:object w:dxaOrig="180" w:dyaOrig="285" w14:anchorId="79DD3DE4">
          <v:shape id="_x0000_i7431" type="#_x0000_t75" style="width:8.95pt;height:14.4pt" o:ole="">
            <v:imagedata r:id="rId467" o:title=""/>
          </v:shape>
          <o:OLEObject Type="Embed" ProgID="Equation.DSMT4" ShapeID="_x0000_i7431" DrawAspect="Content" ObjectID="_1802346179" r:id="rId468"/>
        </w:object>
      </w:r>
      <w:r w:rsidRPr="00F617EC">
        <w:rPr>
          <w:rFonts w:ascii="Times New Roman" w:eastAsia="Aptos" w:hAnsi="Times New Roman" w:cs="Times New Roman"/>
          <w:sz w:val="28"/>
          <w:szCs w:val="28"/>
        </w:rPr>
        <w:t xml:space="preserve"> số vừa mới chọn vào </w:t>
      </w:r>
      <w:r w:rsidRPr="00F617EC">
        <w:rPr>
          <w:rFonts w:ascii="Times New Roman" w:eastAsia="Aptos" w:hAnsi="Times New Roman" w:cs="Times New Roman"/>
          <w:position w:val="-4"/>
          <w:sz w:val="28"/>
          <w:szCs w:val="28"/>
        </w:rPr>
        <w:object w:dxaOrig="195" w:dyaOrig="255" w14:anchorId="379C5B39">
          <v:shape id="_x0000_i7432" type="#_x0000_t75" style="width:9.45pt;height:13.9pt" o:ole="">
            <v:imagedata r:id="rId469" o:title=""/>
          </v:shape>
          <o:OLEObject Type="Embed" ProgID="Equation.DSMT4" ShapeID="_x0000_i7432" DrawAspect="Content" ObjectID="_1802346180" r:id="rId470"/>
        </w:object>
      </w:r>
      <w:r w:rsidRPr="00F617EC">
        <w:rPr>
          <w:rFonts w:ascii="Times New Roman" w:eastAsia="Aptos" w:hAnsi="Times New Roman" w:cs="Times New Roman"/>
          <w:sz w:val="28"/>
          <w:szCs w:val="28"/>
        </w:rPr>
        <w:t xml:space="preserve"> vị trí </w:t>
      </w:r>
      <w:r w:rsidRPr="00F617EC">
        <w:rPr>
          <w:rFonts w:ascii="Times New Roman" w:eastAsia="Aptos" w:hAnsi="Times New Roman" w:cs="Times New Roman"/>
          <w:position w:val="-12"/>
          <w:sz w:val="28"/>
          <w:szCs w:val="28"/>
        </w:rPr>
        <w:object w:dxaOrig="1155" w:dyaOrig="360" w14:anchorId="04647C3E">
          <v:shape id="_x0000_i7433" type="#_x0000_t75" style="width:58.6pt;height:17.9pt" o:ole="">
            <v:imagedata r:id="rId471" o:title=""/>
          </v:shape>
          <o:OLEObject Type="Embed" ProgID="Equation.DSMT4" ShapeID="_x0000_i7433" DrawAspect="Content" ObjectID="_1802346181" r:id="rId472"/>
        </w:object>
      </w:r>
      <w:r w:rsidRPr="00F617EC">
        <w:rPr>
          <w:rFonts w:ascii="Times New Roman" w:eastAsia="Aptos" w:hAnsi="Times New Roman" w:cs="Times New Roman"/>
          <w:sz w:val="28"/>
          <w:szCs w:val="28"/>
        </w:rPr>
        <w:t xml:space="preserve"> ta được </w:t>
      </w:r>
      <w:r w:rsidRPr="00F617EC">
        <w:rPr>
          <w:rFonts w:ascii="Times New Roman" w:eastAsia="Aptos" w:hAnsi="Times New Roman" w:cs="Times New Roman"/>
          <w:position w:val="-6"/>
          <w:sz w:val="28"/>
          <w:szCs w:val="28"/>
        </w:rPr>
        <w:object w:dxaOrig="255" w:dyaOrig="285" w14:anchorId="1DFF0488">
          <v:shape id="_x0000_i7434" type="#_x0000_t75" style="width:13.9pt;height:14.4pt" o:ole="">
            <v:imagedata r:id="rId473" o:title=""/>
          </v:shape>
          <o:OLEObject Type="Embed" ProgID="Equation.DSMT4" ShapeID="_x0000_i7434" DrawAspect="Content" ObjectID="_1802346182" r:id="rId474"/>
        </w:object>
      </w:r>
      <w:r w:rsidRPr="00F617EC">
        <w:rPr>
          <w:rFonts w:ascii="Times New Roman" w:eastAsia="Aptos" w:hAnsi="Times New Roman" w:cs="Times New Roman"/>
          <w:sz w:val="28"/>
          <w:szCs w:val="28"/>
        </w:rPr>
        <w:t xml:space="preserve"> cách xếp.</w:t>
      </w:r>
    </w:p>
    <w:p w14:paraId="1C13463A" w14:textId="77777777" w:rsidR="00233C14" w:rsidRPr="00F617EC" w:rsidRDefault="00233C14" w:rsidP="00F617EC">
      <w:pPr>
        <w:tabs>
          <w:tab w:val="left" w:pos="283"/>
          <w:tab w:val="left" w:pos="2835"/>
          <w:tab w:val="left" w:pos="5386"/>
          <w:tab w:val="left" w:pos="7937"/>
        </w:tabs>
        <w:spacing w:before="120"/>
        <w:ind w:firstLine="283"/>
        <w:contextualSpacing/>
        <w:jc w:val="both"/>
        <w:rPr>
          <w:rFonts w:ascii="Times New Roman" w:eastAsia="Aptos" w:hAnsi="Times New Roman" w:cs="Times New Roman"/>
          <w:sz w:val="28"/>
          <w:szCs w:val="28"/>
        </w:rPr>
      </w:pPr>
      <w:r w:rsidRPr="00F617EC">
        <w:rPr>
          <w:rFonts w:ascii="Times New Roman" w:eastAsia="Aptos" w:hAnsi="Times New Roman" w:cs="Times New Roman"/>
          <w:sz w:val="28"/>
          <w:szCs w:val="28"/>
        </w:rPr>
        <w:t xml:space="preserve">Chọn cho các số cho </w:t>
      </w:r>
      <w:r w:rsidRPr="00F617EC">
        <w:rPr>
          <w:rFonts w:ascii="Times New Roman" w:eastAsia="Aptos" w:hAnsi="Times New Roman" w:cs="Times New Roman"/>
          <w:position w:val="-12"/>
          <w:sz w:val="28"/>
          <w:szCs w:val="28"/>
        </w:rPr>
        <w:object w:dxaOrig="1155" w:dyaOrig="360" w14:anchorId="5B5D9D1C">
          <v:shape id="_x0000_i7435" type="#_x0000_t75" style="width:58.6pt;height:17.9pt" o:ole="">
            <v:imagedata r:id="rId471" o:title=""/>
          </v:shape>
          <o:OLEObject Type="Embed" ProgID="Equation.DSMT4" ShapeID="_x0000_i7435" DrawAspect="Content" ObjectID="_1802346183" r:id="rId475"/>
        </w:object>
      </w:r>
      <w:r w:rsidRPr="00F617EC">
        <w:rPr>
          <w:rFonts w:ascii="Times New Roman" w:eastAsia="Aptos" w:hAnsi="Times New Roman" w:cs="Times New Roman"/>
          <w:sz w:val="28"/>
          <w:szCs w:val="28"/>
        </w:rPr>
        <w:t xml:space="preserve"> có mặt chữ số </w:t>
      </w:r>
      <w:r w:rsidRPr="00F617EC">
        <w:rPr>
          <w:rFonts w:ascii="Times New Roman" w:eastAsia="Aptos" w:hAnsi="Times New Roman" w:cs="Times New Roman"/>
          <w:position w:val="-6"/>
          <w:sz w:val="28"/>
          <w:szCs w:val="28"/>
        </w:rPr>
        <w:object w:dxaOrig="195" w:dyaOrig="285" w14:anchorId="316134DB">
          <v:shape id="_x0000_i7436" type="#_x0000_t75" style="width:9.45pt;height:14.4pt" o:ole="">
            <v:imagedata r:id="rId476" o:title=""/>
          </v:shape>
          <o:OLEObject Type="Embed" ProgID="Equation.DSMT4" ShapeID="_x0000_i7436" DrawAspect="Content" ObjectID="_1802346184" r:id="rId477"/>
        </w:object>
      </w:r>
      <w:r w:rsidRPr="00F617EC">
        <w:rPr>
          <w:rFonts w:ascii="Times New Roman" w:eastAsia="Aptos" w:hAnsi="Times New Roman" w:cs="Times New Roman"/>
          <w:sz w:val="28"/>
          <w:szCs w:val="28"/>
        </w:rPr>
        <w:t xml:space="preserve">ta có </w:t>
      </w:r>
      <w:r w:rsidRPr="00F617EC">
        <w:rPr>
          <w:rFonts w:ascii="Times New Roman" w:eastAsia="Aptos" w:hAnsi="Times New Roman" w:cs="Times New Roman"/>
          <w:position w:val="-12"/>
          <w:sz w:val="28"/>
          <w:szCs w:val="28"/>
        </w:rPr>
        <w:object w:dxaOrig="555" w:dyaOrig="375" w14:anchorId="79358ECC">
          <v:shape id="_x0000_i7437" type="#_x0000_t75" style="width:28.3pt;height:18.35pt" o:ole="">
            <v:imagedata r:id="rId478" o:title=""/>
          </v:shape>
          <o:OLEObject Type="Embed" ProgID="Equation.DSMT4" ShapeID="_x0000_i7437" DrawAspect="Content" ObjectID="_1802346185" r:id="rId479"/>
        </w:object>
      </w:r>
      <w:r w:rsidRPr="00F617EC">
        <w:rPr>
          <w:rFonts w:ascii="Times New Roman" w:eastAsia="Aptos" w:hAnsi="Times New Roman" w:cs="Times New Roman"/>
          <w:sz w:val="28"/>
          <w:szCs w:val="28"/>
        </w:rPr>
        <w:t xml:space="preserve"> cách chọn.</w:t>
      </w:r>
    </w:p>
    <w:p w14:paraId="455730E5" w14:textId="77777777" w:rsidR="00F617EC" w:rsidRPr="00F617EC" w:rsidRDefault="00233C14" w:rsidP="00F617EC">
      <w:pPr>
        <w:tabs>
          <w:tab w:val="left" w:pos="283"/>
          <w:tab w:val="left" w:pos="2835"/>
          <w:tab w:val="left" w:pos="5386"/>
          <w:tab w:val="left" w:pos="7937"/>
        </w:tabs>
        <w:spacing w:before="120"/>
        <w:ind w:firstLine="283"/>
        <w:contextualSpacing/>
        <w:jc w:val="both"/>
        <w:rPr>
          <w:rFonts w:ascii="Times New Roman" w:eastAsia="Aptos" w:hAnsi="Times New Roman" w:cs="Times New Roman"/>
          <w:sz w:val="28"/>
          <w:szCs w:val="28"/>
        </w:rPr>
      </w:pPr>
      <w:r w:rsidRPr="00F617EC">
        <w:rPr>
          <w:rFonts w:ascii="Times New Roman" w:eastAsia="Aptos" w:hAnsi="Times New Roman" w:cs="Times New Roman"/>
          <w:sz w:val="28"/>
          <w:szCs w:val="28"/>
        </w:rPr>
        <w:t xml:space="preserve">Số số tự nhiên thỏa yêu cầu đề bài có thể lập được là: </w:t>
      </w:r>
      <w:r w:rsidRPr="00F617EC">
        <w:rPr>
          <w:rFonts w:ascii="Times New Roman" w:eastAsia="Aptos" w:hAnsi="Times New Roman" w:cs="Times New Roman"/>
          <w:position w:val="-12"/>
          <w:sz w:val="28"/>
          <w:szCs w:val="28"/>
        </w:rPr>
        <w:object w:dxaOrig="1364" w:dyaOrig="375" w14:anchorId="16B40EC4">
          <v:shape id="_x0000_i7438" type="#_x0000_t75" style="width:68.5pt;height:18.35pt" o:ole="">
            <v:imagedata r:id="rId480" o:title=""/>
          </v:shape>
          <o:OLEObject Type="Embed" ProgID="Equation.DSMT4" ShapeID="_x0000_i7438" DrawAspect="Content" ObjectID="_1802346186" r:id="rId481"/>
        </w:object>
      </w:r>
      <w:r w:rsidRPr="00F617EC">
        <w:rPr>
          <w:rFonts w:ascii="Times New Roman" w:eastAsia="Aptos" w:hAnsi="Times New Roman" w:cs="Times New Roman"/>
          <w:sz w:val="28"/>
          <w:szCs w:val="28"/>
        </w:rPr>
        <w:t>.</w:t>
      </w:r>
    </w:p>
    <w:p w14:paraId="15760DB2" w14:textId="1A6239FC" w:rsidR="00233C14" w:rsidRPr="00F617EC" w:rsidRDefault="00233C14" w:rsidP="00F617EC">
      <w:pPr>
        <w:tabs>
          <w:tab w:val="left" w:pos="283"/>
          <w:tab w:val="left" w:pos="2835"/>
          <w:tab w:val="left" w:pos="5386"/>
          <w:tab w:val="left" w:pos="7937"/>
        </w:tabs>
        <w:spacing w:after="0" w:line="240" w:lineRule="auto"/>
        <w:ind w:firstLine="283"/>
        <w:jc w:val="center"/>
        <w:rPr>
          <w:rFonts w:ascii="Times New Roman" w:hAnsi="Times New Roman" w:cs="Times New Roman"/>
          <w:b/>
          <w:bCs/>
          <w:i/>
          <w:iCs/>
          <w:color w:val="000000"/>
        </w:rPr>
      </w:pPr>
      <w:r w:rsidRPr="00F617EC">
        <w:rPr>
          <w:rFonts w:ascii="Times New Roman" w:hAnsi="Times New Roman" w:cs="Times New Roman"/>
          <w:b/>
          <w:bCs/>
          <w:i/>
          <w:iCs/>
          <w:color w:val="000000"/>
        </w:rPr>
        <w:t>-----HẾT-----</w:t>
      </w:r>
    </w:p>
    <w:p w14:paraId="11CC5896" w14:textId="77777777" w:rsidR="00F617EC" w:rsidRPr="00F617EC" w:rsidRDefault="00233C14" w:rsidP="00F617EC">
      <w:pPr>
        <w:tabs>
          <w:tab w:val="left" w:pos="283"/>
          <w:tab w:val="left" w:pos="2835"/>
          <w:tab w:val="left" w:pos="5386"/>
          <w:tab w:val="left" w:pos="7937"/>
        </w:tabs>
        <w:ind w:firstLine="283"/>
        <w:jc w:val="both"/>
        <w:rPr>
          <w:rFonts w:ascii="Times New Roman" w:hAnsi="Times New Roman" w:cs="Times New Roman"/>
          <w:color w:val="000000"/>
        </w:rPr>
      </w:pPr>
      <w:r w:rsidRPr="00F617EC">
        <w:rPr>
          <w:rFonts w:ascii="Times New Roman" w:hAnsi="Times New Roman" w:cs="Times New Roman"/>
          <w:color w:val="000000"/>
        </w:rPr>
        <w:br w:type="page"/>
      </w:r>
    </w:p>
    <w:sectPr w:rsidR="00F617EC" w:rsidRPr="00F617EC" w:rsidSect="00F617EC">
      <w:pgSz w:w="11906" w:h="16838"/>
      <w:pgMar w:top="567" w:right="850" w:bottom="567" w:left="850" w:header="340" w:footer="34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urier">
    <w:panose1 w:val="02070409020205020404"/>
    <w:charset w:val="00"/>
    <w:family w:val="auto"/>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3644F31"/>
    <w:multiLevelType w:val="hybridMultilevel"/>
    <w:tmpl w:val="BA40BD98"/>
    <w:lvl w:ilvl="0" w:tplc="C3006120">
      <w:start w:val="2"/>
      <w:numFmt w:val="decimal"/>
      <w:lvlRestart w:val="0"/>
      <w:lvlText w:val="Câu %1:"/>
      <w:lvlJc w:val="left"/>
      <w:pPr>
        <w:ind w:left="992" w:hanging="992"/>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141B90"/>
    <w:multiLevelType w:val="hybridMultilevel"/>
    <w:tmpl w:val="1B366A64"/>
    <w:lvl w:ilvl="0" w:tplc="65888208">
      <w:start w:val="1"/>
      <w:numFmt w:val="decimal"/>
      <w:lvlRestart w:val="0"/>
      <w:suff w:val="space"/>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4D1285"/>
    <w:multiLevelType w:val="hybridMultilevel"/>
    <w:tmpl w:val="5462C1CA"/>
    <w:lvl w:ilvl="0" w:tplc="025E3A3A">
      <w:start w:val="1"/>
      <w:numFmt w:val="decimal"/>
      <w:lvlRestart w:val="0"/>
      <w:suff w:val="space"/>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A12C6B"/>
    <w:multiLevelType w:val="hybridMultilevel"/>
    <w:tmpl w:val="7DC6B9E2"/>
    <w:lvl w:ilvl="0" w:tplc="E9A4F9FA">
      <w:start w:val="1"/>
      <w:numFmt w:val="decimal"/>
      <w:lvlRestart w:val="0"/>
      <w:lvlText w:val="Câu %1:"/>
      <w:lvlJc w:val="left"/>
      <w:pPr>
        <w:ind w:left="992" w:hanging="992"/>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5C52C8"/>
    <w:multiLevelType w:val="hybridMultilevel"/>
    <w:tmpl w:val="C54C846E"/>
    <w:lvl w:ilvl="0" w:tplc="CB785512">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225F74"/>
    <w:multiLevelType w:val="hybridMultilevel"/>
    <w:tmpl w:val="7F569DF0"/>
    <w:lvl w:ilvl="0" w:tplc="88548E4A">
      <w:start w:val="1"/>
      <w:numFmt w:val="decimal"/>
      <w:lvlRestart w:val="0"/>
      <w:suff w:val="space"/>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9F3468"/>
    <w:multiLevelType w:val="hybridMultilevel"/>
    <w:tmpl w:val="7E4EEE60"/>
    <w:lvl w:ilvl="0" w:tplc="6C7A0226">
      <w:start w:val="1"/>
      <w:numFmt w:val="decimal"/>
      <w:lvlRestart w:val="0"/>
      <w:lvlText w:val="Câu %1."/>
      <w:lvlJc w:val="left"/>
      <w:pPr>
        <w:ind w:left="0" w:firstLine="0"/>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3ED536B"/>
    <w:multiLevelType w:val="hybridMultilevel"/>
    <w:tmpl w:val="016279A6"/>
    <w:lvl w:ilvl="0" w:tplc="21504C68">
      <w:start w:val="1"/>
      <w:numFmt w:val="decimal"/>
      <w:lvlRestart w:val="0"/>
      <w:suff w:val="space"/>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83967902">
    <w:abstractNumId w:val="8"/>
  </w:num>
  <w:num w:numId="2" w16cid:durableId="1039863175">
    <w:abstractNumId w:val="6"/>
  </w:num>
  <w:num w:numId="3" w16cid:durableId="1297183962">
    <w:abstractNumId w:val="5"/>
  </w:num>
  <w:num w:numId="4" w16cid:durableId="159586548">
    <w:abstractNumId w:val="4"/>
  </w:num>
  <w:num w:numId="5" w16cid:durableId="1110928087">
    <w:abstractNumId w:val="7"/>
  </w:num>
  <w:num w:numId="6" w16cid:durableId="1164398626">
    <w:abstractNumId w:val="3"/>
  </w:num>
  <w:num w:numId="7" w16cid:durableId="1985818015">
    <w:abstractNumId w:val="2"/>
  </w:num>
  <w:num w:numId="8" w16cid:durableId="319968038">
    <w:abstractNumId w:val="1"/>
  </w:num>
  <w:num w:numId="9" w16cid:durableId="403600618">
    <w:abstractNumId w:val="0"/>
  </w:num>
  <w:num w:numId="10" w16cid:durableId="763956651">
    <w:abstractNumId w:val="9"/>
  </w:num>
  <w:num w:numId="11" w16cid:durableId="619343445">
    <w:abstractNumId w:val="15"/>
  </w:num>
  <w:num w:numId="12" w16cid:durableId="2041514286">
    <w:abstractNumId w:val="13"/>
  </w:num>
  <w:num w:numId="13" w16cid:durableId="1027950130">
    <w:abstractNumId w:val="12"/>
  </w:num>
  <w:num w:numId="14" w16cid:durableId="1413313082">
    <w:abstractNumId w:val="16"/>
  </w:num>
  <w:num w:numId="15" w16cid:durableId="386612642">
    <w:abstractNumId w:val="11"/>
  </w:num>
  <w:num w:numId="16" w16cid:durableId="24017868">
    <w:abstractNumId w:val="10"/>
  </w:num>
  <w:num w:numId="17" w16cid:durableId="56206440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defaultTabStop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3C14"/>
    <w:rsid w:val="000411B3"/>
    <w:rsid w:val="00233C14"/>
    <w:rsid w:val="00F617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DFBF82"/>
  <w15:chartTrackingRefBased/>
  <w15:docId w15:val="{8C1E287C-EB4D-4022-B196-F71AC3B1B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33C1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233C1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233C1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33C1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33C1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33C1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33C1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33C1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33C1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3C1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233C1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233C1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33C1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33C1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33C1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33C1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33C1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33C14"/>
    <w:rPr>
      <w:rFonts w:eastAsiaTheme="majorEastAsia" w:cstheme="majorBidi"/>
      <w:color w:val="272727" w:themeColor="text1" w:themeTint="D8"/>
    </w:rPr>
  </w:style>
  <w:style w:type="paragraph" w:styleId="Title">
    <w:name w:val="Title"/>
    <w:basedOn w:val="Normal"/>
    <w:next w:val="Normal"/>
    <w:link w:val="TitleChar"/>
    <w:uiPriority w:val="10"/>
    <w:qFormat/>
    <w:rsid w:val="00233C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33C1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33C1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33C1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33C14"/>
    <w:pPr>
      <w:spacing w:before="160"/>
      <w:jc w:val="center"/>
    </w:pPr>
    <w:rPr>
      <w:i/>
      <w:iCs/>
      <w:color w:val="404040" w:themeColor="text1" w:themeTint="BF"/>
    </w:rPr>
  </w:style>
  <w:style w:type="character" w:customStyle="1" w:styleId="QuoteChar">
    <w:name w:val="Quote Char"/>
    <w:basedOn w:val="DefaultParagraphFont"/>
    <w:link w:val="Quote"/>
    <w:uiPriority w:val="29"/>
    <w:rsid w:val="00233C14"/>
    <w:rPr>
      <w:i/>
      <w:iCs/>
      <w:color w:val="404040" w:themeColor="text1" w:themeTint="BF"/>
    </w:rPr>
  </w:style>
  <w:style w:type="paragraph" w:styleId="ListParagraph">
    <w:name w:val="List Paragraph"/>
    <w:aliases w:val="List Paragraph_FS,Câu dẫn,HPL01,chuẩn không cần chỉnh,List Paragraph3,Dau -"/>
    <w:basedOn w:val="Normal"/>
    <w:link w:val="ListParagraphChar"/>
    <w:uiPriority w:val="34"/>
    <w:qFormat/>
    <w:rsid w:val="00233C14"/>
    <w:pPr>
      <w:ind w:left="720"/>
      <w:contextualSpacing/>
    </w:pPr>
  </w:style>
  <w:style w:type="character" w:styleId="IntenseEmphasis">
    <w:name w:val="Intense Emphasis"/>
    <w:basedOn w:val="DefaultParagraphFont"/>
    <w:uiPriority w:val="21"/>
    <w:qFormat/>
    <w:rsid w:val="00233C14"/>
    <w:rPr>
      <w:i/>
      <w:iCs/>
      <w:color w:val="0F4761" w:themeColor="accent1" w:themeShade="BF"/>
    </w:rPr>
  </w:style>
  <w:style w:type="paragraph" w:styleId="IntenseQuote">
    <w:name w:val="Intense Quote"/>
    <w:basedOn w:val="Normal"/>
    <w:next w:val="Normal"/>
    <w:link w:val="IntenseQuoteChar"/>
    <w:uiPriority w:val="30"/>
    <w:qFormat/>
    <w:rsid w:val="00233C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33C14"/>
    <w:rPr>
      <w:i/>
      <w:iCs/>
      <w:color w:val="0F4761" w:themeColor="accent1" w:themeShade="BF"/>
    </w:rPr>
  </w:style>
  <w:style w:type="character" w:styleId="IntenseReference">
    <w:name w:val="Intense Reference"/>
    <w:basedOn w:val="DefaultParagraphFont"/>
    <w:uiPriority w:val="32"/>
    <w:qFormat/>
    <w:rsid w:val="00233C14"/>
    <w:rPr>
      <w:b/>
      <w:bCs/>
      <w:smallCaps/>
      <w:color w:val="0F4761" w:themeColor="accent1" w:themeShade="BF"/>
      <w:spacing w:val="5"/>
    </w:rPr>
  </w:style>
  <w:style w:type="paragraph" w:styleId="Header">
    <w:name w:val="header"/>
    <w:basedOn w:val="Normal"/>
    <w:link w:val="HeaderChar"/>
    <w:uiPriority w:val="99"/>
    <w:unhideWhenUsed/>
    <w:rsid w:val="00233C14"/>
    <w:pPr>
      <w:tabs>
        <w:tab w:val="center" w:pos="4680"/>
        <w:tab w:val="right" w:pos="9360"/>
      </w:tabs>
      <w:spacing w:after="0" w:line="240" w:lineRule="auto"/>
    </w:pPr>
    <w:rPr>
      <w:rFonts w:eastAsiaTheme="minorEastAsia"/>
      <w:kern w:val="0"/>
      <w:sz w:val="22"/>
      <w:szCs w:val="22"/>
      <w14:ligatures w14:val="none"/>
    </w:rPr>
  </w:style>
  <w:style w:type="character" w:customStyle="1" w:styleId="HeaderChar">
    <w:name w:val="Header Char"/>
    <w:basedOn w:val="DefaultParagraphFont"/>
    <w:link w:val="Header"/>
    <w:uiPriority w:val="99"/>
    <w:rsid w:val="00233C14"/>
    <w:rPr>
      <w:rFonts w:eastAsiaTheme="minorEastAsia"/>
      <w:kern w:val="0"/>
      <w:sz w:val="22"/>
      <w:szCs w:val="22"/>
      <w14:ligatures w14:val="none"/>
    </w:rPr>
  </w:style>
  <w:style w:type="paragraph" w:styleId="Footer">
    <w:name w:val="footer"/>
    <w:basedOn w:val="Normal"/>
    <w:link w:val="FooterChar"/>
    <w:uiPriority w:val="99"/>
    <w:unhideWhenUsed/>
    <w:rsid w:val="00233C14"/>
    <w:pPr>
      <w:tabs>
        <w:tab w:val="center" w:pos="4680"/>
        <w:tab w:val="right" w:pos="9360"/>
      </w:tabs>
      <w:spacing w:after="0" w:line="240" w:lineRule="auto"/>
    </w:pPr>
    <w:rPr>
      <w:rFonts w:eastAsiaTheme="minorEastAsia"/>
      <w:kern w:val="0"/>
      <w:sz w:val="22"/>
      <w:szCs w:val="22"/>
      <w14:ligatures w14:val="none"/>
    </w:rPr>
  </w:style>
  <w:style w:type="character" w:customStyle="1" w:styleId="FooterChar">
    <w:name w:val="Footer Char"/>
    <w:basedOn w:val="DefaultParagraphFont"/>
    <w:link w:val="Footer"/>
    <w:uiPriority w:val="99"/>
    <w:rsid w:val="00233C14"/>
    <w:rPr>
      <w:rFonts w:eastAsiaTheme="minorEastAsia"/>
      <w:kern w:val="0"/>
      <w:sz w:val="22"/>
      <w:szCs w:val="22"/>
      <w14:ligatures w14:val="none"/>
    </w:rPr>
  </w:style>
  <w:style w:type="paragraph" w:styleId="NoSpacing">
    <w:name w:val="No Spacing"/>
    <w:uiPriority w:val="1"/>
    <w:qFormat/>
    <w:rsid w:val="00233C14"/>
    <w:pPr>
      <w:spacing w:after="0" w:line="240" w:lineRule="auto"/>
    </w:pPr>
    <w:rPr>
      <w:rFonts w:eastAsiaTheme="minorEastAsia"/>
      <w:kern w:val="0"/>
      <w:sz w:val="22"/>
      <w:szCs w:val="22"/>
      <w14:ligatures w14:val="none"/>
    </w:rPr>
  </w:style>
  <w:style w:type="paragraph" w:styleId="BodyText">
    <w:name w:val="Body Text"/>
    <w:basedOn w:val="Normal"/>
    <w:link w:val="BodyTextChar"/>
    <w:uiPriority w:val="99"/>
    <w:unhideWhenUsed/>
    <w:rsid w:val="00233C14"/>
    <w:pPr>
      <w:spacing w:after="120" w:line="276" w:lineRule="auto"/>
    </w:pPr>
    <w:rPr>
      <w:rFonts w:eastAsiaTheme="minorEastAsia"/>
      <w:kern w:val="0"/>
      <w:sz w:val="22"/>
      <w:szCs w:val="22"/>
      <w14:ligatures w14:val="none"/>
    </w:rPr>
  </w:style>
  <w:style w:type="character" w:customStyle="1" w:styleId="BodyTextChar">
    <w:name w:val="Body Text Char"/>
    <w:basedOn w:val="DefaultParagraphFont"/>
    <w:link w:val="BodyText"/>
    <w:uiPriority w:val="99"/>
    <w:rsid w:val="00233C14"/>
    <w:rPr>
      <w:rFonts w:eastAsiaTheme="minorEastAsia"/>
      <w:kern w:val="0"/>
      <w:sz w:val="22"/>
      <w:szCs w:val="22"/>
      <w14:ligatures w14:val="none"/>
    </w:rPr>
  </w:style>
  <w:style w:type="paragraph" w:styleId="BodyText2">
    <w:name w:val="Body Text 2"/>
    <w:basedOn w:val="Normal"/>
    <w:link w:val="BodyText2Char"/>
    <w:uiPriority w:val="99"/>
    <w:unhideWhenUsed/>
    <w:rsid w:val="00233C14"/>
    <w:pPr>
      <w:spacing w:after="120" w:line="480" w:lineRule="auto"/>
    </w:pPr>
    <w:rPr>
      <w:rFonts w:eastAsiaTheme="minorEastAsia"/>
      <w:kern w:val="0"/>
      <w:sz w:val="22"/>
      <w:szCs w:val="22"/>
      <w14:ligatures w14:val="none"/>
    </w:rPr>
  </w:style>
  <w:style w:type="character" w:customStyle="1" w:styleId="BodyText2Char">
    <w:name w:val="Body Text 2 Char"/>
    <w:basedOn w:val="DefaultParagraphFont"/>
    <w:link w:val="BodyText2"/>
    <w:uiPriority w:val="99"/>
    <w:rsid w:val="00233C14"/>
    <w:rPr>
      <w:rFonts w:eastAsiaTheme="minorEastAsia"/>
      <w:kern w:val="0"/>
      <w:sz w:val="22"/>
      <w:szCs w:val="22"/>
      <w14:ligatures w14:val="none"/>
    </w:rPr>
  </w:style>
  <w:style w:type="paragraph" w:styleId="BodyText3">
    <w:name w:val="Body Text 3"/>
    <w:basedOn w:val="Normal"/>
    <w:link w:val="BodyText3Char"/>
    <w:uiPriority w:val="99"/>
    <w:unhideWhenUsed/>
    <w:rsid w:val="00233C14"/>
    <w:pPr>
      <w:spacing w:after="120" w:line="276" w:lineRule="auto"/>
    </w:pPr>
    <w:rPr>
      <w:rFonts w:eastAsiaTheme="minorEastAsia"/>
      <w:kern w:val="0"/>
      <w:sz w:val="16"/>
      <w:szCs w:val="16"/>
      <w14:ligatures w14:val="none"/>
    </w:rPr>
  </w:style>
  <w:style w:type="character" w:customStyle="1" w:styleId="BodyText3Char">
    <w:name w:val="Body Text 3 Char"/>
    <w:basedOn w:val="DefaultParagraphFont"/>
    <w:link w:val="BodyText3"/>
    <w:uiPriority w:val="99"/>
    <w:rsid w:val="00233C14"/>
    <w:rPr>
      <w:rFonts w:eastAsiaTheme="minorEastAsia"/>
      <w:kern w:val="0"/>
      <w:sz w:val="16"/>
      <w:szCs w:val="16"/>
      <w14:ligatures w14:val="none"/>
    </w:rPr>
  </w:style>
  <w:style w:type="paragraph" w:styleId="List">
    <w:name w:val="List"/>
    <w:basedOn w:val="Normal"/>
    <w:uiPriority w:val="99"/>
    <w:unhideWhenUsed/>
    <w:rsid w:val="00233C14"/>
    <w:pPr>
      <w:spacing w:after="200" w:line="276" w:lineRule="auto"/>
      <w:ind w:left="360" w:hanging="360"/>
      <w:contextualSpacing/>
    </w:pPr>
    <w:rPr>
      <w:rFonts w:eastAsiaTheme="minorEastAsia"/>
      <w:kern w:val="0"/>
      <w:sz w:val="22"/>
      <w:szCs w:val="22"/>
      <w14:ligatures w14:val="none"/>
    </w:rPr>
  </w:style>
  <w:style w:type="paragraph" w:styleId="List2">
    <w:name w:val="List 2"/>
    <w:basedOn w:val="Normal"/>
    <w:uiPriority w:val="99"/>
    <w:unhideWhenUsed/>
    <w:rsid w:val="00233C14"/>
    <w:pPr>
      <w:spacing w:after="200" w:line="276" w:lineRule="auto"/>
      <w:ind w:left="720" w:hanging="360"/>
      <w:contextualSpacing/>
    </w:pPr>
    <w:rPr>
      <w:rFonts w:eastAsiaTheme="minorEastAsia"/>
      <w:kern w:val="0"/>
      <w:sz w:val="22"/>
      <w:szCs w:val="22"/>
      <w14:ligatures w14:val="none"/>
    </w:rPr>
  </w:style>
  <w:style w:type="paragraph" w:styleId="List3">
    <w:name w:val="List 3"/>
    <w:basedOn w:val="Normal"/>
    <w:uiPriority w:val="99"/>
    <w:unhideWhenUsed/>
    <w:rsid w:val="00233C14"/>
    <w:pPr>
      <w:spacing w:after="200" w:line="276" w:lineRule="auto"/>
      <w:ind w:left="1080" w:hanging="360"/>
      <w:contextualSpacing/>
    </w:pPr>
    <w:rPr>
      <w:rFonts w:eastAsiaTheme="minorEastAsia"/>
      <w:kern w:val="0"/>
      <w:sz w:val="22"/>
      <w:szCs w:val="22"/>
      <w14:ligatures w14:val="none"/>
    </w:rPr>
  </w:style>
  <w:style w:type="paragraph" w:styleId="ListBullet">
    <w:name w:val="List Bullet"/>
    <w:basedOn w:val="Normal"/>
    <w:uiPriority w:val="99"/>
    <w:unhideWhenUsed/>
    <w:rsid w:val="00233C14"/>
    <w:pPr>
      <w:numPr>
        <w:numId w:val="1"/>
      </w:numPr>
      <w:spacing w:after="200" w:line="276" w:lineRule="auto"/>
      <w:contextualSpacing/>
    </w:pPr>
    <w:rPr>
      <w:rFonts w:eastAsiaTheme="minorEastAsia"/>
      <w:kern w:val="0"/>
      <w:sz w:val="22"/>
      <w:szCs w:val="22"/>
      <w14:ligatures w14:val="none"/>
    </w:rPr>
  </w:style>
  <w:style w:type="paragraph" w:styleId="ListBullet2">
    <w:name w:val="List Bullet 2"/>
    <w:basedOn w:val="Normal"/>
    <w:uiPriority w:val="99"/>
    <w:unhideWhenUsed/>
    <w:rsid w:val="00233C14"/>
    <w:pPr>
      <w:numPr>
        <w:numId w:val="2"/>
      </w:numPr>
      <w:spacing w:after="200" w:line="276" w:lineRule="auto"/>
      <w:contextualSpacing/>
    </w:pPr>
    <w:rPr>
      <w:rFonts w:eastAsiaTheme="minorEastAsia"/>
      <w:kern w:val="0"/>
      <w:sz w:val="22"/>
      <w:szCs w:val="22"/>
      <w14:ligatures w14:val="none"/>
    </w:rPr>
  </w:style>
  <w:style w:type="paragraph" w:styleId="ListBullet3">
    <w:name w:val="List Bullet 3"/>
    <w:basedOn w:val="Normal"/>
    <w:uiPriority w:val="99"/>
    <w:unhideWhenUsed/>
    <w:rsid w:val="00233C14"/>
    <w:pPr>
      <w:numPr>
        <w:numId w:val="3"/>
      </w:numPr>
      <w:spacing w:after="200" w:line="276" w:lineRule="auto"/>
      <w:contextualSpacing/>
    </w:pPr>
    <w:rPr>
      <w:rFonts w:eastAsiaTheme="minorEastAsia"/>
      <w:kern w:val="0"/>
      <w:sz w:val="22"/>
      <w:szCs w:val="22"/>
      <w14:ligatures w14:val="none"/>
    </w:rPr>
  </w:style>
  <w:style w:type="paragraph" w:styleId="ListNumber">
    <w:name w:val="List Number"/>
    <w:basedOn w:val="Normal"/>
    <w:uiPriority w:val="99"/>
    <w:unhideWhenUsed/>
    <w:rsid w:val="00233C14"/>
    <w:pPr>
      <w:numPr>
        <w:numId w:val="5"/>
      </w:numPr>
      <w:spacing w:after="200" w:line="276" w:lineRule="auto"/>
      <w:contextualSpacing/>
    </w:pPr>
    <w:rPr>
      <w:rFonts w:eastAsiaTheme="minorEastAsia"/>
      <w:kern w:val="0"/>
      <w:sz w:val="22"/>
      <w:szCs w:val="22"/>
      <w14:ligatures w14:val="none"/>
    </w:rPr>
  </w:style>
  <w:style w:type="paragraph" w:styleId="ListNumber2">
    <w:name w:val="List Number 2"/>
    <w:basedOn w:val="Normal"/>
    <w:uiPriority w:val="99"/>
    <w:unhideWhenUsed/>
    <w:rsid w:val="00233C14"/>
    <w:pPr>
      <w:numPr>
        <w:numId w:val="6"/>
      </w:numPr>
      <w:spacing w:after="200" w:line="276" w:lineRule="auto"/>
      <w:contextualSpacing/>
    </w:pPr>
    <w:rPr>
      <w:rFonts w:eastAsiaTheme="minorEastAsia"/>
      <w:kern w:val="0"/>
      <w:sz w:val="22"/>
      <w:szCs w:val="22"/>
      <w14:ligatures w14:val="none"/>
    </w:rPr>
  </w:style>
  <w:style w:type="paragraph" w:styleId="ListNumber3">
    <w:name w:val="List Number 3"/>
    <w:basedOn w:val="Normal"/>
    <w:uiPriority w:val="99"/>
    <w:unhideWhenUsed/>
    <w:rsid w:val="00233C14"/>
    <w:pPr>
      <w:numPr>
        <w:numId w:val="7"/>
      </w:numPr>
      <w:spacing w:after="200" w:line="276" w:lineRule="auto"/>
      <w:contextualSpacing/>
    </w:pPr>
    <w:rPr>
      <w:rFonts w:eastAsiaTheme="minorEastAsia"/>
      <w:kern w:val="0"/>
      <w:sz w:val="22"/>
      <w:szCs w:val="22"/>
      <w14:ligatures w14:val="none"/>
    </w:rPr>
  </w:style>
  <w:style w:type="paragraph" w:styleId="ListContinue">
    <w:name w:val="List Continue"/>
    <w:basedOn w:val="Normal"/>
    <w:uiPriority w:val="99"/>
    <w:unhideWhenUsed/>
    <w:rsid w:val="00233C14"/>
    <w:pPr>
      <w:spacing w:after="120" w:line="276" w:lineRule="auto"/>
      <w:ind w:left="360"/>
      <w:contextualSpacing/>
    </w:pPr>
    <w:rPr>
      <w:rFonts w:eastAsiaTheme="minorEastAsia"/>
      <w:kern w:val="0"/>
      <w:sz w:val="22"/>
      <w:szCs w:val="22"/>
      <w14:ligatures w14:val="none"/>
    </w:rPr>
  </w:style>
  <w:style w:type="paragraph" w:styleId="ListContinue2">
    <w:name w:val="List Continue 2"/>
    <w:basedOn w:val="Normal"/>
    <w:uiPriority w:val="99"/>
    <w:unhideWhenUsed/>
    <w:rsid w:val="00233C14"/>
    <w:pPr>
      <w:spacing w:after="120" w:line="276" w:lineRule="auto"/>
      <w:ind w:left="720"/>
      <w:contextualSpacing/>
    </w:pPr>
    <w:rPr>
      <w:rFonts w:eastAsiaTheme="minorEastAsia"/>
      <w:kern w:val="0"/>
      <w:sz w:val="22"/>
      <w:szCs w:val="22"/>
      <w14:ligatures w14:val="none"/>
    </w:rPr>
  </w:style>
  <w:style w:type="paragraph" w:styleId="ListContinue3">
    <w:name w:val="List Continue 3"/>
    <w:basedOn w:val="Normal"/>
    <w:uiPriority w:val="99"/>
    <w:unhideWhenUsed/>
    <w:rsid w:val="00233C14"/>
    <w:pPr>
      <w:spacing w:after="120" w:line="276" w:lineRule="auto"/>
      <w:ind w:left="1080"/>
      <w:contextualSpacing/>
    </w:pPr>
    <w:rPr>
      <w:rFonts w:eastAsiaTheme="minorEastAsia"/>
      <w:kern w:val="0"/>
      <w:sz w:val="22"/>
      <w:szCs w:val="22"/>
      <w14:ligatures w14:val="none"/>
    </w:rPr>
  </w:style>
  <w:style w:type="paragraph" w:styleId="MacroText">
    <w:name w:val="macro"/>
    <w:link w:val="MacroTextChar"/>
    <w:uiPriority w:val="99"/>
    <w:unhideWhenUsed/>
    <w:rsid w:val="00233C14"/>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kern w:val="0"/>
      <w:sz w:val="20"/>
      <w:szCs w:val="20"/>
      <w14:ligatures w14:val="none"/>
    </w:rPr>
  </w:style>
  <w:style w:type="character" w:customStyle="1" w:styleId="MacroTextChar">
    <w:name w:val="Macro Text Char"/>
    <w:basedOn w:val="DefaultParagraphFont"/>
    <w:link w:val="MacroText"/>
    <w:uiPriority w:val="99"/>
    <w:rsid w:val="00233C14"/>
    <w:rPr>
      <w:rFonts w:ascii="Courier" w:eastAsiaTheme="minorEastAsia" w:hAnsi="Courier"/>
      <w:kern w:val="0"/>
      <w:sz w:val="20"/>
      <w:szCs w:val="20"/>
      <w14:ligatures w14:val="none"/>
    </w:rPr>
  </w:style>
  <w:style w:type="paragraph" w:styleId="Caption">
    <w:name w:val="caption"/>
    <w:basedOn w:val="Normal"/>
    <w:next w:val="Normal"/>
    <w:uiPriority w:val="35"/>
    <w:semiHidden/>
    <w:unhideWhenUsed/>
    <w:qFormat/>
    <w:rsid w:val="00233C14"/>
    <w:pPr>
      <w:spacing w:after="200" w:line="240" w:lineRule="auto"/>
    </w:pPr>
    <w:rPr>
      <w:rFonts w:eastAsiaTheme="minorEastAsia"/>
      <w:b/>
      <w:bCs/>
      <w:color w:val="156082" w:themeColor="accent1"/>
      <w:kern w:val="0"/>
      <w:sz w:val="18"/>
      <w:szCs w:val="18"/>
      <w14:ligatures w14:val="none"/>
    </w:rPr>
  </w:style>
  <w:style w:type="character" w:styleId="Strong">
    <w:name w:val="Strong"/>
    <w:basedOn w:val="DefaultParagraphFont"/>
    <w:uiPriority w:val="22"/>
    <w:qFormat/>
    <w:rsid w:val="00233C14"/>
    <w:rPr>
      <w:b/>
      <w:bCs/>
    </w:rPr>
  </w:style>
  <w:style w:type="character" w:styleId="Emphasis">
    <w:name w:val="Emphasis"/>
    <w:basedOn w:val="DefaultParagraphFont"/>
    <w:uiPriority w:val="20"/>
    <w:qFormat/>
    <w:rsid w:val="00233C14"/>
    <w:rPr>
      <w:i/>
      <w:iCs/>
    </w:rPr>
  </w:style>
  <w:style w:type="character" w:styleId="SubtleEmphasis">
    <w:name w:val="Subtle Emphasis"/>
    <w:basedOn w:val="DefaultParagraphFont"/>
    <w:uiPriority w:val="19"/>
    <w:qFormat/>
    <w:rsid w:val="00233C14"/>
    <w:rPr>
      <w:i/>
      <w:iCs/>
      <w:color w:val="808080" w:themeColor="text1" w:themeTint="7F"/>
    </w:rPr>
  </w:style>
  <w:style w:type="character" w:styleId="SubtleReference">
    <w:name w:val="Subtle Reference"/>
    <w:basedOn w:val="DefaultParagraphFont"/>
    <w:uiPriority w:val="31"/>
    <w:qFormat/>
    <w:rsid w:val="00233C14"/>
    <w:rPr>
      <w:smallCaps/>
      <w:color w:val="E97132" w:themeColor="accent2"/>
      <w:u w:val="single"/>
    </w:rPr>
  </w:style>
  <w:style w:type="character" w:styleId="BookTitle">
    <w:name w:val="Book Title"/>
    <w:basedOn w:val="DefaultParagraphFont"/>
    <w:uiPriority w:val="33"/>
    <w:qFormat/>
    <w:rsid w:val="00233C14"/>
    <w:rPr>
      <w:b/>
      <w:bCs/>
      <w:smallCaps/>
      <w:spacing w:val="5"/>
    </w:rPr>
  </w:style>
  <w:style w:type="paragraph" w:styleId="TOCHeading">
    <w:name w:val="TOC Heading"/>
    <w:basedOn w:val="Heading1"/>
    <w:next w:val="Normal"/>
    <w:uiPriority w:val="39"/>
    <w:semiHidden/>
    <w:unhideWhenUsed/>
    <w:qFormat/>
    <w:rsid w:val="00233C14"/>
    <w:pPr>
      <w:spacing w:before="480" w:after="0" w:line="276" w:lineRule="auto"/>
      <w:outlineLvl w:val="9"/>
    </w:pPr>
    <w:rPr>
      <w:b/>
      <w:bCs/>
      <w:kern w:val="0"/>
      <w:sz w:val="28"/>
      <w:szCs w:val="28"/>
      <w14:ligatures w14:val="none"/>
    </w:rPr>
  </w:style>
  <w:style w:type="table" w:styleId="TableGrid">
    <w:name w:val="Table Grid"/>
    <w:basedOn w:val="TableNormal"/>
    <w:uiPriority w:val="59"/>
    <w:rsid w:val="00233C14"/>
    <w:pPr>
      <w:spacing w:after="0" w:line="240" w:lineRule="auto"/>
    </w:pPr>
    <w:rPr>
      <w:rFonts w:eastAsiaTheme="minorEastAsia"/>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233C14"/>
    <w:pPr>
      <w:spacing w:after="0" w:line="240" w:lineRule="auto"/>
    </w:pPr>
    <w:rPr>
      <w:rFonts w:eastAsiaTheme="minorEastAsia"/>
      <w:color w:val="000000" w:themeColor="text1" w:themeShade="BF"/>
      <w:kern w:val="0"/>
      <w:sz w:val="22"/>
      <w:szCs w:val="22"/>
      <w14:ligatures w14:val="none"/>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33C14"/>
    <w:pPr>
      <w:spacing w:after="0" w:line="240" w:lineRule="auto"/>
    </w:pPr>
    <w:rPr>
      <w:rFonts w:eastAsiaTheme="minorEastAsia"/>
      <w:color w:val="0F4761" w:themeColor="accent1" w:themeShade="BF"/>
      <w:kern w:val="0"/>
      <w:sz w:val="22"/>
      <w:szCs w:val="22"/>
      <w14:ligatures w14:val="none"/>
    </w:rPr>
    <w:tblPr>
      <w:tblStyleRowBandSize w:val="1"/>
      <w:tblStyleColBandSize w:val="1"/>
      <w:tblBorders>
        <w:top w:val="single" w:sz="8" w:space="0" w:color="156082" w:themeColor="accent1"/>
        <w:bottom w:val="single" w:sz="8" w:space="0" w:color="156082" w:themeColor="accent1"/>
      </w:tblBorders>
    </w:tblPr>
    <w:tblStylePr w:type="fir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la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left w:val="nil"/>
          <w:right w:val="nil"/>
          <w:insideH w:val="nil"/>
          <w:insideV w:val="nil"/>
        </w:tcBorders>
        <w:shd w:val="clear" w:color="auto" w:fill="B2DEF2" w:themeFill="accent1" w:themeFillTint="3F"/>
      </w:tcPr>
    </w:tblStylePr>
  </w:style>
  <w:style w:type="table" w:styleId="LightShading-Accent2">
    <w:name w:val="Light Shading Accent 2"/>
    <w:basedOn w:val="TableNormal"/>
    <w:uiPriority w:val="60"/>
    <w:rsid w:val="00233C14"/>
    <w:pPr>
      <w:spacing w:after="0" w:line="240" w:lineRule="auto"/>
    </w:pPr>
    <w:rPr>
      <w:rFonts w:eastAsiaTheme="minorEastAsia"/>
      <w:color w:val="BF4E14" w:themeColor="accent2" w:themeShade="BF"/>
      <w:kern w:val="0"/>
      <w:sz w:val="22"/>
      <w:szCs w:val="22"/>
      <w14:ligatures w14:val="none"/>
    </w:rPr>
    <w:tblPr>
      <w:tblStyleRowBandSize w:val="1"/>
      <w:tblStyleColBandSize w:val="1"/>
      <w:tblBorders>
        <w:top w:val="single" w:sz="8" w:space="0" w:color="E97132" w:themeColor="accent2"/>
        <w:bottom w:val="single" w:sz="8" w:space="0" w:color="E97132" w:themeColor="accent2"/>
      </w:tblBorders>
    </w:tblPr>
    <w:tblStylePr w:type="firstRow">
      <w:pPr>
        <w:spacing w:before="0" w:after="0" w:line="240" w:lineRule="auto"/>
      </w:pPr>
      <w:rPr>
        <w:b/>
        <w:bCs/>
      </w:rPr>
      <w:tblPr/>
      <w:tcPr>
        <w:tcBorders>
          <w:top w:val="single" w:sz="8" w:space="0" w:color="E97132" w:themeColor="accent2"/>
          <w:left w:val="nil"/>
          <w:bottom w:val="single" w:sz="8" w:space="0" w:color="E97132" w:themeColor="accent2"/>
          <w:right w:val="nil"/>
          <w:insideH w:val="nil"/>
          <w:insideV w:val="nil"/>
        </w:tcBorders>
      </w:tcPr>
    </w:tblStylePr>
    <w:tblStylePr w:type="lastRow">
      <w:pPr>
        <w:spacing w:before="0" w:after="0" w:line="240" w:lineRule="auto"/>
      </w:pPr>
      <w:rPr>
        <w:b/>
        <w:bCs/>
      </w:rPr>
      <w:tblPr/>
      <w:tcPr>
        <w:tcBorders>
          <w:top w:val="single" w:sz="8" w:space="0" w:color="E97132" w:themeColor="accent2"/>
          <w:left w:val="nil"/>
          <w:bottom w:val="single" w:sz="8" w:space="0" w:color="E9713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DBCC" w:themeFill="accent2" w:themeFillTint="3F"/>
      </w:tcPr>
    </w:tblStylePr>
    <w:tblStylePr w:type="band1Horz">
      <w:tblPr/>
      <w:tcPr>
        <w:tcBorders>
          <w:left w:val="nil"/>
          <w:right w:val="nil"/>
          <w:insideH w:val="nil"/>
          <w:insideV w:val="nil"/>
        </w:tcBorders>
        <w:shd w:val="clear" w:color="auto" w:fill="F9DBCC" w:themeFill="accent2" w:themeFillTint="3F"/>
      </w:tcPr>
    </w:tblStylePr>
  </w:style>
  <w:style w:type="table" w:styleId="LightShading-Accent3">
    <w:name w:val="Light Shading Accent 3"/>
    <w:basedOn w:val="TableNormal"/>
    <w:uiPriority w:val="60"/>
    <w:rsid w:val="00233C14"/>
    <w:pPr>
      <w:spacing w:after="0" w:line="240" w:lineRule="auto"/>
    </w:pPr>
    <w:rPr>
      <w:rFonts w:eastAsiaTheme="minorEastAsia"/>
      <w:color w:val="124F1A" w:themeColor="accent3" w:themeShade="BF"/>
      <w:kern w:val="0"/>
      <w:sz w:val="22"/>
      <w:szCs w:val="22"/>
      <w14:ligatures w14:val="none"/>
    </w:rPr>
    <w:tblPr>
      <w:tblStyleRowBandSize w:val="1"/>
      <w:tblStyleColBandSize w:val="1"/>
      <w:tblBorders>
        <w:top w:val="single" w:sz="8" w:space="0" w:color="196B24" w:themeColor="accent3"/>
        <w:bottom w:val="single" w:sz="8" w:space="0" w:color="196B24" w:themeColor="accent3"/>
      </w:tblBorders>
    </w:tblPr>
    <w:tblStylePr w:type="firstRow">
      <w:pPr>
        <w:spacing w:before="0" w:after="0" w:line="240" w:lineRule="auto"/>
      </w:pPr>
      <w:rPr>
        <w:b/>
        <w:bCs/>
      </w:rPr>
      <w:tblPr/>
      <w:tcPr>
        <w:tcBorders>
          <w:top w:val="single" w:sz="8" w:space="0" w:color="196B24" w:themeColor="accent3"/>
          <w:left w:val="nil"/>
          <w:bottom w:val="single" w:sz="8" w:space="0" w:color="196B24" w:themeColor="accent3"/>
          <w:right w:val="nil"/>
          <w:insideH w:val="nil"/>
          <w:insideV w:val="nil"/>
        </w:tcBorders>
      </w:tcPr>
    </w:tblStylePr>
    <w:tblStylePr w:type="lastRow">
      <w:pPr>
        <w:spacing w:before="0" w:after="0" w:line="240" w:lineRule="auto"/>
      </w:pPr>
      <w:rPr>
        <w:b/>
        <w:bCs/>
      </w:rPr>
      <w:tblPr/>
      <w:tcPr>
        <w:tcBorders>
          <w:top w:val="single" w:sz="8" w:space="0" w:color="196B24" w:themeColor="accent3"/>
          <w:left w:val="nil"/>
          <w:bottom w:val="single" w:sz="8" w:space="0" w:color="196B24"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EDBA" w:themeFill="accent3" w:themeFillTint="3F"/>
      </w:tcPr>
    </w:tblStylePr>
    <w:tblStylePr w:type="band1Horz">
      <w:tblPr/>
      <w:tcPr>
        <w:tcBorders>
          <w:left w:val="nil"/>
          <w:right w:val="nil"/>
          <w:insideH w:val="nil"/>
          <w:insideV w:val="nil"/>
        </w:tcBorders>
        <w:shd w:val="clear" w:color="auto" w:fill="B3EDBA" w:themeFill="accent3" w:themeFillTint="3F"/>
      </w:tcPr>
    </w:tblStylePr>
  </w:style>
  <w:style w:type="table" w:styleId="LightShading-Accent4">
    <w:name w:val="Light Shading Accent 4"/>
    <w:basedOn w:val="TableNormal"/>
    <w:uiPriority w:val="60"/>
    <w:rsid w:val="00233C14"/>
    <w:pPr>
      <w:spacing w:after="0" w:line="240" w:lineRule="auto"/>
    </w:pPr>
    <w:rPr>
      <w:rFonts w:eastAsiaTheme="minorEastAsia"/>
      <w:color w:val="0B769F" w:themeColor="accent4" w:themeShade="BF"/>
      <w:kern w:val="0"/>
      <w:sz w:val="22"/>
      <w:szCs w:val="22"/>
      <w14:ligatures w14:val="none"/>
    </w:rPr>
    <w:tblPr>
      <w:tblStyleRowBandSize w:val="1"/>
      <w:tblStyleColBandSize w:val="1"/>
      <w:tblBorders>
        <w:top w:val="single" w:sz="8" w:space="0" w:color="0F9ED5" w:themeColor="accent4"/>
        <w:bottom w:val="single" w:sz="8" w:space="0" w:color="0F9ED5" w:themeColor="accent4"/>
      </w:tblBorders>
    </w:tblPr>
    <w:tblStylePr w:type="firstRow">
      <w:pPr>
        <w:spacing w:before="0" w:after="0" w:line="240" w:lineRule="auto"/>
      </w:pPr>
      <w:rPr>
        <w:b/>
        <w:bCs/>
      </w:rPr>
      <w:tblPr/>
      <w:tcPr>
        <w:tcBorders>
          <w:top w:val="single" w:sz="8" w:space="0" w:color="0F9ED5" w:themeColor="accent4"/>
          <w:left w:val="nil"/>
          <w:bottom w:val="single" w:sz="8" w:space="0" w:color="0F9ED5" w:themeColor="accent4"/>
          <w:right w:val="nil"/>
          <w:insideH w:val="nil"/>
          <w:insideV w:val="nil"/>
        </w:tcBorders>
      </w:tcPr>
    </w:tblStylePr>
    <w:tblStylePr w:type="lastRow">
      <w:pPr>
        <w:spacing w:before="0" w:after="0" w:line="240" w:lineRule="auto"/>
      </w:pPr>
      <w:rPr>
        <w:b/>
        <w:bCs/>
      </w:rPr>
      <w:tblPr/>
      <w:tcPr>
        <w:tcBorders>
          <w:top w:val="single" w:sz="8" w:space="0" w:color="0F9ED5" w:themeColor="accent4"/>
          <w:left w:val="nil"/>
          <w:bottom w:val="single" w:sz="8" w:space="0" w:color="0F9ED5"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DE9FA" w:themeFill="accent4" w:themeFillTint="3F"/>
      </w:tcPr>
    </w:tblStylePr>
    <w:tblStylePr w:type="band1Horz">
      <w:tblPr/>
      <w:tcPr>
        <w:tcBorders>
          <w:left w:val="nil"/>
          <w:right w:val="nil"/>
          <w:insideH w:val="nil"/>
          <w:insideV w:val="nil"/>
        </w:tcBorders>
        <w:shd w:val="clear" w:color="auto" w:fill="BDE9FA" w:themeFill="accent4" w:themeFillTint="3F"/>
      </w:tcPr>
    </w:tblStylePr>
  </w:style>
  <w:style w:type="table" w:styleId="LightShading-Accent5">
    <w:name w:val="Light Shading Accent 5"/>
    <w:basedOn w:val="TableNormal"/>
    <w:uiPriority w:val="60"/>
    <w:rsid w:val="00233C14"/>
    <w:pPr>
      <w:spacing w:after="0" w:line="240" w:lineRule="auto"/>
    </w:pPr>
    <w:rPr>
      <w:rFonts w:eastAsiaTheme="minorEastAsia"/>
      <w:color w:val="77206D" w:themeColor="accent5" w:themeShade="BF"/>
      <w:kern w:val="0"/>
      <w:sz w:val="22"/>
      <w:szCs w:val="22"/>
      <w14:ligatures w14:val="none"/>
    </w:rPr>
    <w:tblPr>
      <w:tblStyleRowBandSize w:val="1"/>
      <w:tblStyleColBandSize w:val="1"/>
      <w:tblBorders>
        <w:top w:val="single" w:sz="8" w:space="0" w:color="A02B93" w:themeColor="accent5"/>
        <w:bottom w:val="single" w:sz="8" w:space="0" w:color="A02B93" w:themeColor="accent5"/>
      </w:tblBorders>
    </w:tblPr>
    <w:tblStylePr w:type="firstRow">
      <w:pPr>
        <w:spacing w:before="0" w:after="0" w:line="240" w:lineRule="auto"/>
      </w:pPr>
      <w:rPr>
        <w:b/>
        <w:bCs/>
      </w:rPr>
      <w:tblPr/>
      <w:tcPr>
        <w:tcBorders>
          <w:top w:val="single" w:sz="8" w:space="0" w:color="A02B93" w:themeColor="accent5"/>
          <w:left w:val="nil"/>
          <w:bottom w:val="single" w:sz="8" w:space="0" w:color="A02B93" w:themeColor="accent5"/>
          <w:right w:val="nil"/>
          <w:insideH w:val="nil"/>
          <w:insideV w:val="nil"/>
        </w:tcBorders>
      </w:tcPr>
    </w:tblStylePr>
    <w:tblStylePr w:type="lastRow">
      <w:pPr>
        <w:spacing w:before="0" w:after="0" w:line="240" w:lineRule="auto"/>
      </w:pPr>
      <w:rPr>
        <w:b/>
        <w:bCs/>
      </w:rPr>
      <w:tblPr/>
      <w:tcPr>
        <w:tcBorders>
          <w:top w:val="single" w:sz="8" w:space="0" w:color="A02B93" w:themeColor="accent5"/>
          <w:left w:val="nil"/>
          <w:bottom w:val="single" w:sz="8" w:space="0" w:color="A02B93"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C3E9" w:themeFill="accent5" w:themeFillTint="3F"/>
      </w:tcPr>
    </w:tblStylePr>
    <w:tblStylePr w:type="band1Horz">
      <w:tblPr/>
      <w:tcPr>
        <w:tcBorders>
          <w:left w:val="nil"/>
          <w:right w:val="nil"/>
          <w:insideH w:val="nil"/>
          <w:insideV w:val="nil"/>
        </w:tcBorders>
        <w:shd w:val="clear" w:color="auto" w:fill="EFC3E9" w:themeFill="accent5" w:themeFillTint="3F"/>
      </w:tcPr>
    </w:tblStylePr>
  </w:style>
  <w:style w:type="table" w:styleId="LightShading-Accent6">
    <w:name w:val="Light Shading Accent 6"/>
    <w:basedOn w:val="TableNormal"/>
    <w:uiPriority w:val="60"/>
    <w:rsid w:val="00233C14"/>
    <w:pPr>
      <w:spacing w:after="0" w:line="240" w:lineRule="auto"/>
    </w:pPr>
    <w:rPr>
      <w:rFonts w:eastAsiaTheme="minorEastAsia"/>
      <w:color w:val="3A7C22" w:themeColor="accent6" w:themeShade="BF"/>
      <w:kern w:val="0"/>
      <w:sz w:val="22"/>
      <w:szCs w:val="22"/>
      <w14:ligatures w14:val="none"/>
    </w:rPr>
    <w:tblPr>
      <w:tblStyleRowBandSize w:val="1"/>
      <w:tblStyleColBandSize w:val="1"/>
      <w:tblBorders>
        <w:top w:val="single" w:sz="8" w:space="0" w:color="4EA72E" w:themeColor="accent6"/>
        <w:bottom w:val="single" w:sz="8" w:space="0" w:color="4EA72E" w:themeColor="accent6"/>
      </w:tblBorders>
    </w:tblPr>
    <w:tblStylePr w:type="firstRow">
      <w:pPr>
        <w:spacing w:before="0" w:after="0" w:line="240" w:lineRule="auto"/>
      </w:pPr>
      <w:rPr>
        <w:b/>
        <w:bCs/>
      </w:rPr>
      <w:tblPr/>
      <w:tcPr>
        <w:tcBorders>
          <w:top w:val="single" w:sz="8" w:space="0" w:color="4EA72E" w:themeColor="accent6"/>
          <w:left w:val="nil"/>
          <w:bottom w:val="single" w:sz="8" w:space="0" w:color="4EA72E" w:themeColor="accent6"/>
          <w:right w:val="nil"/>
          <w:insideH w:val="nil"/>
          <w:insideV w:val="nil"/>
        </w:tcBorders>
      </w:tcPr>
    </w:tblStylePr>
    <w:tblStylePr w:type="lastRow">
      <w:pPr>
        <w:spacing w:before="0" w:after="0" w:line="240" w:lineRule="auto"/>
      </w:pPr>
      <w:rPr>
        <w:b/>
        <w:bCs/>
      </w:rPr>
      <w:tblPr/>
      <w:tcPr>
        <w:tcBorders>
          <w:top w:val="single" w:sz="8" w:space="0" w:color="4EA72E" w:themeColor="accent6"/>
          <w:left w:val="nil"/>
          <w:bottom w:val="single" w:sz="8" w:space="0" w:color="4EA72E"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EFC5" w:themeFill="accent6" w:themeFillTint="3F"/>
      </w:tcPr>
    </w:tblStylePr>
    <w:tblStylePr w:type="band1Horz">
      <w:tblPr/>
      <w:tcPr>
        <w:tcBorders>
          <w:left w:val="nil"/>
          <w:right w:val="nil"/>
          <w:insideH w:val="nil"/>
          <w:insideV w:val="nil"/>
        </w:tcBorders>
        <w:shd w:val="clear" w:color="auto" w:fill="D0EFC5" w:themeFill="accent6" w:themeFillTint="3F"/>
      </w:tcPr>
    </w:tblStylePr>
  </w:style>
  <w:style w:type="table" w:styleId="LightList">
    <w:name w:val="Light List"/>
    <w:basedOn w:val="TableNormal"/>
    <w:uiPriority w:val="61"/>
    <w:rsid w:val="00233C14"/>
    <w:pPr>
      <w:spacing w:after="0" w:line="240" w:lineRule="auto"/>
    </w:pPr>
    <w:rPr>
      <w:rFonts w:eastAsiaTheme="minorEastAsia"/>
      <w:kern w:val="0"/>
      <w:sz w:val="22"/>
      <w:szCs w:val="22"/>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33C14"/>
    <w:pPr>
      <w:spacing w:after="0" w:line="240" w:lineRule="auto"/>
    </w:pPr>
    <w:rPr>
      <w:rFonts w:eastAsiaTheme="minorEastAsia"/>
      <w:kern w:val="0"/>
      <w:sz w:val="22"/>
      <w:szCs w:val="22"/>
      <w14:ligatures w14:val="none"/>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pPr>
        <w:spacing w:before="0" w:after="0" w:line="240" w:lineRule="auto"/>
      </w:pPr>
      <w:rPr>
        <w:b/>
        <w:bCs/>
        <w:color w:val="FFFFFF" w:themeColor="background1"/>
      </w:rPr>
      <w:tblPr/>
      <w:tcPr>
        <w:shd w:val="clear" w:color="auto" w:fill="156082" w:themeFill="accent1"/>
      </w:tcPr>
    </w:tblStylePr>
    <w:tblStylePr w:type="lastRow">
      <w:pPr>
        <w:spacing w:before="0" w:after="0" w:line="240" w:lineRule="auto"/>
      </w:pPr>
      <w:rPr>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tcBorders>
      </w:tcPr>
    </w:tblStylePr>
    <w:tblStylePr w:type="firstCol">
      <w:rPr>
        <w:b/>
        <w:bCs/>
      </w:rPr>
    </w:tblStylePr>
    <w:tblStylePr w:type="lastCol">
      <w:rPr>
        <w:b/>
        <w:bCs/>
      </w:r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style>
  <w:style w:type="table" w:styleId="LightList-Accent2">
    <w:name w:val="Light List Accent 2"/>
    <w:basedOn w:val="TableNormal"/>
    <w:uiPriority w:val="61"/>
    <w:rsid w:val="00233C14"/>
    <w:pPr>
      <w:spacing w:after="0" w:line="240" w:lineRule="auto"/>
    </w:pPr>
    <w:rPr>
      <w:rFonts w:eastAsiaTheme="minorEastAsia"/>
      <w:kern w:val="0"/>
      <w:sz w:val="22"/>
      <w:szCs w:val="22"/>
      <w14:ligatures w14:val="none"/>
    </w:r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tblBorders>
    </w:tblPr>
    <w:tblStylePr w:type="firstRow">
      <w:pPr>
        <w:spacing w:before="0" w:after="0" w:line="240" w:lineRule="auto"/>
      </w:pPr>
      <w:rPr>
        <w:b/>
        <w:bCs/>
        <w:color w:val="FFFFFF" w:themeColor="background1"/>
      </w:rPr>
      <w:tblPr/>
      <w:tcPr>
        <w:shd w:val="clear" w:color="auto" w:fill="E97132" w:themeFill="accent2"/>
      </w:tcPr>
    </w:tblStylePr>
    <w:tblStylePr w:type="lastRow">
      <w:pPr>
        <w:spacing w:before="0" w:after="0" w:line="240" w:lineRule="auto"/>
      </w:pPr>
      <w:rPr>
        <w:b/>
        <w:bCs/>
      </w:rPr>
      <w:tblPr/>
      <w:tcPr>
        <w:tcBorders>
          <w:top w:val="double" w:sz="6" w:space="0" w:color="E97132" w:themeColor="accent2"/>
          <w:left w:val="single" w:sz="8" w:space="0" w:color="E97132" w:themeColor="accent2"/>
          <w:bottom w:val="single" w:sz="8" w:space="0" w:color="E97132" w:themeColor="accent2"/>
          <w:right w:val="single" w:sz="8" w:space="0" w:color="E97132" w:themeColor="accent2"/>
        </w:tcBorders>
      </w:tcPr>
    </w:tblStylePr>
    <w:tblStylePr w:type="firstCol">
      <w:rPr>
        <w:b/>
        <w:bCs/>
      </w:rPr>
    </w:tblStylePr>
    <w:tblStylePr w:type="lastCol">
      <w:rPr>
        <w:b/>
        <w:bCs/>
      </w:rPr>
    </w:tblStylePr>
    <w:tblStylePr w:type="band1Vert">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tblStylePr w:type="band1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style>
  <w:style w:type="table" w:styleId="LightList-Accent3">
    <w:name w:val="Light List Accent 3"/>
    <w:basedOn w:val="TableNormal"/>
    <w:uiPriority w:val="61"/>
    <w:rsid w:val="00233C14"/>
    <w:pPr>
      <w:spacing w:after="0" w:line="240" w:lineRule="auto"/>
    </w:pPr>
    <w:rPr>
      <w:rFonts w:eastAsiaTheme="minorEastAsia"/>
      <w:kern w:val="0"/>
      <w:sz w:val="22"/>
      <w:szCs w:val="22"/>
      <w14:ligatures w14:val="none"/>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tblBorders>
    </w:tblPr>
    <w:tblStylePr w:type="firstRow">
      <w:pPr>
        <w:spacing w:before="0" w:after="0" w:line="240" w:lineRule="auto"/>
      </w:pPr>
      <w:rPr>
        <w:b/>
        <w:bCs/>
        <w:color w:val="FFFFFF" w:themeColor="background1"/>
      </w:rPr>
      <w:tblPr/>
      <w:tcPr>
        <w:shd w:val="clear" w:color="auto" w:fill="196B24" w:themeFill="accent3"/>
      </w:tcPr>
    </w:tblStylePr>
    <w:tblStylePr w:type="lastRow">
      <w:pPr>
        <w:spacing w:before="0" w:after="0" w:line="240" w:lineRule="auto"/>
      </w:pPr>
      <w:rPr>
        <w:b/>
        <w:bCs/>
      </w:rPr>
      <w:tblPr/>
      <w:tcPr>
        <w:tcBorders>
          <w:top w:val="double" w:sz="6" w:space="0" w:color="196B24" w:themeColor="accent3"/>
          <w:left w:val="single" w:sz="8" w:space="0" w:color="196B24" w:themeColor="accent3"/>
          <w:bottom w:val="single" w:sz="8" w:space="0" w:color="196B24" w:themeColor="accent3"/>
          <w:right w:val="single" w:sz="8" w:space="0" w:color="196B24" w:themeColor="accent3"/>
        </w:tcBorders>
      </w:tcPr>
    </w:tblStylePr>
    <w:tblStylePr w:type="firstCol">
      <w:rPr>
        <w:b/>
        <w:bCs/>
      </w:rPr>
    </w:tblStylePr>
    <w:tblStylePr w:type="lastCol">
      <w:rPr>
        <w:b/>
        <w:bCs/>
      </w:rPr>
    </w:tblStylePr>
    <w:tblStylePr w:type="band1Vert">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tblStylePr w:type="band1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style>
  <w:style w:type="table" w:styleId="LightList-Accent4">
    <w:name w:val="Light List Accent 4"/>
    <w:basedOn w:val="TableNormal"/>
    <w:uiPriority w:val="61"/>
    <w:rsid w:val="00233C14"/>
    <w:pPr>
      <w:spacing w:after="0" w:line="240" w:lineRule="auto"/>
    </w:pPr>
    <w:rPr>
      <w:rFonts w:eastAsiaTheme="minorEastAsia"/>
      <w:kern w:val="0"/>
      <w:sz w:val="22"/>
      <w:szCs w:val="22"/>
      <w14:ligatures w14:val="none"/>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tblBorders>
    </w:tblPr>
    <w:tblStylePr w:type="firstRow">
      <w:pPr>
        <w:spacing w:before="0" w:after="0" w:line="240" w:lineRule="auto"/>
      </w:pPr>
      <w:rPr>
        <w:b/>
        <w:bCs/>
        <w:color w:val="FFFFFF" w:themeColor="background1"/>
      </w:rPr>
      <w:tblPr/>
      <w:tcPr>
        <w:shd w:val="clear" w:color="auto" w:fill="0F9ED5" w:themeFill="accent4"/>
      </w:tcPr>
    </w:tblStylePr>
    <w:tblStylePr w:type="lastRow">
      <w:pPr>
        <w:spacing w:before="0" w:after="0" w:line="240" w:lineRule="auto"/>
      </w:pPr>
      <w:rPr>
        <w:b/>
        <w:bCs/>
      </w:rPr>
      <w:tblPr/>
      <w:tcPr>
        <w:tcBorders>
          <w:top w:val="double" w:sz="6" w:space="0" w:color="0F9ED5" w:themeColor="accent4"/>
          <w:left w:val="single" w:sz="8" w:space="0" w:color="0F9ED5" w:themeColor="accent4"/>
          <w:bottom w:val="single" w:sz="8" w:space="0" w:color="0F9ED5" w:themeColor="accent4"/>
          <w:right w:val="single" w:sz="8" w:space="0" w:color="0F9ED5" w:themeColor="accent4"/>
        </w:tcBorders>
      </w:tcPr>
    </w:tblStylePr>
    <w:tblStylePr w:type="firstCol">
      <w:rPr>
        <w:b/>
        <w:bCs/>
      </w:rPr>
    </w:tblStylePr>
    <w:tblStylePr w:type="lastCol">
      <w:rPr>
        <w:b/>
        <w:bCs/>
      </w:rPr>
    </w:tblStylePr>
    <w:tblStylePr w:type="band1Vert">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tblStylePr w:type="band1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style>
  <w:style w:type="table" w:styleId="LightList-Accent5">
    <w:name w:val="Light List Accent 5"/>
    <w:basedOn w:val="TableNormal"/>
    <w:uiPriority w:val="61"/>
    <w:rsid w:val="00233C14"/>
    <w:pPr>
      <w:spacing w:after="0" w:line="240" w:lineRule="auto"/>
    </w:pPr>
    <w:rPr>
      <w:rFonts w:eastAsiaTheme="minorEastAsia"/>
      <w:kern w:val="0"/>
      <w:sz w:val="22"/>
      <w:szCs w:val="22"/>
      <w14:ligatures w14:val="none"/>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tblBorders>
    </w:tblPr>
    <w:tblStylePr w:type="firstRow">
      <w:pPr>
        <w:spacing w:before="0" w:after="0" w:line="240" w:lineRule="auto"/>
      </w:pPr>
      <w:rPr>
        <w:b/>
        <w:bCs/>
        <w:color w:val="FFFFFF" w:themeColor="background1"/>
      </w:rPr>
      <w:tblPr/>
      <w:tcPr>
        <w:shd w:val="clear" w:color="auto" w:fill="A02B93" w:themeFill="accent5"/>
      </w:tcPr>
    </w:tblStylePr>
    <w:tblStylePr w:type="lastRow">
      <w:pPr>
        <w:spacing w:before="0" w:after="0" w:line="240" w:lineRule="auto"/>
      </w:pPr>
      <w:rPr>
        <w:b/>
        <w:bCs/>
      </w:rPr>
      <w:tblPr/>
      <w:tcPr>
        <w:tcBorders>
          <w:top w:val="double" w:sz="6" w:space="0" w:color="A02B93" w:themeColor="accent5"/>
          <w:left w:val="single" w:sz="8" w:space="0" w:color="A02B93" w:themeColor="accent5"/>
          <w:bottom w:val="single" w:sz="8" w:space="0" w:color="A02B93" w:themeColor="accent5"/>
          <w:right w:val="single" w:sz="8" w:space="0" w:color="A02B93" w:themeColor="accent5"/>
        </w:tcBorders>
      </w:tcPr>
    </w:tblStylePr>
    <w:tblStylePr w:type="firstCol">
      <w:rPr>
        <w:b/>
        <w:bCs/>
      </w:rPr>
    </w:tblStylePr>
    <w:tblStylePr w:type="lastCol">
      <w:rPr>
        <w:b/>
        <w:bCs/>
      </w:rPr>
    </w:tblStylePr>
    <w:tblStylePr w:type="band1Vert">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tblStylePr w:type="band1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style>
  <w:style w:type="table" w:styleId="LightList-Accent6">
    <w:name w:val="Light List Accent 6"/>
    <w:basedOn w:val="TableNormal"/>
    <w:uiPriority w:val="61"/>
    <w:rsid w:val="00233C14"/>
    <w:pPr>
      <w:spacing w:after="0" w:line="240" w:lineRule="auto"/>
    </w:pPr>
    <w:rPr>
      <w:rFonts w:eastAsiaTheme="minorEastAsia"/>
      <w:kern w:val="0"/>
      <w:sz w:val="22"/>
      <w:szCs w:val="22"/>
      <w14:ligatures w14:val="none"/>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tblBorders>
    </w:tblPr>
    <w:tblStylePr w:type="firstRow">
      <w:pPr>
        <w:spacing w:before="0" w:after="0" w:line="240" w:lineRule="auto"/>
      </w:pPr>
      <w:rPr>
        <w:b/>
        <w:bCs/>
        <w:color w:val="FFFFFF" w:themeColor="background1"/>
      </w:rPr>
      <w:tblPr/>
      <w:tcPr>
        <w:shd w:val="clear" w:color="auto" w:fill="4EA72E" w:themeFill="accent6"/>
      </w:tcPr>
    </w:tblStylePr>
    <w:tblStylePr w:type="lastRow">
      <w:pPr>
        <w:spacing w:before="0" w:after="0" w:line="240" w:lineRule="auto"/>
      </w:pPr>
      <w:rPr>
        <w:b/>
        <w:bCs/>
      </w:rPr>
      <w:tblPr/>
      <w:tcPr>
        <w:tcBorders>
          <w:top w:val="double" w:sz="6" w:space="0" w:color="4EA72E" w:themeColor="accent6"/>
          <w:left w:val="single" w:sz="8" w:space="0" w:color="4EA72E" w:themeColor="accent6"/>
          <w:bottom w:val="single" w:sz="8" w:space="0" w:color="4EA72E" w:themeColor="accent6"/>
          <w:right w:val="single" w:sz="8" w:space="0" w:color="4EA72E" w:themeColor="accent6"/>
        </w:tcBorders>
      </w:tcPr>
    </w:tblStylePr>
    <w:tblStylePr w:type="firstCol">
      <w:rPr>
        <w:b/>
        <w:bCs/>
      </w:rPr>
    </w:tblStylePr>
    <w:tblStylePr w:type="lastCol">
      <w:rPr>
        <w:b/>
        <w:bCs/>
      </w:rPr>
    </w:tblStylePr>
    <w:tblStylePr w:type="band1Vert">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tblStylePr w:type="band1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style>
  <w:style w:type="table" w:styleId="LightGrid">
    <w:name w:val="Light Grid"/>
    <w:basedOn w:val="TableNormal"/>
    <w:uiPriority w:val="62"/>
    <w:rsid w:val="00233C14"/>
    <w:pPr>
      <w:spacing w:after="0" w:line="240" w:lineRule="auto"/>
    </w:pPr>
    <w:rPr>
      <w:rFonts w:eastAsiaTheme="minorEastAsia"/>
      <w:kern w:val="0"/>
      <w:sz w:val="22"/>
      <w:szCs w:val="22"/>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33C14"/>
    <w:pPr>
      <w:spacing w:after="0" w:line="240" w:lineRule="auto"/>
    </w:pPr>
    <w:rPr>
      <w:rFonts w:eastAsiaTheme="minorEastAsia"/>
      <w:kern w:val="0"/>
      <w:sz w:val="22"/>
      <w:szCs w:val="22"/>
      <w14:ligatures w14:val="none"/>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insideH w:val="single" w:sz="8" w:space="0" w:color="156082" w:themeColor="accent1"/>
        <w:insideV w:val="single" w:sz="8" w:space="0" w:color="156082"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18" w:space="0" w:color="156082" w:themeColor="accent1"/>
          <w:right w:val="single" w:sz="8" w:space="0" w:color="156082" w:themeColor="accent1"/>
          <w:insideH w:val="nil"/>
          <w:insideV w:val="single" w:sz="8" w:space="0" w:color="156082"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insideH w:val="nil"/>
          <w:insideV w:val="single" w:sz="8" w:space="0" w:color="156082"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shd w:val="clear" w:color="auto" w:fill="B2DEF2" w:themeFill="accent1" w:themeFillTint="3F"/>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156082" w:themeColor="accent1"/>
        </w:tcBorders>
        <w:shd w:val="clear" w:color="auto" w:fill="B2DEF2" w:themeFill="accent1" w:themeFillTint="3F"/>
      </w:tcPr>
    </w:tblStylePr>
    <w:tblStylePr w:type="band2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156082" w:themeColor="accent1"/>
        </w:tcBorders>
      </w:tcPr>
    </w:tblStylePr>
  </w:style>
  <w:style w:type="table" w:styleId="LightGrid-Accent2">
    <w:name w:val="Light Grid Accent 2"/>
    <w:basedOn w:val="TableNormal"/>
    <w:uiPriority w:val="62"/>
    <w:rsid w:val="00233C14"/>
    <w:pPr>
      <w:spacing w:after="0" w:line="240" w:lineRule="auto"/>
    </w:pPr>
    <w:rPr>
      <w:rFonts w:eastAsiaTheme="minorEastAsia"/>
      <w:kern w:val="0"/>
      <w:sz w:val="22"/>
      <w:szCs w:val="22"/>
      <w14:ligatures w14:val="none"/>
    </w:r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insideH w:val="single" w:sz="8" w:space="0" w:color="E97132" w:themeColor="accent2"/>
        <w:insideV w:val="single" w:sz="8" w:space="0" w:color="E9713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7132" w:themeColor="accent2"/>
          <w:left w:val="single" w:sz="8" w:space="0" w:color="E97132" w:themeColor="accent2"/>
          <w:bottom w:val="single" w:sz="18" w:space="0" w:color="E97132" w:themeColor="accent2"/>
          <w:right w:val="single" w:sz="8" w:space="0" w:color="E97132" w:themeColor="accent2"/>
          <w:insideH w:val="nil"/>
          <w:insideV w:val="single" w:sz="8" w:space="0" w:color="E9713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7132" w:themeColor="accent2"/>
          <w:left w:val="single" w:sz="8" w:space="0" w:color="E97132" w:themeColor="accent2"/>
          <w:bottom w:val="single" w:sz="8" w:space="0" w:color="E97132" w:themeColor="accent2"/>
          <w:right w:val="single" w:sz="8" w:space="0" w:color="E97132" w:themeColor="accent2"/>
          <w:insideH w:val="nil"/>
          <w:insideV w:val="single" w:sz="8" w:space="0" w:color="E9713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tblStylePr w:type="band1Vert">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shd w:val="clear" w:color="auto" w:fill="F9DBCC" w:themeFill="accent2" w:themeFillTint="3F"/>
      </w:tcPr>
    </w:tblStylePr>
    <w:tblStylePr w:type="band1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insideV w:val="single" w:sz="8" w:space="0" w:color="E97132" w:themeColor="accent2"/>
        </w:tcBorders>
        <w:shd w:val="clear" w:color="auto" w:fill="F9DBCC" w:themeFill="accent2" w:themeFillTint="3F"/>
      </w:tcPr>
    </w:tblStylePr>
    <w:tblStylePr w:type="band2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insideV w:val="single" w:sz="8" w:space="0" w:color="E97132" w:themeColor="accent2"/>
        </w:tcBorders>
      </w:tcPr>
    </w:tblStylePr>
  </w:style>
  <w:style w:type="table" w:styleId="LightGrid-Accent3">
    <w:name w:val="Light Grid Accent 3"/>
    <w:basedOn w:val="TableNormal"/>
    <w:uiPriority w:val="62"/>
    <w:rsid w:val="00233C14"/>
    <w:pPr>
      <w:spacing w:after="0" w:line="240" w:lineRule="auto"/>
    </w:pPr>
    <w:rPr>
      <w:rFonts w:eastAsiaTheme="minorEastAsia"/>
      <w:kern w:val="0"/>
      <w:sz w:val="22"/>
      <w:szCs w:val="22"/>
      <w14:ligatures w14:val="none"/>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insideH w:val="single" w:sz="8" w:space="0" w:color="196B24" w:themeColor="accent3"/>
        <w:insideV w:val="single" w:sz="8" w:space="0" w:color="196B24"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96B24" w:themeColor="accent3"/>
          <w:left w:val="single" w:sz="8" w:space="0" w:color="196B24" w:themeColor="accent3"/>
          <w:bottom w:val="single" w:sz="18" w:space="0" w:color="196B24" w:themeColor="accent3"/>
          <w:right w:val="single" w:sz="8" w:space="0" w:color="196B24" w:themeColor="accent3"/>
          <w:insideH w:val="nil"/>
          <w:insideV w:val="single" w:sz="8" w:space="0" w:color="196B24"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96B24" w:themeColor="accent3"/>
          <w:left w:val="single" w:sz="8" w:space="0" w:color="196B24" w:themeColor="accent3"/>
          <w:bottom w:val="single" w:sz="8" w:space="0" w:color="196B24" w:themeColor="accent3"/>
          <w:right w:val="single" w:sz="8" w:space="0" w:color="196B24" w:themeColor="accent3"/>
          <w:insideH w:val="nil"/>
          <w:insideV w:val="single" w:sz="8" w:space="0" w:color="196B24"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tblStylePr w:type="band1Vert">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shd w:val="clear" w:color="auto" w:fill="B3EDBA" w:themeFill="accent3" w:themeFillTint="3F"/>
      </w:tcPr>
    </w:tblStylePr>
    <w:tblStylePr w:type="band1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insideV w:val="single" w:sz="8" w:space="0" w:color="196B24" w:themeColor="accent3"/>
        </w:tcBorders>
        <w:shd w:val="clear" w:color="auto" w:fill="B3EDBA" w:themeFill="accent3" w:themeFillTint="3F"/>
      </w:tcPr>
    </w:tblStylePr>
    <w:tblStylePr w:type="band2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insideV w:val="single" w:sz="8" w:space="0" w:color="196B24" w:themeColor="accent3"/>
        </w:tcBorders>
      </w:tcPr>
    </w:tblStylePr>
  </w:style>
  <w:style w:type="table" w:styleId="LightGrid-Accent4">
    <w:name w:val="Light Grid Accent 4"/>
    <w:basedOn w:val="TableNormal"/>
    <w:uiPriority w:val="62"/>
    <w:rsid w:val="00233C14"/>
    <w:pPr>
      <w:spacing w:after="0" w:line="240" w:lineRule="auto"/>
    </w:pPr>
    <w:rPr>
      <w:rFonts w:eastAsiaTheme="minorEastAsia"/>
      <w:kern w:val="0"/>
      <w:sz w:val="22"/>
      <w:szCs w:val="22"/>
      <w14:ligatures w14:val="none"/>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insideH w:val="single" w:sz="8" w:space="0" w:color="0F9ED5" w:themeColor="accent4"/>
        <w:insideV w:val="single" w:sz="8" w:space="0" w:color="0F9ED5"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F9ED5" w:themeColor="accent4"/>
          <w:left w:val="single" w:sz="8" w:space="0" w:color="0F9ED5" w:themeColor="accent4"/>
          <w:bottom w:val="single" w:sz="18" w:space="0" w:color="0F9ED5" w:themeColor="accent4"/>
          <w:right w:val="single" w:sz="8" w:space="0" w:color="0F9ED5" w:themeColor="accent4"/>
          <w:insideH w:val="nil"/>
          <w:insideV w:val="single" w:sz="8" w:space="0" w:color="0F9ED5"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F9ED5" w:themeColor="accent4"/>
          <w:left w:val="single" w:sz="8" w:space="0" w:color="0F9ED5" w:themeColor="accent4"/>
          <w:bottom w:val="single" w:sz="8" w:space="0" w:color="0F9ED5" w:themeColor="accent4"/>
          <w:right w:val="single" w:sz="8" w:space="0" w:color="0F9ED5" w:themeColor="accent4"/>
          <w:insideH w:val="nil"/>
          <w:insideV w:val="single" w:sz="8" w:space="0" w:color="0F9ED5"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tblStylePr w:type="band1Vert">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shd w:val="clear" w:color="auto" w:fill="BDE9FA" w:themeFill="accent4" w:themeFillTint="3F"/>
      </w:tcPr>
    </w:tblStylePr>
    <w:tblStylePr w:type="band1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insideV w:val="single" w:sz="8" w:space="0" w:color="0F9ED5" w:themeColor="accent4"/>
        </w:tcBorders>
        <w:shd w:val="clear" w:color="auto" w:fill="BDE9FA" w:themeFill="accent4" w:themeFillTint="3F"/>
      </w:tcPr>
    </w:tblStylePr>
    <w:tblStylePr w:type="band2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insideV w:val="single" w:sz="8" w:space="0" w:color="0F9ED5" w:themeColor="accent4"/>
        </w:tcBorders>
      </w:tcPr>
    </w:tblStylePr>
  </w:style>
  <w:style w:type="table" w:styleId="LightGrid-Accent5">
    <w:name w:val="Light Grid Accent 5"/>
    <w:basedOn w:val="TableNormal"/>
    <w:uiPriority w:val="62"/>
    <w:rsid w:val="00233C14"/>
    <w:pPr>
      <w:spacing w:after="0" w:line="240" w:lineRule="auto"/>
    </w:pPr>
    <w:rPr>
      <w:rFonts w:eastAsiaTheme="minorEastAsia"/>
      <w:kern w:val="0"/>
      <w:sz w:val="22"/>
      <w:szCs w:val="22"/>
      <w14:ligatures w14:val="none"/>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insideH w:val="single" w:sz="8" w:space="0" w:color="A02B93" w:themeColor="accent5"/>
        <w:insideV w:val="single" w:sz="8" w:space="0" w:color="A02B93"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02B93" w:themeColor="accent5"/>
          <w:left w:val="single" w:sz="8" w:space="0" w:color="A02B93" w:themeColor="accent5"/>
          <w:bottom w:val="single" w:sz="18" w:space="0" w:color="A02B93" w:themeColor="accent5"/>
          <w:right w:val="single" w:sz="8" w:space="0" w:color="A02B93" w:themeColor="accent5"/>
          <w:insideH w:val="nil"/>
          <w:insideV w:val="single" w:sz="8" w:space="0" w:color="A02B93"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02B93" w:themeColor="accent5"/>
          <w:left w:val="single" w:sz="8" w:space="0" w:color="A02B93" w:themeColor="accent5"/>
          <w:bottom w:val="single" w:sz="8" w:space="0" w:color="A02B93" w:themeColor="accent5"/>
          <w:right w:val="single" w:sz="8" w:space="0" w:color="A02B93" w:themeColor="accent5"/>
          <w:insideH w:val="nil"/>
          <w:insideV w:val="single" w:sz="8" w:space="0" w:color="A02B93"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tblStylePr w:type="band1Vert">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shd w:val="clear" w:color="auto" w:fill="EFC3E9" w:themeFill="accent5" w:themeFillTint="3F"/>
      </w:tcPr>
    </w:tblStylePr>
    <w:tblStylePr w:type="band1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insideV w:val="single" w:sz="8" w:space="0" w:color="A02B93" w:themeColor="accent5"/>
        </w:tcBorders>
        <w:shd w:val="clear" w:color="auto" w:fill="EFC3E9" w:themeFill="accent5" w:themeFillTint="3F"/>
      </w:tcPr>
    </w:tblStylePr>
    <w:tblStylePr w:type="band2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insideV w:val="single" w:sz="8" w:space="0" w:color="A02B93" w:themeColor="accent5"/>
        </w:tcBorders>
      </w:tcPr>
    </w:tblStylePr>
  </w:style>
  <w:style w:type="table" w:styleId="LightGrid-Accent6">
    <w:name w:val="Light Grid Accent 6"/>
    <w:basedOn w:val="TableNormal"/>
    <w:uiPriority w:val="62"/>
    <w:rsid w:val="00233C14"/>
    <w:pPr>
      <w:spacing w:after="0" w:line="240" w:lineRule="auto"/>
    </w:pPr>
    <w:rPr>
      <w:rFonts w:eastAsiaTheme="minorEastAsia"/>
      <w:kern w:val="0"/>
      <w:sz w:val="22"/>
      <w:szCs w:val="22"/>
      <w14:ligatures w14:val="none"/>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insideH w:val="single" w:sz="8" w:space="0" w:color="4EA72E" w:themeColor="accent6"/>
        <w:insideV w:val="single" w:sz="8" w:space="0" w:color="4EA72E"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EA72E" w:themeColor="accent6"/>
          <w:left w:val="single" w:sz="8" w:space="0" w:color="4EA72E" w:themeColor="accent6"/>
          <w:bottom w:val="single" w:sz="18" w:space="0" w:color="4EA72E" w:themeColor="accent6"/>
          <w:right w:val="single" w:sz="8" w:space="0" w:color="4EA72E" w:themeColor="accent6"/>
          <w:insideH w:val="nil"/>
          <w:insideV w:val="single" w:sz="8" w:space="0" w:color="4EA72E"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EA72E" w:themeColor="accent6"/>
          <w:left w:val="single" w:sz="8" w:space="0" w:color="4EA72E" w:themeColor="accent6"/>
          <w:bottom w:val="single" w:sz="8" w:space="0" w:color="4EA72E" w:themeColor="accent6"/>
          <w:right w:val="single" w:sz="8" w:space="0" w:color="4EA72E" w:themeColor="accent6"/>
          <w:insideH w:val="nil"/>
          <w:insideV w:val="single" w:sz="8" w:space="0" w:color="4EA72E"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tblStylePr w:type="band1Vert">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shd w:val="clear" w:color="auto" w:fill="D0EFC5" w:themeFill="accent6" w:themeFillTint="3F"/>
      </w:tcPr>
    </w:tblStylePr>
    <w:tblStylePr w:type="band1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insideV w:val="single" w:sz="8" w:space="0" w:color="4EA72E" w:themeColor="accent6"/>
        </w:tcBorders>
        <w:shd w:val="clear" w:color="auto" w:fill="D0EFC5" w:themeFill="accent6" w:themeFillTint="3F"/>
      </w:tcPr>
    </w:tblStylePr>
    <w:tblStylePr w:type="band2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insideV w:val="single" w:sz="8" w:space="0" w:color="4EA72E" w:themeColor="accent6"/>
        </w:tcBorders>
      </w:tcPr>
    </w:tblStylePr>
  </w:style>
  <w:style w:type="table" w:styleId="MediumShading1">
    <w:name w:val="Medium Shading 1"/>
    <w:basedOn w:val="TableNormal"/>
    <w:uiPriority w:val="63"/>
    <w:rsid w:val="00233C14"/>
    <w:pPr>
      <w:spacing w:after="0" w:line="240" w:lineRule="auto"/>
    </w:pPr>
    <w:rPr>
      <w:rFonts w:eastAsiaTheme="minorEastAsia"/>
      <w:kern w:val="0"/>
      <w:sz w:val="22"/>
      <w:szCs w:val="22"/>
      <w14:ligatures w14:val="none"/>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33C14"/>
    <w:pPr>
      <w:spacing w:after="0" w:line="240" w:lineRule="auto"/>
    </w:pPr>
    <w:rPr>
      <w:rFonts w:eastAsiaTheme="minorEastAsia"/>
      <w:kern w:val="0"/>
      <w:sz w:val="22"/>
      <w:szCs w:val="22"/>
      <w14:ligatures w14:val="none"/>
    </w:rPr>
    <w:tblPr>
      <w:tblStyleRowBandSize w:val="1"/>
      <w:tblStyleColBandSize w:val="1"/>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tblBorders>
    </w:tblPr>
    <w:tblStylePr w:type="firstRow">
      <w:pPr>
        <w:spacing w:before="0" w:after="0" w:line="240" w:lineRule="auto"/>
      </w:pPr>
      <w:rPr>
        <w:b/>
        <w:bCs/>
        <w:color w:val="FFFFFF" w:themeColor="background1"/>
      </w:rPr>
      <w:tblPr/>
      <w:tcPr>
        <w:tc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shd w:val="clear" w:color="auto" w:fill="156082" w:themeFill="accent1"/>
      </w:tcPr>
    </w:tblStylePr>
    <w:tblStylePr w:type="lastRow">
      <w:pPr>
        <w:spacing w:before="0" w:after="0" w:line="240" w:lineRule="auto"/>
      </w:pPr>
      <w:rPr>
        <w:b/>
        <w:bCs/>
      </w:rPr>
      <w:tblPr/>
      <w:tcPr>
        <w:tcBorders>
          <w:top w:val="double" w:sz="6"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tcPr>
    </w:tblStylePr>
    <w:tblStylePr w:type="firstCol">
      <w:rPr>
        <w:b/>
        <w:bCs/>
      </w:rPr>
    </w:tblStylePr>
    <w:tblStylePr w:type="lastCol">
      <w:rPr>
        <w:b/>
        <w:bCs/>
      </w:rPr>
    </w:tblStylePr>
    <w:tblStylePr w:type="band1Vert">
      <w:tblPr/>
      <w:tcPr>
        <w:shd w:val="clear" w:color="auto" w:fill="B2DEF2" w:themeFill="accent1" w:themeFillTint="3F"/>
      </w:tcPr>
    </w:tblStylePr>
    <w:tblStylePr w:type="band1Horz">
      <w:tblPr/>
      <w:tcPr>
        <w:tcBorders>
          <w:insideH w:val="nil"/>
          <w:insideV w:val="nil"/>
        </w:tcBorders>
        <w:shd w:val="clear" w:color="auto" w:fill="B2DEF2"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33C14"/>
    <w:pPr>
      <w:spacing w:after="0" w:line="240" w:lineRule="auto"/>
    </w:pPr>
    <w:rPr>
      <w:rFonts w:eastAsiaTheme="minorEastAsia"/>
      <w:kern w:val="0"/>
      <w:sz w:val="22"/>
      <w:szCs w:val="22"/>
      <w14:ligatures w14:val="none"/>
    </w:rPr>
    <w:tblPr>
      <w:tblStyleRowBandSize w:val="1"/>
      <w:tblStyleColBandSize w:val="1"/>
      <w:tbl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single" w:sz="8" w:space="0" w:color="EE9465" w:themeColor="accent2" w:themeTint="BF"/>
      </w:tblBorders>
    </w:tblPr>
    <w:tblStylePr w:type="firstRow">
      <w:pPr>
        <w:spacing w:before="0" w:after="0" w:line="240" w:lineRule="auto"/>
      </w:pPr>
      <w:rPr>
        <w:b/>
        <w:bCs/>
        <w:color w:val="FFFFFF" w:themeColor="background1"/>
      </w:rPr>
      <w:tblPr/>
      <w:tcPr>
        <w:tc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nil"/>
          <w:insideV w:val="nil"/>
        </w:tcBorders>
        <w:shd w:val="clear" w:color="auto" w:fill="E97132" w:themeFill="accent2"/>
      </w:tcPr>
    </w:tblStylePr>
    <w:tblStylePr w:type="lastRow">
      <w:pPr>
        <w:spacing w:before="0" w:after="0" w:line="240" w:lineRule="auto"/>
      </w:pPr>
      <w:rPr>
        <w:b/>
        <w:bCs/>
      </w:rPr>
      <w:tblPr/>
      <w:tcPr>
        <w:tcBorders>
          <w:top w:val="double" w:sz="6"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nil"/>
          <w:insideV w:val="nil"/>
        </w:tcBorders>
      </w:tcPr>
    </w:tblStylePr>
    <w:tblStylePr w:type="firstCol">
      <w:rPr>
        <w:b/>
        <w:bCs/>
      </w:rPr>
    </w:tblStylePr>
    <w:tblStylePr w:type="lastCol">
      <w:rPr>
        <w:b/>
        <w:bCs/>
      </w:rPr>
    </w:tblStylePr>
    <w:tblStylePr w:type="band1Vert">
      <w:tblPr/>
      <w:tcPr>
        <w:shd w:val="clear" w:color="auto" w:fill="F9DBCC" w:themeFill="accent2" w:themeFillTint="3F"/>
      </w:tcPr>
    </w:tblStylePr>
    <w:tblStylePr w:type="band1Horz">
      <w:tblPr/>
      <w:tcPr>
        <w:tcBorders>
          <w:insideH w:val="nil"/>
          <w:insideV w:val="nil"/>
        </w:tcBorders>
        <w:shd w:val="clear" w:color="auto" w:fill="F9DBCC"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33C14"/>
    <w:pPr>
      <w:spacing w:after="0" w:line="240" w:lineRule="auto"/>
    </w:pPr>
    <w:rPr>
      <w:rFonts w:eastAsiaTheme="minorEastAsia"/>
      <w:kern w:val="0"/>
      <w:sz w:val="22"/>
      <w:szCs w:val="22"/>
      <w14:ligatures w14:val="none"/>
    </w:rPr>
    <w:tblPr>
      <w:tblStyleRowBandSize w:val="1"/>
      <w:tblStyleColBandSize w:val="1"/>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tblBorders>
    </w:tblPr>
    <w:tblStylePr w:type="firstRow">
      <w:pPr>
        <w:spacing w:before="0" w:after="0" w:line="240" w:lineRule="auto"/>
      </w:pPr>
      <w:rPr>
        <w:b/>
        <w:bCs/>
        <w:color w:val="FFFFFF" w:themeColor="background1"/>
      </w:rPr>
      <w:tblPr/>
      <w:tcPr>
        <w:tc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nil"/>
          <w:insideV w:val="nil"/>
        </w:tcBorders>
        <w:shd w:val="clear" w:color="auto" w:fill="196B24" w:themeFill="accent3"/>
      </w:tcPr>
    </w:tblStylePr>
    <w:tblStylePr w:type="lastRow">
      <w:pPr>
        <w:spacing w:before="0" w:after="0" w:line="240" w:lineRule="auto"/>
      </w:pPr>
      <w:rPr>
        <w:b/>
        <w:bCs/>
      </w:rPr>
      <w:tblPr/>
      <w:tcPr>
        <w:tcBorders>
          <w:top w:val="double" w:sz="6"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nil"/>
          <w:insideV w:val="nil"/>
        </w:tcBorders>
      </w:tcPr>
    </w:tblStylePr>
    <w:tblStylePr w:type="firstCol">
      <w:rPr>
        <w:b/>
        <w:bCs/>
      </w:rPr>
    </w:tblStylePr>
    <w:tblStylePr w:type="lastCol">
      <w:rPr>
        <w:b/>
        <w:bCs/>
      </w:rPr>
    </w:tblStylePr>
    <w:tblStylePr w:type="band1Vert">
      <w:tblPr/>
      <w:tcPr>
        <w:shd w:val="clear" w:color="auto" w:fill="B3EDBA" w:themeFill="accent3" w:themeFillTint="3F"/>
      </w:tcPr>
    </w:tblStylePr>
    <w:tblStylePr w:type="band1Horz">
      <w:tblPr/>
      <w:tcPr>
        <w:tcBorders>
          <w:insideH w:val="nil"/>
          <w:insideV w:val="nil"/>
        </w:tcBorders>
        <w:shd w:val="clear" w:color="auto" w:fill="B3EDBA"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33C14"/>
    <w:pPr>
      <w:spacing w:after="0" w:line="240" w:lineRule="auto"/>
    </w:pPr>
    <w:rPr>
      <w:rFonts w:eastAsiaTheme="minorEastAsia"/>
      <w:kern w:val="0"/>
      <w:sz w:val="22"/>
      <w:szCs w:val="22"/>
      <w14:ligatures w14:val="none"/>
    </w:rPr>
    <w:tblPr>
      <w:tblStyleRowBandSize w:val="1"/>
      <w:tblStyleColBandSize w:val="1"/>
      <w:tbl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single" w:sz="8" w:space="0" w:color="39BEF1" w:themeColor="accent4" w:themeTint="BF"/>
      </w:tblBorders>
    </w:tblPr>
    <w:tblStylePr w:type="firstRow">
      <w:pPr>
        <w:spacing w:before="0" w:after="0" w:line="240" w:lineRule="auto"/>
      </w:pPr>
      <w:rPr>
        <w:b/>
        <w:bCs/>
        <w:color w:val="FFFFFF" w:themeColor="background1"/>
      </w:rPr>
      <w:tblPr/>
      <w:tcPr>
        <w:tc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nil"/>
          <w:insideV w:val="nil"/>
        </w:tcBorders>
        <w:shd w:val="clear" w:color="auto" w:fill="0F9ED5" w:themeFill="accent4"/>
      </w:tcPr>
    </w:tblStylePr>
    <w:tblStylePr w:type="lastRow">
      <w:pPr>
        <w:spacing w:before="0" w:after="0" w:line="240" w:lineRule="auto"/>
      </w:pPr>
      <w:rPr>
        <w:b/>
        <w:bCs/>
      </w:rPr>
      <w:tblPr/>
      <w:tcPr>
        <w:tcBorders>
          <w:top w:val="double" w:sz="6"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nil"/>
          <w:insideV w:val="nil"/>
        </w:tcBorders>
      </w:tcPr>
    </w:tblStylePr>
    <w:tblStylePr w:type="firstCol">
      <w:rPr>
        <w:b/>
        <w:bCs/>
      </w:rPr>
    </w:tblStylePr>
    <w:tblStylePr w:type="lastCol">
      <w:rPr>
        <w:b/>
        <w:bCs/>
      </w:rPr>
    </w:tblStylePr>
    <w:tblStylePr w:type="band1Vert">
      <w:tblPr/>
      <w:tcPr>
        <w:shd w:val="clear" w:color="auto" w:fill="BDE9FA" w:themeFill="accent4" w:themeFillTint="3F"/>
      </w:tcPr>
    </w:tblStylePr>
    <w:tblStylePr w:type="band1Horz">
      <w:tblPr/>
      <w:tcPr>
        <w:tcBorders>
          <w:insideH w:val="nil"/>
          <w:insideV w:val="nil"/>
        </w:tcBorders>
        <w:shd w:val="clear" w:color="auto" w:fill="BDE9FA"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33C14"/>
    <w:pPr>
      <w:spacing w:after="0" w:line="240" w:lineRule="auto"/>
    </w:pPr>
    <w:rPr>
      <w:rFonts w:eastAsiaTheme="minorEastAsia"/>
      <w:kern w:val="0"/>
      <w:sz w:val="22"/>
      <w:szCs w:val="22"/>
      <w14:ligatures w14:val="none"/>
    </w:rPr>
    <w:tblPr>
      <w:tblStyleRowBandSize w:val="1"/>
      <w:tblStyleColBandSize w:val="1"/>
      <w:tbl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single" w:sz="8" w:space="0" w:color="CE49BF" w:themeColor="accent5" w:themeTint="BF"/>
      </w:tblBorders>
    </w:tblPr>
    <w:tblStylePr w:type="firstRow">
      <w:pPr>
        <w:spacing w:before="0" w:after="0" w:line="240" w:lineRule="auto"/>
      </w:pPr>
      <w:rPr>
        <w:b/>
        <w:bCs/>
        <w:color w:val="FFFFFF" w:themeColor="background1"/>
      </w:rPr>
      <w:tblPr/>
      <w:tcPr>
        <w:tc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nil"/>
          <w:insideV w:val="nil"/>
        </w:tcBorders>
        <w:shd w:val="clear" w:color="auto" w:fill="A02B93" w:themeFill="accent5"/>
      </w:tcPr>
    </w:tblStylePr>
    <w:tblStylePr w:type="lastRow">
      <w:pPr>
        <w:spacing w:before="0" w:after="0" w:line="240" w:lineRule="auto"/>
      </w:pPr>
      <w:rPr>
        <w:b/>
        <w:bCs/>
      </w:rPr>
      <w:tblPr/>
      <w:tcPr>
        <w:tcBorders>
          <w:top w:val="double" w:sz="6"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nil"/>
          <w:insideV w:val="nil"/>
        </w:tcBorders>
      </w:tcPr>
    </w:tblStylePr>
    <w:tblStylePr w:type="firstCol">
      <w:rPr>
        <w:b/>
        <w:bCs/>
      </w:rPr>
    </w:tblStylePr>
    <w:tblStylePr w:type="lastCol">
      <w:rPr>
        <w:b/>
        <w:bCs/>
      </w:rPr>
    </w:tblStylePr>
    <w:tblStylePr w:type="band1Vert">
      <w:tblPr/>
      <w:tcPr>
        <w:shd w:val="clear" w:color="auto" w:fill="EFC3E9" w:themeFill="accent5" w:themeFillTint="3F"/>
      </w:tcPr>
    </w:tblStylePr>
    <w:tblStylePr w:type="band1Horz">
      <w:tblPr/>
      <w:tcPr>
        <w:tcBorders>
          <w:insideH w:val="nil"/>
          <w:insideV w:val="nil"/>
        </w:tcBorders>
        <w:shd w:val="clear" w:color="auto" w:fill="EFC3E9"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33C14"/>
    <w:pPr>
      <w:spacing w:after="0" w:line="240" w:lineRule="auto"/>
    </w:pPr>
    <w:rPr>
      <w:rFonts w:eastAsiaTheme="minorEastAsia"/>
      <w:kern w:val="0"/>
      <w:sz w:val="22"/>
      <w:szCs w:val="22"/>
      <w14:ligatures w14:val="none"/>
    </w:rPr>
    <w:tblPr>
      <w:tblStyleRowBandSize w:val="1"/>
      <w:tblStyleColBandSize w:val="1"/>
      <w:tbl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single" w:sz="8" w:space="0" w:color="71CF50" w:themeColor="accent6" w:themeTint="BF"/>
      </w:tblBorders>
    </w:tblPr>
    <w:tblStylePr w:type="firstRow">
      <w:pPr>
        <w:spacing w:before="0" w:after="0" w:line="240" w:lineRule="auto"/>
      </w:pPr>
      <w:rPr>
        <w:b/>
        <w:bCs/>
        <w:color w:val="FFFFFF" w:themeColor="background1"/>
      </w:rPr>
      <w:tblPr/>
      <w:tcPr>
        <w:tc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nil"/>
          <w:insideV w:val="nil"/>
        </w:tcBorders>
        <w:shd w:val="clear" w:color="auto" w:fill="4EA72E" w:themeFill="accent6"/>
      </w:tcPr>
    </w:tblStylePr>
    <w:tblStylePr w:type="lastRow">
      <w:pPr>
        <w:spacing w:before="0" w:after="0" w:line="240" w:lineRule="auto"/>
      </w:pPr>
      <w:rPr>
        <w:b/>
        <w:bCs/>
      </w:rPr>
      <w:tblPr/>
      <w:tcPr>
        <w:tcBorders>
          <w:top w:val="double" w:sz="6"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nil"/>
          <w:insideV w:val="nil"/>
        </w:tcBorders>
      </w:tcPr>
    </w:tblStylePr>
    <w:tblStylePr w:type="firstCol">
      <w:rPr>
        <w:b/>
        <w:bCs/>
      </w:rPr>
    </w:tblStylePr>
    <w:tblStylePr w:type="lastCol">
      <w:rPr>
        <w:b/>
        <w:bCs/>
      </w:rPr>
    </w:tblStylePr>
    <w:tblStylePr w:type="band1Vert">
      <w:tblPr/>
      <w:tcPr>
        <w:shd w:val="clear" w:color="auto" w:fill="D0EFC5" w:themeFill="accent6" w:themeFillTint="3F"/>
      </w:tcPr>
    </w:tblStylePr>
    <w:tblStylePr w:type="band1Horz">
      <w:tblPr/>
      <w:tcPr>
        <w:tcBorders>
          <w:insideH w:val="nil"/>
          <w:insideV w:val="nil"/>
        </w:tcBorders>
        <w:shd w:val="clear" w:color="auto" w:fill="D0EFC5"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33C14"/>
    <w:pPr>
      <w:spacing w:after="0" w:line="240" w:lineRule="auto"/>
    </w:pPr>
    <w:rPr>
      <w:rFonts w:eastAsiaTheme="minorEastAsia"/>
      <w:kern w:val="0"/>
      <w:sz w:val="22"/>
      <w:szCs w:val="22"/>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33C14"/>
    <w:pPr>
      <w:spacing w:after="0" w:line="240" w:lineRule="auto"/>
    </w:pPr>
    <w:rPr>
      <w:rFonts w:eastAsiaTheme="minorEastAsia"/>
      <w:kern w:val="0"/>
      <w:sz w:val="22"/>
      <w:szCs w:val="22"/>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56082"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56082" w:themeFill="accent1"/>
      </w:tcPr>
    </w:tblStylePr>
    <w:tblStylePr w:type="lastCol">
      <w:rPr>
        <w:b/>
        <w:bCs/>
        <w:color w:val="FFFFFF" w:themeColor="background1"/>
      </w:rPr>
      <w:tblPr/>
      <w:tcPr>
        <w:tcBorders>
          <w:left w:val="nil"/>
          <w:right w:val="nil"/>
          <w:insideH w:val="nil"/>
          <w:insideV w:val="nil"/>
        </w:tcBorders>
        <w:shd w:val="clear" w:color="auto" w:fill="156082"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33C14"/>
    <w:pPr>
      <w:spacing w:after="0" w:line="240" w:lineRule="auto"/>
    </w:pPr>
    <w:rPr>
      <w:rFonts w:eastAsiaTheme="minorEastAsia"/>
      <w:kern w:val="0"/>
      <w:sz w:val="22"/>
      <w:szCs w:val="22"/>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713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97132" w:themeFill="accent2"/>
      </w:tcPr>
    </w:tblStylePr>
    <w:tblStylePr w:type="lastCol">
      <w:rPr>
        <w:b/>
        <w:bCs/>
        <w:color w:val="FFFFFF" w:themeColor="background1"/>
      </w:rPr>
      <w:tblPr/>
      <w:tcPr>
        <w:tcBorders>
          <w:left w:val="nil"/>
          <w:right w:val="nil"/>
          <w:insideH w:val="nil"/>
          <w:insideV w:val="nil"/>
        </w:tcBorders>
        <w:shd w:val="clear" w:color="auto" w:fill="E9713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33C14"/>
    <w:pPr>
      <w:spacing w:after="0" w:line="240" w:lineRule="auto"/>
    </w:pPr>
    <w:rPr>
      <w:rFonts w:eastAsiaTheme="minorEastAsia"/>
      <w:kern w:val="0"/>
      <w:sz w:val="22"/>
      <w:szCs w:val="22"/>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96B24"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96B24" w:themeFill="accent3"/>
      </w:tcPr>
    </w:tblStylePr>
    <w:tblStylePr w:type="lastCol">
      <w:rPr>
        <w:b/>
        <w:bCs/>
        <w:color w:val="FFFFFF" w:themeColor="background1"/>
      </w:rPr>
      <w:tblPr/>
      <w:tcPr>
        <w:tcBorders>
          <w:left w:val="nil"/>
          <w:right w:val="nil"/>
          <w:insideH w:val="nil"/>
          <w:insideV w:val="nil"/>
        </w:tcBorders>
        <w:shd w:val="clear" w:color="auto" w:fill="196B24"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33C14"/>
    <w:pPr>
      <w:spacing w:after="0" w:line="240" w:lineRule="auto"/>
    </w:pPr>
    <w:rPr>
      <w:rFonts w:eastAsiaTheme="minorEastAsia"/>
      <w:kern w:val="0"/>
      <w:sz w:val="22"/>
      <w:szCs w:val="22"/>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F9ED5"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F9ED5" w:themeFill="accent4"/>
      </w:tcPr>
    </w:tblStylePr>
    <w:tblStylePr w:type="lastCol">
      <w:rPr>
        <w:b/>
        <w:bCs/>
        <w:color w:val="FFFFFF" w:themeColor="background1"/>
      </w:rPr>
      <w:tblPr/>
      <w:tcPr>
        <w:tcBorders>
          <w:left w:val="nil"/>
          <w:right w:val="nil"/>
          <w:insideH w:val="nil"/>
          <w:insideV w:val="nil"/>
        </w:tcBorders>
        <w:shd w:val="clear" w:color="auto" w:fill="0F9ED5"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33C14"/>
    <w:pPr>
      <w:spacing w:after="0" w:line="240" w:lineRule="auto"/>
    </w:pPr>
    <w:rPr>
      <w:rFonts w:eastAsiaTheme="minorEastAsia"/>
      <w:kern w:val="0"/>
      <w:sz w:val="22"/>
      <w:szCs w:val="22"/>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02B93"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02B93" w:themeFill="accent5"/>
      </w:tcPr>
    </w:tblStylePr>
    <w:tblStylePr w:type="lastCol">
      <w:rPr>
        <w:b/>
        <w:bCs/>
        <w:color w:val="FFFFFF" w:themeColor="background1"/>
      </w:rPr>
      <w:tblPr/>
      <w:tcPr>
        <w:tcBorders>
          <w:left w:val="nil"/>
          <w:right w:val="nil"/>
          <w:insideH w:val="nil"/>
          <w:insideV w:val="nil"/>
        </w:tcBorders>
        <w:shd w:val="clear" w:color="auto" w:fill="A02B93"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33C14"/>
    <w:pPr>
      <w:spacing w:after="0" w:line="240" w:lineRule="auto"/>
    </w:pPr>
    <w:rPr>
      <w:rFonts w:eastAsiaTheme="minorEastAsia"/>
      <w:kern w:val="0"/>
      <w:sz w:val="22"/>
      <w:szCs w:val="22"/>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EA72E"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EA72E" w:themeFill="accent6"/>
      </w:tcPr>
    </w:tblStylePr>
    <w:tblStylePr w:type="lastCol">
      <w:rPr>
        <w:b/>
        <w:bCs/>
        <w:color w:val="FFFFFF" w:themeColor="background1"/>
      </w:rPr>
      <w:tblPr/>
      <w:tcPr>
        <w:tcBorders>
          <w:left w:val="nil"/>
          <w:right w:val="nil"/>
          <w:insideH w:val="nil"/>
          <w:insideV w:val="nil"/>
        </w:tcBorders>
        <w:shd w:val="clear" w:color="auto" w:fill="4EA72E"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233C14"/>
    <w:pPr>
      <w:spacing w:after="0" w:line="240" w:lineRule="auto"/>
    </w:pPr>
    <w:rPr>
      <w:rFonts w:eastAsiaTheme="minorEastAsia"/>
      <w:color w:val="000000" w:themeColor="text1"/>
      <w:kern w:val="0"/>
      <w:sz w:val="22"/>
      <w:szCs w:val="22"/>
      <w14:ligatures w14:val="none"/>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E2841"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33C14"/>
    <w:pPr>
      <w:spacing w:after="0" w:line="240" w:lineRule="auto"/>
    </w:pPr>
    <w:rPr>
      <w:rFonts w:eastAsiaTheme="minorEastAsia"/>
      <w:color w:val="000000" w:themeColor="text1"/>
      <w:kern w:val="0"/>
      <w:sz w:val="22"/>
      <w:szCs w:val="22"/>
      <w14:ligatures w14:val="none"/>
    </w:rPr>
    <w:tblPr>
      <w:tblStyleRowBandSize w:val="1"/>
      <w:tblStyleColBandSize w:val="1"/>
      <w:tblBorders>
        <w:top w:val="single" w:sz="8" w:space="0" w:color="156082" w:themeColor="accent1"/>
        <w:bottom w:val="single" w:sz="8" w:space="0" w:color="156082" w:themeColor="accent1"/>
      </w:tblBorders>
    </w:tblPr>
    <w:tblStylePr w:type="firstRow">
      <w:rPr>
        <w:rFonts w:asciiTheme="majorHAnsi" w:eastAsiaTheme="majorEastAsia" w:hAnsiTheme="majorHAnsi" w:cstheme="majorBidi"/>
      </w:rPr>
      <w:tblPr/>
      <w:tcPr>
        <w:tcBorders>
          <w:top w:val="nil"/>
          <w:bottom w:val="single" w:sz="8" w:space="0" w:color="156082" w:themeColor="accent1"/>
        </w:tcBorders>
      </w:tcPr>
    </w:tblStylePr>
    <w:tblStylePr w:type="lastRow">
      <w:rPr>
        <w:b/>
        <w:bCs/>
        <w:color w:val="0E2841" w:themeColor="text2"/>
      </w:rPr>
      <w:tblPr/>
      <w:tcPr>
        <w:tcBorders>
          <w:top w:val="single" w:sz="8" w:space="0" w:color="156082" w:themeColor="accent1"/>
          <w:bottom w:val="single" w:sz="8" w:space="0" w:color="156082" w:themeColor="accent1"/>
        </w:tcBorders>
      </w:tcPr>
    </w:tblStylePr>
    <w:tblStylePr w:type="firstCol">
      <w:rPr>
        <w:b/>
        <w:bCs/>
      </w:rPr>
    </w:tblStylePr>
    <w:tblStylePr w:type="lastCol">
      <w:rPr>
        <w:b/>
        <w:bCs/>
      </w:rPr>
      <w:tblPr/>
      <w:tcPr>
        <w:tcBorders>
          <w:top w:val="single" w:sz="8" w:space="0" w:color="156082" w:themeColor="accent1"/>
          <w:bottom w:val="single" w:sz="8" w:space="0" w:color="156082" w:themeColor="accent1"/>
        </w:tcBorders>
      </w:tcPr>
    </w:tblStylePr>
    <w:tblStylePr w:type="band1Vert">
      <w:tblPr/>
      <w:tcPr>
        <w:shd w:val="clear" w:color="auto" w:fill="B2DEF2" w:themeFill="accent1" w:themeFillTint="3F"/>
      </w:tcPr>
    </w:tblStylePr>
    <w:tblStylePr w:type="band1Horz">
      <w:tblPr/>
      <w:tcPr>
        <w:shd w:val="clear" w:color="auto" w:fill="B2DEF2" w:themeFill="accent1" w:themeFillTint="3F"/>
      </w:tcPr>
    </w:tblStylePr>
  </w:style>
  <w:style w:type="table" w:styleId="MediumList1-Accent2">
    <w:name w:val="Medium List 1 Accent 2"/>
    <w:basedOn w:val="TableNormal"/>
    <w:uiPriority w:val="65"/>
    <w:rsid w:val="00233C14"/>
    <w:pPr>
      <w:spacing w:after="0" w:line="240" w:lineRule="auto"/>
    </w:pPr>
    <w:rPr>
      <w:rFonts w:eastAsiaTheme="minorEastAsia"/>
      <w:color w:val="000000" w:themeColor="text1"/>
      <w:kern w:val="0"/>
      <w:sz w:val="22"/>
      <w:szCs w:val="22"/>
      <w14:ligatures w14:val="none"/>
    </w:rPr>
    <w:tblPr>
      <w:tblStyleRowBandSize w:val="1"/>
      <w:tblStyleColBandSize w:val="1"/>
      <w:tblBorders>
        <w:top w:val="single" w:sz="8" w:space="0" w:color="E97132" w:themeColor="accent2"/>
        <w:bottom w:val="single" w:sz="8" w:space="0" w:color="E97132" w:themeColor="accent2"/>
      </w:tblBorders>
    </w:tblPr>
    <w:tblStylePr w:type="firstRow">
      <w:rPr>
        <w:rFonts w:asciiTheme="majorHAnsi" w:eastAsiaTheme="majorEastAsia" w:hAnsiTheme="majorHAnsi" w:cstheme="majorBidi"/>
      </w:rPr>
      <w:tblPr/>
      <w:tcPr>
        <w:tcBorders>
          <w:top w:val="nil"/>
          <w:bottom w:val="single" w:sz="8" w:space="0" w:color="E97132" w:themeColor="accent2"/>
        </w:tcBorders>
      </w:tcPr>
    </w:tblStylePr>
    <w:tblStylePr w:type="lastRow">
      <w:rPr>
        <w:b/>
        <w:bCs/>
        <w:color w:val="0E2841" w:themeColor="text2"/>
      </w:rPr>
      <w:tblPr/>
      <w:tcPr>
        <w:tcBorders>
          <w:top w:val="single" w:sz="8" w:space="0" w:color="E97132" w:themeColor="accent2"/>
          <w:bottom w:val="single" w:sz="8" w:space="0" w:color="E97132" w:themeColor="accent2"/>
        </w:tcBorders>
      </w:tcPr>
    </w:tblStylePr>
    <w:tblStylePr w:type="firstCol">
      <w:rPr>
        <w:b/>
        <w:bCs/>
      </w:rPr>
    </w:tblStylePr>
    <w:tblStylePr w:type="lastCol">
      <w:rPr>
        <w:b/>
        <w:bCs/>
      </w:rPr>
      <w:tblPr/>
      <w:tcPr>
        <w:tcBorders>
          <w:top w:val="single" w:sz="8" w:space="0" w:color="E97132" w:themeColor="accent2"/>
          <w:bottom w:val="single" w:sz="8" w:space="0" w:color="E97132" w:themeColor="accent2"/>
        </w:tcBorders>
      </w:tcPr>
    </w:tblStylePr>
    <w:tblStylePr w:type="band1Vert">
      <w:tblPr/>
      <w:tcPr>
        <w:shd w:val="clear" w:color="auto" w:fill="F9DBCC" w:themeFill="accent2" w:themeFillTint="3F"/>
      </w:tcPr>
    </w:tblStylePr>
    <w:tblStylePr w:type="band1Horz">
      <w:tblPr/>
      <w:tcPr>
        <w:shd w:val="clear" w:color="auto" w:fill="F9DBCC" w:themeFill="accent2" w:themeFillTint="3F"/>
      </w:tcPr>
    </w:tblStylePr>
  </w:style>
  <w:style w:type="table" w:styleId="MediumList1-Accent3">
    <w:name w:val="Medium List 1 Accent 3"/>
    <w:basedOn w:val="TableNormal"/>
    <w:uiPriority w:val="65"/>
    <w:rsid w:val="00233C14"/>
    <w:pPr>
      <w:spacing w:after="0" w:line="240" w:lineRule="auto"/>
    </w:pPr>
    <w:rPr>
      <w:rFonts w:eastAsiaTheme="minorEastAsia"/>
      <w:color w:val="000000" w:themeColor="text1"/>
      <w:kern w:val="0"/>
      <w:sz w:val="22"/>
      <w:szCs w:val="22"/>
      <w14:ligatures w14:val="none"/>
    </w:rPr>
    <w:tblPr>
      <w:tblStyleRowBandSize w:val="1"/>
      <w:tblStyleColBandSize w:val="1"/>
      <w:tblBorders>
        <w:top w:val="single" w:sz="8" w:space="0" w:color="196B24" w:themeColor="accent3"/>
        <w:bottom w:val="single" w:sz="8" w:space="0" w:color="196B24" w:themeColor="accent3"/>
      </w:tblBorders>
    </w:tblPr>
    <w:tblStylePr w:type="firstRow">
      <w:rPr>
        <w:rFonts w:asciiTheme="majorHAnsi" w:eastAsiaTheme="majorEastAsia" w:hAnsiTheme="majorHAnsi" w:cstheme="majorBidi"/>
      </w:rPr>
      <w:tblPr/>
      <w:tcPr>
        <w:tcBorders>
          <w:top w:val="nil"/>
          <w:bottom w:val="single" w:sz="8" w:space="0" w:color="196B24" w:themeColor="accent3"/>
        </w:tcBorders>
      </w:tcPr>
    </w:tblStylePr>
    <w:tblStylePr w:type="lastRow">
      <w:rPr>
        <w:b/>
        <w:bCs/>
        <w:color w:val="0E2841" w:themeColor="text2"/>
      </w:rPr>
      <w:tblPr/>
      <w:tcPr>
        <w:tcBorders>
          <w:top w:val="single" w:sz="8" w:space="0" w:color="196B24" w:themeColor="accent3"/>
          <w:bottom w:val="single" w:sz="8" w:space="0" w:color="196B24" w:themeColor="accent3"/>
        </w:tcBorders>
      </w:tcPr>
    </w:tblStylePr>
    <w:tblStylePr w:type="firstCol">
      <w:rPr>
        <w:b/>
        <w:bCs/>
      </w:rPr>
    </w:tblStylePr>
    <w:tblStylePr w:type="lastCol">
      <w:rPr>
        <w:b/>
        <w:bCs/>
      </w:rPr>
      <w:tblPr/>
      <w:tcPr>
        <w:tcBorders>
          <w:top w:val="single" w:sz="8" w:space="0" w:color="196B24" w:themeColor="accent3"/>
          <w:bottom w:val="single" w:sz="8" w:space="0" w:color="196B24" w:themeColor="accent3"/>
        </w:tcBorders>
      </w:tcPr>
    </w:tblStylePr>
    <w:tblStylePr w:type="band1Vert">
      <w:tblPr/>
      <w:tcPr>
        <w:shd w:val="clear" w:color="auto" w:fill="B3EDBA" w:themeFill="accent3" w:themeFillTint="3F"/>
      </w:tcPr>
    </w:tblStylePr>
    <w:tblStylePr w:type="band1Horz">
      <w:tblPr/>
      <w:tcPr>
        <w:shd w:val="clear" w:color="auto" w:fill="B3EDBA" w:themeFill="accent3" w:themeFillTint="3F"/>
      </w:tcPr>
    </w:tblStylePr>
  </w:style>
  <w:style w:type="table" w:styleId="MediumList1-Accent4">
    <w:name w:val="Medium List 1 Accent 4"/>
    <w:basedOn w:val="TableNormal"/>
    <w:uiPriority w:val="65"/>
    <w:rsid w:val="00233C14"/>
    <w:pPr>
      <w:spacing w:after="0" w:line="240" w:lineRule="auto"/>
    </w:pPr>
    <w:rPr>
      <w:rFonts w:eastAsiaTheme="minorEastAsia"/>
      <w:color w:val="000000" w:themeColor="text1"/>
      <w:kern w:val="0"/>
      <w:sz w:val="22"/>
      <w:szCs w:val="22"/>
      <w14:ligatures w14:val="none"/>
    </w:rPr>
    <w:tblPr>
      <w:tblStyleRowBandSize w:val="1"/>
      <w:tblStyleColBandSize w:val="1"/>
      <w:tblBorders>
        <w:top w:val="single" w:sz="8" w:space="0" w:color="0F9ED5" w:themeColor="accent4"/>
        <w:bottom w:val="single" w:sz="8" w:space="0" w:color="0F9ED5" w:themeColor="accent4"/>
      </w:tblBorders>
    </w:tblPr>
    <w:tblStylePr w:type="firstRow">
      <w:rPr>
        <w:rFonts w:asciiTheme="majorHAnsi" w:eastAsiaTheme="majorEastAsia" w:hAnsiTheme="majorHAnsi" w:cstheme="majorBidi"/>
      </w:rPr>
      <w:tblPr/>
      <w:tcPr>
        <w:tcBorders>
          <w:top w:val="nil"/>
          <w:bottom w:val="single" w:sz="8" w:space="0" w:color="0F9ED5" w:themeColor="accent4"/>
        </w:tcBorders>
      </w:tcPr>
    </w:tblStylePr>
    <w:tblStylePr w:type="lastRow">
      <w:rPr>
        <w:b/>
        <w:bCs/>
        <w:color w:val="0E2841" w:themeColor="text2"/>
      </w:rPr>
      <w:tblPr/>
      <w:tcPr>
        <w:tcBorders>
          <w:top w:val="single" w:sz="8" w:space="0" w:color="0F9ED5" w:themeColor="accent4"/>
          <w:bottom w:val="single" w:sz="8" w:space="0" w:color="0F9ED5" w:themeColor="accent4"/>
        </w:tcBorders>
      </w:tcPr>
    </w:tblStylePr>
    <w:tblStylePr w:type="firstCol">
      <w:rPr>
        <w:b/>
        <w:bCs/>
      </w:rPr>
    </w:tblStylePr>
    <w:tblStylePr w:type="lastCol">
      <w:rPr>
        <w:b/>
        <w:bCs/>
      </w:rPr>
      <w:tblPr/>
      <w:tcPr>
        <w:tcBorders>
          <w:top w:val="single" w:sz="8" w:space="0" w:color="0F9ED5" w:themeColor="accent4"/>
          <w:bottom w:val="single" w:sz="8" w:space="0" w:color="0F9ED5" w:themeColor="accent4"/>
        </w:tcBorders>
      </w:tcPr>
    </w:tblStylePr>
    <w:tblStylePr w:type="band1Vert">
      <w:tblPr/>
      <w:tcPr>
        <w:shd w:val="clear" w:color="auto" w:fill="BDE9FA" w:themeFill="accent4" w:themeFillTint="3F"/>
      </w:tcPr>
    </w:tblStylePr>
    <w:tblStylePr w:type="band1Horz">
      <w:tblPr/>
      <w:tcPr>
        <w:shd w:val="clear" w:color="auto" w:fill="BDE9FA" w:themeFill="accent4" w:themeFillTint="3F"/>
      </w:tcPr>
    </w:tblStylePr>
  </w:style>
  <w:style w:type="table" w:styleId="MediumList1-Accent5">
    <w:name w:val="Medium List 1 Accent 5"/>
    <w:basedOn w:val="TableNormal"/>
    <w:uiPriority w:val="65"/>
    <w:rsid w:val="00233C14"/>
    <w:pPr>
      <w:spacing w:after="0" w:line="240" w:lineRule="auto"/>
    </w:pPr>
    <w:rPr>
      <w:rFonts w:eastAsiaTheme="minorEastAsia"/>
      <w:color w:val="000000" w:themeColor="text1"/>
      <w:kern w:val="0"/>
      <w:sz w:val="22"/>
      <w:szCs w:val="22"/>
      <w14:ligatures w14:val="none"/>
    </w:rPr>
    <w:tblPr>
      <w:tblStyleRowBandSize w:val="1"/>
      <w:tblStyleColBandSize w:val="1"/>
      <w:tblBorders>
        <w:top w:val="single" w:sz="8" w:space="0" w:color="A02B93" w:themeColor="accent5"/>
        <w:bottom w:val="single" w:sz="8" w:space="0" w:color="A02B93" w:themeColor="accent5"/>
      </w:tblBorders>
    </w:tblPr>
    <w:tblStylePr w:type="firstRow">
      <w:rPr>
        <w:rFonts w:asciiTheme="majorHAnsi" w:eastAsiaTheme="majorEastAsia" w:hAnsiTheme="majorHAnsi" w:cstheme="majorBidi"/>
      </w:rPr>
      <w:tblPr/>
      <w:tcPr>
        <w:tcBorders>
          <w:top w:val="nil"/>
          <w:bottom w:val="single" w:sz="8" w:space="0" w:color="A02B93" w:themeColor="accent5"/>
        </w:tcBorders>
      </w:tcPr>
    </w:tblStylePr>
    <w:tblStylePr w:type="lastRow">
      <w:rPr>
        <w:b/>
        <w:bCs/>
        <w:color w:val="0E2841" w:themeColor="text2"/>
      </w:rPr>
      <w:tblPr/>
      <w:tcPr>
        <w:tcBorders>
          <w:top w:val="single" w:sz="8" w:space="0" w:color="A02B93" w:themeColor="accent5"/>
          <w:bottom w:val="single" w:sz="8" w:space="0" w:color="A02B93" w:themeColor="accent5"/>
        </w:tcBorders>
      </w:tcPr>
    </w:tblStylePr>
    <w:tblStylePr w:type="firstCol">
      <w:rPr>
        <w:b/>
        <w:bCs/>
      </w:rPr>
    </w:tblStylePr>
    <w:tblStylePr w:type="lastCol">
      <w:rPr>
        <w:b/>
        <w:bCs/>
      </w:rPr>
      <w:tblPr/>
      <w:tcPr>
        <w:tcBorders>
          <w:top w:val="single" w:sz="8" w:space="0" w:color="A02B93" w:themeColor="accent5"/>
          <w:bottom w:val="single" w:sz="8" w:space="0" w:color="A02B93" w:themeColor="accent5"/>
        </w:tcBorders>
      </w:tcPr>
    </w:tblStylePr>
    <w:tblStylePr w:type="band1Vert">
      <w:tblPr/>
      <w:tcPr>
        <w:shd w:val="clear" w:color="auto" w:fill="EFC3E9" w:themeFill="accent5" w:themeFillTint="3F"/>
      </w:tcPr>
    </w:tblStylePr>
    <w:tblStylePr w:type="band1Horz">
      <w:tblPr/>
      <w:tcPr>
        <w:shd w:val="clear" w:color="auto" w:fill="EFC3E9" w:themeFill="accent5" w:themeFillTint="3F"/>
      </w:tcPr>
    </w:tblStylePr>
  </w:style>
  <w:style w:type="table" w:styleId="MediumList1-Accent6">
    <w:name w:val="Medium List 1 Accent 6"/>
    <w:basedOn w:val="TableNormal"/>
    <w:uiPriority w:val="65"/>
    <w:rsid w:val="00233C14"/>
    <w:pPr>
      <w:spacing w:after="0" w:line="240" w:lineRule="auto"/>
    </w:pPr>
    <w:rPr>
      <w:rFonts w:eastAsiaTheme="minorEastAsia"/>
      <w:color w:val="000000" w:themeColor="text1"/>
      <w:kern w:val="0"/>
      <w:sz w:val="22"/>
      <w:szCs w:val="22"/>
      <w14:ligatures w14:val="none"/>
    </w:rPr>
    <w:tblPr>
      <w:tblStyleRowBandSize w:val="1"/>
      <w:tblStyleColBandSize w:val="1"/>
      <w:tblBorders>
        <w:top w:val="single" w:sz="8" w:space="0" w:color="4EA72E" w:themeColor="accent6"/>
        <w:bottom w:val="single" w:sz="8" w:space="0" w:color="4EA72E" w:themeColor="accent6"/>
      </w:tblBorders>
    </w:tblPr>
    <w:tblStylePr w:type="firstRow">
      <w:rPr>
        <w:rFonts w:asciiTheme="majorHAnsi" w:eastAsiaTheme="majorEastAsia" w:hAnsiTheme="majorHAnsi" w:cstheme="majorBidi"/>
      </w:rPr>
      <w:tblPr/>
      <w:tcPr>
        <w:tcBorders>
          <w:top w:val="nil"/>
          <w:bottom w:val="single" w:sz="8" w:space="0" w:color="4EA72E" w:themeColor="accent6"/>
        </w:tcBorders>
      </w:tcPr>
    </w:tblStylePr>
    <w:tblStylePr w:type="lastRow">
      <w:rPr>
        <w:b/>
        <w:bCs/>
        <w:color w:val="0E2841" w:themeColor="text2"/>
      </w:rPr>
      <w:tblPr/>
      <w:tcPr>
        <w:tcBorders>
          <w:top w:val="single" w:sz="8" w:space="0" w:color="4EA72E" w:themeColor="accent6"/>
          <w:bottom w:val="single" w:sz="8" w:space="0" w:color="4EA72E" w:themeColor="accent6"/>
        </w:tcBorders>
      </w:tcPr>
    </w:tblStylePr>
    <w:tblStylePr w:type="firstCol">
      <w:rPr>
        <w:b/>
        <w:bCs/>
      </w:rPr>
    </w:tblStylePr>
    <w:tblStylePr w:type="lastCol">
      <w:rPr>
        <w:b/>
        <w:bCs/>
      </w:rPr>
      <w:tblPr/>
      <w:tcPr>
        <w:tcBorders>
          <w:top w:val="single" w:sz="8" w:space="0" w:color="4EA72E" w:themeColor="accent6"/>
          <w:bottom w:val="single" w:sz="8" w:space="0" w:color="4EA72E" w:themeColor="accent6"/>
        </w:tcBorders>
      </w:tcPr>
    </w:tblStylePr>
    <w:tblStylePr w:type="band1Vert">
      <w:tblPr/>
      <w:tcPr>
        <w:shd w:val="clear" w:color="auto" w:fill="D0EFC5" w:themeFill="accent6" w:themeFillTint="3F"/>
      </w:tcPr>
    </w:tblStylePr>
    <w:tblStylePr w:type="band1Horz">
      <w:tblPr/>
      <w:tcPr>
        <w:shd w:val="clear" w:color="auto" w:fill="D0EFC5" w:themeFill="accent6" w:themeFillTint="3F"/>
      </w:tcPr>
    </w:tblStylePr>
  </w:style>
  <w:style w:type="table" w:styleId="MediumList2">
    <w:name w:val="Medium List 2"/>
    <w:basedOn w:val="TableNormal"/>
    <w:uiPriority w:val="66"/>
    <w:rsid w:val="00233C14"/>
    <w:pPr>
      <w:spacing w:after="0" w:line="240" w:lineRule="auto"/>
    </w:pPr>
    <w:rPr>
      <w:rFonts w:asciiTheme="majorHAnsi" w:eastAsiaTheme="majorEastAsia" w:hAnsiTheme="majorHAnsi" w:cstheme="majorBidi"/>
      <w:color w:val="000000" w:themeColor="text1"/>
      <w:kern w:val="0"/>
      <w:sz w:val="22"/>
      <w:szCs w:val="22"/>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33C14"/>
    <w:pPr>
      <w:spacing w:after="0" w:line="240" w:lineRule="auto"/>
    </w:pPr>
    <w:rPr>
      <w:rFonts w:asciiTheme="majorHAnsi" w:eastAsiaTheme="majorEastAsia" w:hAnsiTheme="majorHAnsi" w:cstheme="majorBidi"/>
      <w:color w:val="000000" w:themeColor="text1"/>
      <w:kern w:val="0"/>
      <w:sz w:val="22"/>
      <w:szCs w:val="22"/>
      <w14:ligatures w14:val="none"/>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rPr>
        <w:sz w:val="24"/>
        <w:szCs w:val="24"/>
      </w:rPr>
      <w:tblPr/>
      <w:tcPr>
        <w:tcBorders>
          <w:top w:val="nil"/>
          <w:left w:val="nil"/>
          <w:bottom w:val="single" w:sz="24" w:space="0" w:color="156082" w:themeColor="accent1"/>
          <w:right w:val="nil"/>
          <w:insideH w:val="nil"/>
          <w:insideV w:val="nil"/>
        </w:tcBorders>
        <w:shd w:val="clear" w:color="auto" w:fill="FFFFFF" w:themeFill="background1"/>
      </w:tcPr>
    </w:tblStylePr>
    <w:tblStylePr w:type="lastRow">
      <w:tblPr/>
      <w:tcPr>
        <w:tcBorders>
          <w:top w:val="single" w:sz="8" w:space="0" w:color="156082"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56082" w:themeColor="accent1"/>
          <w:insideH w:val="nil"/>
          <w:insideV w:val="nil"/>
        </w:tcBorders>
        <w:shd w:val="clear" w:color="auto" w:fill="FFFFFF" w:themeFill="background1"/>
      </w:tcPr>
    </w:tblStylePr>
    <w:tblStylePr w:type="lastCol">
      <w:tblPr/>
      <w:tcPr>
        <w:tcBorders>
          <w:top w:val="nil"/>
          <w:left w:val="single" w:sz="8" w:space="0" w:color="156082"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top w:val="nil"/>
          <w:bottom w:val="nil"/>
          <w:insideH w:val="nil"/>
          <w:insideV w:val="nil"/>
        </w:tcBorders>
        <w:shd w:val="clear" w:color="auto" w:fill="B2DE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33C14"/>
    <w:pPr>
      <w:spacing w:after="0" w:line="240" w:lineRule="auto"/>
    </w:pPr>
    <w:rPr>
      <w:rFonts w:asciiTheme="majorHAnsi" w:eastAsiaTheme="majorEastAsia" w:hAnsiTheme="majorHAnsi" w:cstheme="majorBidi"/>
      <w:color w:val="000000" w:themeColor="text1"/>
      <w:kern w:val="0"/>
      <w:sz w:val="22"/>
      <w:szCs w:val="22"/>
      <w14:ligatures w14:val="none"/>
    </w:r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tblBorders>
    </w:tblPr>
    <w:tblStylePr w:type="firstRow">
      <w:rPr>
        <w:sz w:val="24"/>
        <w:szCs w:val="24"/>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tblPr/>
      <w:tcPr>
        <w:tcBorders>
          <w:top w:val="single" w:sz="8" w:space="0" w:color="E9713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7132" w:themeColor="accent2"/>
          <w:insideH w:val="nil"/>
          <w:insideV w:val="nil"/>
        </w:tcBorders>
        <w:shd w:val="clear" w:color="auto" w:fill="FFFFFF" w:themeFill="background1"/>
      </w:tcPr>
    </w:tblStylePr>
    <w:tblStylePr w:type="lastCol">
      <w:tblPr/>
      <w:tcPr>
        <w:tcBorders>
          <w:top w:val="nil"/>
          <w:left w:val="single" w:sz="8" w:space="0" w:color="E9713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DBCC" w:themeFill="accent2" w:themeFillTint="3F"/>
      </w:tcPr>
    </w:tblStylePr>
    <w:tblStylePr w:type="band1Horz">
      <w:tblPr/>
      <w:tcPr>
        <w:tcBorders>
          <w:top w:val="nil"/>
          <w:bottom w:val="nil"/>
          <w:insideH w:val="nil"/>
          <w:insideV w:val="nil"/>
        </w:tcBorders>
        <w:shd w:val="clear" w:color="auto" w:fill="F9DBCC"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33C14"/>
    <w:pPr>
      <w:spacing w:after="0" w:line="240" w:lineRule="auto"/>
    </w:pPr>
    <w:rPr>
      <w:rFonts w:asciiTheme="majorHAnsi" w:eastAsiaTheme="majorEastAsia" w:hAnsiTheme="majorHAnsi" w:cstheme="majorBidi"/>
      <w:color w:val="000000" w:themeColor="text1"/>
      <w:kern w:val="0"/>
      <w:sz w:val="22"/>
      <w:szCs w:val="22"/>
      <w14:ligatures w14:val="none"/>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tblBorders>
    </w:tblPr>
    <w:tblStylePr w:type="firstRow">
      <w:rPr>
        <w:sz w:val="24"/>
        <w:szCs w:val="24"/>
      </w:rPr>
      <w:tblPr/>
      <w:tcPr>
        <w:tcBorders>
          <w:top w:val="nil"/>
          <w:left w:val="nil"/>
          <w:bottom w:val="single" w:sz="24" w:space="0" w:color="196B24" w:themeColor="accent3"/>
          <w:right w:val="nil"/>
          <w:insideH w:val="nil"/>
          <w:insideV w:val="nil"/>
        </w:tcBorders>
        <w:shd w:val="clear" w:color="auto" w:fill="FFFFFF" w:themeFill="background1"/>
      </w:tcPr>
    </w:tblStylePr>
    <w:tblStylePr w:type="lastRow">
      <w:tblPr/>
      <w:tcPr>
        <w:tcBorders>
          <w:top w:val="single" w:sz="8" w:space="0" w:color="196B24"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96B24" w:themeColor="accent3"/>
          <w:insideH w:val="nil"/>
          <w:insideV w:val="nil"/>
        </w:tcBorders>
        <w:shd w:val="clear" w:color="auto" w:fill="FFFFFF" w:themeFill="background1"/>
      </w:tcPr>
    </w:tblStylePr>
    <w:tblStylePr w:type="lastCol">
      <w:tblPr/>
      <w:tcPr>
        <w:tcBorders>
          <w:top w:val="nil"/>
          <w:left w:val="single" w:sz="8" w:space="0" w:color="196B24"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EDBA" w:themeFill="accent3" w:themeFillTint="3F"/>
      </w:tcPr>
    </w:tblStylePr>
    <w:tblStylePr w:type="band1Horz">
      <w:tblPr/>
      <w:tcPr>
        <w:tcBorders>
          <w:top w:val="nil"/>
          <w:bottom w:val="nil"/>
          <w:insideH w:val="nil"/>
          <w:insideV w:val="nil"/>
        </w:tcBorders>
        <w:shd w:val="clear" w:color="auto" w:fill="B3EDB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33C14"/>
    <w:pPr>
      <w:spacing w:after="0" w:line="240" w:lineRule="auto"/>
    </w:pPr>
    <w:rPr>
      <w:rFonts w:asciiTheme="majorHAnsi" w:eastAsiaTheme="majorEastAsia" w:hAnsiTheme="majorHAnsi" w:cstheme="majorBidi"/>
      <w:color w:val="000000" w:themeColor="text1"/>
      <w:kern w:val="0"/>
      <w:sz w:val="22"/>
      <w:szCs w:val="22"/>
      <w14:ligatures w14:val="none"/>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tblBorders>
    </w:tblPr>
    <w:tblStylePr w:type="firstRow">
      <w:rPr>
        <w:sz w:val="24"/>
        <w:szCs w:val="24"/>
      </w:rPr>
      <w:tblPr/>
      <w:tcPr>
        <w:tcBorders>
          <w:top w:val="nil"/>
          <w:left w:val="nil"/>
          <w:bottom w:val="single" w:sz="24" w:space="0" w:color="0F9ED5" w:themeColor="accent4"/>
          <w:right w:val="nil"/>
          <w:insideH w:val="nil"/>
          <w:insideV w:val="nil"/>
        </w:tcBorders>
        <w:shd w:val="clear" w:color="auto" w:fill="FFFFFF" w:themeFill="background1"/>
      </w:tcPr>
    </w:tblStylePr>
    <w:tblStylePr w:type="lastRow">
      <w:tblPr/>
      <w:tcPr>
        <w:tcBorders>
          <w:top w:val="single" w:sz="8" w:space="0" w:color="0F9ED5"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F9ED5" w:themeColor="accent4"/>
          <w:insideH w:val="nil"/>
          <w:insideV w:val="nil"/>
        </w:tcBorders>
        <w:shd w:val="clear" w:color="auto" w:fill="FFFFFF" w:themeFill="background1"/>
      </w:tcPr>
    </w:tblStylePr>
    <w:tblStylePr w:type="lastCol">
      <w:tblPr/>
      <w:tcPr>
        <w:tcBorders>
          <w:top w:val="nil"/>
          <w:left w:val="single" w:sz="8" w:space="0" w:color="0F9ED5"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DE9FA" w:themeFill="accent4" w:themeFillTint="3F"/>
      </w:tcPr>
    </w:tblStylePr>
    <w:tblStylePr w:type="band1Horz">
      <w:tblPr/>
      <w:tcPr>
        <w:tcBorders>
          <w:top w:val="nil"/>
          <w:bottom w:val="nil"/>
          <w:insideH w:val="nil"/>
          <w:insideV w:val="nil"/>
        </w:tcBorders>
        <w:shd w:val="clear" w:color="auto" w:fill="BDE9FA"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33C14"/>
    <w:pPr>
      <w:spacing w:after="0" w:line="240" w:lineRule="auto"/>
    </w:pPr>
    <w:rPr>
      <w:rFonts w:asciiTheme="majorHAnsi" w:eastAsiaTheme="majorEastAsia" w:hAnsiTheme="majorHAnsi" w:cstheme="majorBidi"/>
      <w:color w:val="000000" w:themeColor="text1"/>
      <w:kern w:val="0"/>
      <w:sz w:val="22"/>
      <w:szCs w:val="22"/>
      <w14:ligatures w14:val="none"/>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tblBorders>
    </w:tblPr>
    <w:tblStylePr w:type="firstRow">
      <w:rPr>
        <w:sz w:val="24"/>
        <w:szCs w:val="24"/>
      </w:rPr>
      <w:tblPr/>
      <w:tcPr>
        <w:tcBorders>
          <w:top w:val="nil"/>
          <w:left w:val="nil"/>
          <w:bottom w:val="single" w:sz="24" w:space="0" w:color="A02B93" w:themeColor="accent5"/>
          <w:right w:val="nil"/>
          <w:insideH w:val="nil"/>
          <w:insideV w:val="nil"/>
        </w:tcBorders>
        <w:shd w:val="clear" w:color="auto" w:fill="FFFFFF" w:themeFill="background1"/>
      </w:tcPr>
    </w:tblStylePr>
    <w:tblStylePr w:type="lastRow">
      <w:tblPr/>
      <w:tcPr>
        <w:tcBorders>
          <w:top w:val="single" w:sz="8" w:space="0" w:color="A02B93"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02B93" w:themeColor="accent5"/>
          <w:insideH w:val="nil"/>
          <w:insideV w:val="nil"/>
        </w:tcBorders>
        <w:shd w:val="clear" w:color="auto" w:fill="FFFFFF" w:themeFill="background1"/>
      </w:tcPr>
    </w:tblStylePr>
    <w:tblStylePr w:type="lastCol">
      <w:tblPr/>
      <w:tcPr>
        <w:tcBorders>
          <w:top w:val="nil"/>
          <w:left w:val="single" w:sz="8" w:space="0" w:color="A02B93"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C3E9" w:themeFill="accent5" w:themeFillTint="3F"/>
      </w:tcPr>
    </w:tblStylePr>
    <w:tblStylePr w:type="band1Horz">
      <w:tblPr/>
      <w:tcPr>
        <w:tcBorders>
          <w:top w:val="nil"/>
          <w:bottom w:val="nil"/>
          <w:insideH w:val="nil"/>
          <w:insideV w:val="nil"/>
        </w:tcBorders>
        <w:shd w:val="clear" w:color="auto" w:fill="EFC3E9"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33C14"/>
    <w:pPr>
      <w:spacing w:after="0" w:line="240" w:lineRule="auto"/>
    </w:pPr>
    <w:rPr>
      <w:rFonts w:asciiTheme="majorHAnsi" w:eastAsiaTheme="majorEastAsia" w:hAnsiTheme="majorHAnsi" w:cstheme="majorBidi"/>
      <w:color w:val="000000" w:themeColor="text1"/>
      <w:kern w:val="0"/>
      <w:sz w:val="22"/>
      <w:szCs w:val="22"/>
      <w14:ligatures w14:val="none"/>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tblBorders>
    </w:tblPr>
    <w:tblStylePr w:type="firstRow">
      <w:rPr>
        <w:sz w:val="24"/>
        <w:szCs w:val="24"/>
      </w:rPr>
      <w:tblPr/>
      <w:tcPr>
        <w:tcBorders>
          <w:top w:val="nil"/>
          <w:left w:val="nil"/>
          <w:bottom w:val="single" w:sz="24" w:space="0" w:color="4EA72E" w:themeColor="accent6"/>
          <w:right w:val="nil"/>
          <w:insideH w:val="nil"/>
          <w:insideV w:val="nil"/>
        </w:tcBorders>
        <w:shd w:val="clear" w:color="auto" w:fill="FFFFFF" w:themeFill="background1"/>
      </w:tcPr>
    </w:tblStylePr>
    <w:tblStylePr w:type="lastRow">
      <w:tblPr/>
      <w:tcPr>
        <w:tcBorders>
          <w:top w:val="single" w:sz="8" w:space="0" w:color="4EA72E"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EA72E" w:themeColor="accent6"/>
          <w:insideH w:val="nil"/>
          <w:insideV w:val="nil"/>
        </w:tcBorders>
        <w:shd w:val="clear" w:color="auto" w:fill="FFFFFF" w:themeFill="background1"/>
      </w:tcPr>
    </w:tblStylePr>
    <w:tblStylePr w:type="lastCol">
      <w:tblPr/>
      <w:tcPr>
        <w:tcBorders>
          <w:top w:val="nil"/>
          <w:left w:val="single" w:sz="8" w:space="0" w:color="4EA72E"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EFC5" w:themeFill="accent6" w:themeFillTint="3F"/>
      </w:tcPr>
    </w:tblStylePr>
    <w:tblStylePr w:type="band1Horz">
      <w:tblPr/>
      <w:tcPr>
        <w:tcBorders>
          <w:top w:val="nil"/>
          <w:bottom w:val="nil"/>
          <w:insideH w:val="nil"/>
          <w:insideV w:val="nil"/>
        </w:tcBorders>
        <w:shd w:val="clear" w:color="auto" w:fill="D0EFC5"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233C14"/>
    <w:pPr>
      <w:spacing w:after="0" w:line="240" w:lineRule="auto"/>
    </w:pPr>
    <w:rPr>
      <w:rFonts w:eastAsiaTheme="minorEastAsia"/>
      <w:kern w:val="0"/>
      <w:sz w:val="22"/>
      <w:szCs w:val="22"/>
      <w14:ligatures w14:val="none"/>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33C14"/>
    <w:pPr>
      <w:spacing w:after="0" w:line="240" w:lineRule="auto"/>
    </w:pPr>
    <w:rPr>
      <w:rFonts w:eastAsiaTheme="minorEastAsia"/>
      <w:kern w:val="0"/>
      <w:sz w:val="22"/>
      <w:szCs w:val="22"/>
      <w14:ligatures w14:val="none"/>
    </w:rPr>
    <w:tblPr>
      <w:tblStyleRowBandSize w:val="1"/>
      <w:tblStyleColBandSize w:val="1"/>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insideV w:val="single" w:sz="8" w:space="0" w:color="2198CF" w:themeColor="accent1" w:themeTint="BF"/>
      </w:tblBorders>
    </w:tblPr>
    <w:tcPr>
      <w:shd w:val="clear" w:color="auto" w:fill="B2DEF2" w:themeFill="accent1" w:themeFillTint="3F"/>
    </w:tcPr>
    <w:tblStylePr w:type="firstRow">
      <w:rPr>
        <w:b/>
        <w:bCs/>
      </w:rPr>
    </w:tblStylePr>
    <w:tblStylePr w:type="lastRow">
      <w:rPr>
        <w:b/>
        <w:bCs/>
      </w:rPr>
      <w:tblPr/>
      <w:tcPr>
        <w:tcBorders>
          <w:top w:val="single" w:sz="18" w:space="0" w:color="2198CF" w:themeColor="accent1" w:themeTint="BF"/>
        </w:tcBorders>
      </w:tcPr>
    </w:tblStylePr>
    <w:tblStylePr w:type="firstCol">
      <w:rPr>
        <w:b/>
        <w:bCs/>
      </w:rPr>
    </w:tblStylePr>
    <w:tblStylePr w:type="lastCol">
      <w:rPr>
        <w:b/>
        <w:bCs/>
      </w:rPr>
    </w:tblStylePr>
    <w:tblStylePr w:type="band1Vert">
      <w:tblPr/>
      <w:tcPr>
        <w:shd w:val="clear" w:color="auto" w:fill="64BDE6" w:themeFill="accent1" w:themeFillTint="7F"/>
      </w:tcPr>
    </w:tblStylePr>
    <w:tblStylePr w:type="band1Horz">
      <w:tblPr/>
      <w:tcPr>
        <w:shd w:val="clear" w:color="auto" w:fill="64BDE6" w:themeFill="accent1" w:themeFillTint="7F"/>
      </w:tcPr>
    </w:tblStylePr>
  </w:style>
  <w:style w:type="table" w:styleId="MediumGrid1-Accent2">
    <w:name w:val="Medium Grid 1 Accent 2"/>
    <w:basedOn w:val="TableNormal"/>
    <w:uiPriority w:val="67"/>
    <w:rsid w:val="00233C14"/>
    <w:pPr>
      <w:spacing w:after="0" w:line="240" w:lineRule="auto"/>
    </w:pPr>
    <w:rPr>
      <w:rFonts w:eastAsiaTheme="minorEastAsia"/>
      <w:kern w:val="0"/>
      <w:sz w:val="22"/>
      <w:szCs w:val="22"/>
      <w14:ligatures w14:val="none"/>
    </w:rPr>
    <w:tblPr>
      <w:tblStyleRowBandSize w:val="1"/>
      <w:tblStyleColBandSize w:val="1"/>
      <w:tbl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single" w:sz="8" w:space="0" w:color="EE9465" w:themeColor="accent2" w:themeTint="BF"/>
        <w:insideV w:val="single" w:sz="8" w:space="0" w:color="EE9465" w:themeColor="accent2" w:themeTint="BF"/>
      </w:tblBorders>
    </w:tblPr>
    <w:tcPr>
      <w:shd w:val="clear" w:color="auto" w:fill="F9DBCC" w:themeFill="accent2" w:themeFillTint="3F"/>
    </w:tcPr>
    <w:tblStylePr w:type="firstRow">
      <w:rPr>
        <w:b/>
        <w:bCs/>
      </w:rPr>
    </w:tblStylePr>
    <w:tblStylePr w:type="lastRow">
      <w:rPr>
        <w:b/>
        <w:bCs/>
      </w:rPr>
      <w:tblPr/>
      <w:tcPr>
        <w:tcBorders>
          <w:top w:val="single" w:sz="18" w:space="0" w:color="EE9465" w:themeColor="accent2" w:themeTint="BF"/>
        </w:tcBorders>
      </w:tcPr>
    </w:tblStylePr>
    <w:tblStylePr w:type="firstCol">
      <w:rPr>
        <w:b/>
        <w:bCs/>
      </w:rPr>
    </w:tblStylePr>
    <w:tblStylePr w:type="lastCol">
      <w:rPr>
        <w:b/>
        <w:bCs/>
      </w:rPr>
    </w:tblStylePr>
    <w:tblStylePr w:type="band1Vert">
      <w:tblPr/>
      <w:tcPr>
        <w:shd w:val="clear" w:color="auto" w:fill="F4B798" w:themeFill="accent2" w:themeFillTint="7F"/>
      </w:tcPr>
    </w:tblStylePr>
    <w:tblStylePr w:type="band1Horz">
      <w:tblPr/>
      <w:tcPr>
        <w:shd w:val="clear" w:color="auto" w:fill="F4B798" w:themeFill="accent2" w:themeFillTint="7F"/>
      </w:tcPr>
    </w:tblStylePr>
  </w:style>
  <w:style w:type="table" w:styleId="MediumGrid1-Accent3">
    <w:name w:val="Medium Grid 1 Accent 3"/>
    <w:basedOn w:val="TableNormal"/>
    <w:uiPriority w:val="67"/>
    <w:rsid w:val="00233C14"/>
    <w:pPr>
      <w:spacing w:after="0" w:line="240" w:lineRule="auto"/>
    </w:pPr>
    <w:rPr>
      <w:rFonts w:eastAsiaTheme="minorEastAsia"/>
      <w:kern w:val="0"/>
      <w:sz w:val="22"/>
      <w:szCs w:val="22"/>
      <w14:ligatures w14:val="none"/>
    </w:rPr>
    <w:tblPr>
      <w:tblStyleRowBandSize w:val="1"/>
      <w:tblStyleColBandSize w:val="1"/>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insideV w:val="single" w:sz="8" w:space="0" w:color="2BB73D" w:themeColor="accent3" w:themeTint="BF"/>
      </w:tblBorders>
    </w:tblPr>
    <w:tcPr>
      <w:shd w:val="clear" w:color="auto" w:fill="B3EDBA" w:themeFill="accent3" w:themeFillTint="3F"/>
    </w:tcPr>
    <w:tblStylePr w:type="firstRow">
      <w:rPr>
        <w:b/>
        <w:bCs/>
      </w:rPr>
    </w:tblStylePr>
    <w:tblStylePr w:type="lastRow">
      <w:rPr>
        <w:b/>
        <w:bCs/>
      </w:rPr>
      <w:tblPr/>
      <w:tcPr>
        <w:tcBorders>
          <w:top w:val="single" w:sz="18" w:space="0" w:color="2BB73D" w:themeColor="accent3" w:themeTint="BF"/>
        </w:tcBorders>
      </w:tcPr>
    </w:tblStylePr>
    <w:tblStylePr w:type="firstCol">
      <w:rPr>
        <w:b/>
        <w:bCs/>
      </w:rPr>
    </w:tblStylePr>
    <w:tblStylePr w:type="lastCol">
      <w:rPr>
        <w:b/>
        <w:bCs/>
      </w:r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table" w:styleId="MediumGrid1-Accent4">
    <w:name w:val="Medium Grid 1 Accent 4"/>
    <w:basedOn w:val="TableNormal"/>
    <w:uiPriority w:val="67"/>
    <w:rsid w:val="00233C14"/>
    <w:pPr>
      <w:spacing w:after="0" w:line="240" w:lineRule="auto"/>
    </w:pPr>
    <w:rPr>
      <w:rFonts w:eastAsiaTheme="minorEastAsia"/>
      <w:kern w:val="0"/>
      <w:sz w:val="22"/>
      <w:szCs w:val="22"/>
      <w14:ligatures w14:val="none"/>
    </w:rPr>
    <w:tblPr>
      <w:tblStyleRowBandSize w:val="1"/>
      <w:tblStyleColBandSize w:val="1"/>
      <w:tbl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single" w:sz="8" w:space="0" w:color="39BEF1" w:themeColor="accent4" w:themeTint="BF"/>
        <w:insideV w:val="single" w:sz="8" w:space="0" w:color="39BEF1" w:themeColor="accent4" w:themeTint="BF"/>
      </w:tblBorders>
    </w:tblPr>
    <w:tcPr>
      <w:shd w:val="clear" w:color="auto" w:fill="BDE9FA" w:themeFill="accent4" w:themeFillTint="3F"/>
    </w:tcPr>
    <w:tblStylePr w:type="firstRow">
      <w:rPr>
        <w:b/>
        <w:bCs/>
      </w:rPr>
    </w:tblStylePr>
    <w:tblStylePr w:type="lastRow">
      <w:rPr>
        <w:b/>
        <w:bCs/>
      </w:rPr>
      <w:tblPr/>
      <w:tcPr>
        <w:tcBorders>
          <w:top w:val="single" w:sz="18" w:space="0" w:color="39BEF1" w:themeColor="accent4" w:themeTint="BF"/>
        </w:tcBorders>
      </w:tcPr>
    </w:tblStylePr>
    <w:tblStylePr w:type="firstCol">
      <w:rPr>
        <w:b/>
        <w:bCs/>
      </w:rPr>
    </w:tblStylePr>
    <w:tblStylePr w:type="lastCol">
      <w:rPr>
        <w:b/>
        <w:bCs/>
      </w:rPr>
    </w:tblStylePr>
    <w:tblStylePr w:type="band1Vert">
      <w:tblPr/>
      <w:tcPr>
        <w:shd w:val="clear" w:color="auto" w:fill="7BD3F5" w:themeFill="accent4" w:themeFillTint="7F"/>
      </w:tcPr>
    </w:tblStylePr>
    <w:tblStylePr w:type="band1Horz">
      <w:tblPr/>
      <w:tcPr>
        <w:shd w:val="clear" w:color="auto" w:fill="7BD3F5" w:themeFill="accent4" w:themeFillTint="7F"/>
      </w:tcPr>
    </w:tblStylePr>
  </w:style>
  <w:style w:type="table" w:styleId="MediumGrid1-Accent5">
    <w:name w:val="Medium Grid 1 Accent 5"/>
    <w:basedOn w:val="TableNormal"/>
    <w:uiPriority w:val="67"/>
    <w:rsid w:val="00233C14"/>
    <w:pPr>
      <w:spacing w:after="0" w:line="240" w:lineRule="auto"/>
    </w:pPr>
    <w:rPr>
      <w:rFonts w:eastAsiaTheme="minorEastAsia"/>
      <w:kern w:val="0"/>
      <w:sz w:val="22"/>
      <w:szCs w:val="22"/>
      <w14:ligatures w14:val="none"/>
    </w:rPr>
    <w:tblPr>
      <w:tblStyleRowBandSize w:val="1"/>
      <w:tblStyleColBandSize w:val="1"/>
      <w:tbl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single" w:sz="8" w:space="0" w:color="CE49BF" w:themeColor="accent5" w:themeTint="BF"/>
        <w:insideV w:val="single" w:sz="8" w:space="0" w:color="CE49BF" w:themeColor="accent5" w:themeTint="BF"/>
      </w:tblBorders>
    </w:tblPr>
    <w:tcPr>
      <w:shd w:val="clear" w:color="auto" w:fill="EFC3E9" w:themeFill="accent5" w:themeFillTint="3F"/>
    </w:tcPr>
    <w:tblStylePr w:type="firstRow">
      <w:rPr>
        <w:b/>
        <w:bCs/>
      </w:rPr>
    </w:tblStylePr>
    <w:tblStylePr w:type="lastRow">
      <w:rPr>
        <w:b/>
        <w:bCs/>
      </w:rPr>
      <w:tblPr/>
      <w:tcPr>
        <w:tcBorders>
          <w:top w:val="single" w:sz="18" w:space="0" w:color="CE49BF" w:themeColor="accent5" w:themeTint="BF"/>
        </w:tcBorders>
      </w:tcPr>
    </w:tblStylePr>
    <w:tblStylePr w:type="firstCol">
      <w:rPr>
        <w:b/>
        <w:bCs/>
      </w:rPr>
    </w:tblStylePr>
    <w:tblStylePr w:type="lastCol">
      <w:rPr>
        <w:b/>
        <w:bCs/>
      </w:rPr>
    </w:tblStylePr>
    <w:tblStylePr w:type="band1Vert">
      <w:tblPr/>
      <w:tcPr>
        <w:shd w:val="clear" w:color="auto" w:fill="DE86D4" w:themeFill="accent5" w:themeFillTint="7F"/>
      </w:tcPr>
    </w:tblStylePr>
    <w:tblStylePr w:type="band1Horz">
      <w:tblPr/>
      <w:tcPr>
        <w:shd w:val="clear" w:color="auto" w:fill="DE86D4" w:themeFill="accent5" w:themeFillTint="7F"/>
      </w:tcPr>
    </w:tblStylePr>
  </w:style>
  <w:style w:type="table" w:styleId="MediumGrid1-Accent6">
    <w:name w:val="Medium Grid 1 Accent 6"/>
    <w:basedOn w:val="TableNormal"/>
    <w:uiPriority w:val="67"/>
    <w:rsid w:val="00233C14"/>
    <w:pPr>
      <w:spacing w:after="0" w:line="240" w:lineRule="auto"/>
    </w:pPr>
    <w:rPr>
      <w:rFonts w:eastAsiaTheme="minorEastAsia"/>
      <w:kern w:val="0"/>
      <w:sz w:val="22"/>
      <w:szCs w:val="22"/>
      <w14:ligatures w14:val="none"/>
    </w:rPr>
    <w:tblPr>
      <w:tblStyleRowBandSize w:val="1"/>
      <w:tblStyleColBandSize w:val="1"/>
      <w:tbl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single" w:sz="8" w:space="0" w:color="71CF50" w:themeColor="accent6" w:themeTint="BF"/>
        <w:insideV w:val="single" w:sz="8" w:space="0" w:color="71CF50" w:themeColor="accent6" w:themeTint="BF"/>
      </w:tblBorders>
    </w:tblPr>
    <w:tcPr>
      <w:shd w:val="clear" w:color="auto" w:fill="D0EFC5" w:themeFill="accent6" w:themeFillTint="3F"/>
    </w:tcPr>
    <w:tblStylePr w:type="firstRow">
      <w:rPr>
        <w:b/>
        <w:bCs/>
      </w:rPr>
    </w:tblStylePr>
    <w:tblStylePr w:type="lastRow">
      <w:rPr>
        <w:b/>
        <w:bCs/>
      </w:rPr>
      <w:tblPr/>
      <w:tcPr>
        <w:tcBorders>
          <w:top w:val="single" w:sz="18" w:space="0" w:color="71CF50" w:themeColor="accent6" w:themeTint="BF"/>
        </w:tcBorders>
      </w:tcPr>
    </w:tblStylePr>
    <w:tblStylePr w:type="firstCol">
      <w:rPr>
        <w:b/>
        <w:bCs/>
      </w:rPr>
    </w:tblStylePr>
    <w:tblStylePr w:type="lastCol">
      <w:rPr>
        <w:b/>
        <w:bCs/>
      </w:rPr>
    </w:tblStylePr>
    <w:tblStylePr w:type="band1Vert">
      <w:tblPr/>
      <w:tcPr>
        <w:shd w:val="clear" w:color="auto" w:fill="A0DF8A" w:themeFill="accent6" w:themeFillTint="7F"/>
      </w:tcPr>
    </w:tblStylePr>
    <w:tblStylePr w:type="band1Horz">
      <w:tblPr/>
      <w:tcPr>
        <w:shd w:val="clear" w:color="auto" w:fill="A0DF8A" w:themeFill="accent6" w:themeFillTint="7F"/>
      </w:tcPr>
    </w:tblStylePr>
  </w:style>
  <w:style w:type="table" w:styleId="MediumGrid2">
    <w:name w:val="Medium Grid 2"/>
    <w:basedOn w:val="TableNormal"/>
    <w:uiPriority w:val="68"/>
    <w:rsid w:val="00233C14"/>
    <w:pPr>
      <w:spacing w:after="0" w:line="240" w:lineRule="auto"/>
    </w:pPr>
    <w:rPr>
      <w:rFonts w:asciiTheme="majorHAnsi" w:eastAsiaTheme="majorEastAsia" w:hAnsiTheme="majorHAnsi" w:cstheme="majorBidi"/>
      <w:color w:val="000000" w:themeColor="text1"/>
      <w:kern w:val="0"/>
      <w:sz w:val="22"/>
      <w:szCs w:val="22"/>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33C14"/>
    <w:pPr>
      <w:spacing w:after="0" w:line="240" w:lineRule="auto"/>
    </w:pPr>
    <w:rPr>
      <w:rFonts w:asciiTheme="majorHAnsi" w:eastAsiaTheme="majorEastAsia" w:hAnsiTheme="majorHAnsi" w:cstheme="majorBidi"/>
      <w:color w:val="000000" w:themeColor="text1"/>
      <w:kern w:val="0"/>
      <w:sz w:val="22"/>
      <w:szCs w:val="22"/>
      <w14:ligatures w14:val="none"/>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insideH w:val="single" w:sz="8" w:space="0" w:color="156082" w:themeColor="accent1"/>
        <w:insideV w:val="single" w:sz="8" w:space="0" w:color="156082" w:themeColor="accent1"/>
      </w:tblBorders>
    </w:tblPr>
    <w:tcPr>
      <w:shd w:val="clear" w:color="auto" w:fill="B2DEF2" w:themeFill="accent1" w:themeFillTint="3F"/>
    </w:tcPr>
    <w:tblStylePr w:type="firstRow">
      <w:rPr>
        <w:b/>
        <w:bCs/>
        <w:color w:val="000000" w:themeColor="text1"/>
      </w:rPr>
      <w:tblPr/>
      <w:tcPr>
        <w:shd w:val="clear" w:color="auto" w:fill="E0F2FA"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E4F5" w:themeFill="accent1" w:themeFillTint="33"/>
      </w:tcPr>
    </w:tblStylePr>
    <w:tblStylePr w:type="band1Vert">
      <w:tblPr/>
      <w:tcPr>
        <w:shd w:val="clear" w:color="auto" w:fill="64BDE6" w:themeFill="accent1" w:themeFillTint="7F"/>
      </w:tcPr>
    </w:tblStylePr>
    <w:tblStylePr w:type="band1Horz">
      <w:tblPr/>
      <w:tcPr>
        <w:tcBorders>
          <w:insideH w:val="single" w:sz="6" w:space="0" w:color="156082" w:themeColor="accent1"/>
          <w:insideV w:val="single" w:sz="6" w:space="0" w:color="156082" w:themeColor="accent1"/>
        </w:tcBorders>
        <w:shd w:val="clear" w:color="auto" w:fill="64BDE6"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33C14"/>
    <w:pPr>
      <w:spacing w:after="0" w:line="240" w:lineRule="auto"/>
    </w:pPr>
    <w:rPr>
      <w:rFonts w:asciiTheme="majorHAnsi" w:eastAsiaTheme="majorEastAsia" w:hAnsiTheme="majorHAnsi" w:cstheme="majorBidi"/>
      <w:color w:val="000000" w:themeColor="text1"/>
      <w:kern w:val="0"/>
      <w:sz w:val="22"/>
      <w:szCs w:val="22"/>
      <w14:ligatures w14:val="none"/>
    </w:r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insideH w:val="single" w:sz="8" w:space="0" w:color="E97132" w:themeColor="accent2"/>
        <w:insideV w:val="single" w:sz="8" w:space="0" w:color="E97132" w:themeColor="accent2"/>
      </w:tblBorders>
    </w:tblPr>
    <w:tcPr>
      <w:shd w:val="clear" w:color="auto" w:fill="F9DBCC" w:themeFill="accent2" w:themeFillTint="3F"/>
    </w:tcPr>
    <w:tblStylePr w:type="firstRow">
      <w:rPr>
        <w:b/>
        <w:bCs/>
        <w:color w:val="000000" w:themeColor="text1"/>
      </w:rPr>
      <w:tblPr/>
      <w:tcPr>
        <w:shd w:val="clear" w:color="auto" w:fill="FCF0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E2D5" w:themeFill="accent2" w:themeFillTint="33"/>
      </w:tcPr>
    </w:tblStylePr>
    <w:tblStylePr w:type="band1Vert">
      <w:tblPr/>
      <w:tcPr>
        <w:shd w:val="clear" w:color="auto" w:fill="F4B798" w:themeFill="accent2" w:themeFillTint="7F"/>
      </w:tcPr>
    </w:tblStylePr>
    <w:tblStylePr w:type="band1Horz">
      <w:tblPr/>
      <w:tcPr>
        <w:tcBorders>
          <w:insideH w:val="single" w:sz="6" w:space="0" w:color="E97132" w:themeColor="accent2"/>
          <w:insideV w:val="single" w:sz="6" w:space="0" w:color="E97132" w:themeColor="accent2"/>
        </w:tcBorders>
        <w:shd w:val="clear" w:color="auto" w:fill="F4B7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33C14"/>
    <w:pPr>
      <w:spacing w:after="0" w:line="240" w:lineRule="auto"/>
    </w:pPr>
    <w:rPr>
      <w:rFonts w:asciiTheme="majorHAnsi" w:eastAsiaTheme="majorEastAsia" w:hAnsiTheme="majorHAnsi" w:cstheme="majorBidi"/>
      <w:color w:val="000000" w:themeColor="text1"/>
      <w:kern w:val="0"/>
      <w:sz w:val="22"/>
      <w:szCs w:val="22"/>
      <w14:ligatures w14:val="none"/>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insideH w:val="single" w:sz="8" w:space="0" w:color="196B24" w:themeColor="accent3"/>
        <w:insideV w:val="single" w:sz="8" w:space="0" w:color="196B24" w:themeColor="accent3"/>
      </w:tblBorders>
    </w:tblPr>
    <w:tcPr>
      <w:shd w:val="clear" w:color="auto" w:fill="B3EDBA" w:themeFill="accent3" w:themeFillTint="3F"/>
    </w:tcPr>
    <w:tblStylePr w:type="firstRow">
      <w:rPr>
        <w:b/>
        <w:bCs/>
        <w:color w:val="000000" w:themeColor="text1"/>
      </w:rPr>
      <w:tblPr/>
      <w:tcPr>
        <w:shd w:val="clear" w:color="auto" w:fill="E0F8E3"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F0C7" w:themeFill="accent3" w:themeFillTint="33"/>
      </w:tcPr>
    </w:tblStylePr>
    <w:tblStylePr w:type="band1Vert">
      <w:tblPr/>
      <w:tcPr>
        <w:shd w:val="clear" w:color="auto" w:fill="66DB75" w:themeFill="accent3" w:themeFillTint="7F"/>
      </w:tcPr>
    </w:tblStylePr>
    <w:tblStylePr w:type="band1Horz">
      <w:tblPr/>
      <w:tcPr>
        <w:tcBorders>
          <w:insideH w:val="single" w:sz="6" w:space="0" w:color="196B24" w:themeColor="accent3"/>
          <w:insideV w:val="single" w:sz="6" w:space="0" w:color="196B24" w:themeColor="accent3"/>
        </w:tcBorders>
        <w:shd w:val="clear" w:color="auto" w:fill="66DB75"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33C14"/>
    <w:pPr>
      <w:spacing w:after="0" w:line="240" w:lineRule="auto"/>
    </w:pPr>
    <w:rPr>
      <w:rFonts w:asciiTheme="majorHAnsi" w:eastAsiaTheme="majorEastAsia" w:hAnsiTheme="majorHAnsi" w:cstheme="majorBidi"/>
      <w:color w:val="000000" w:themeColor="text1"/>
      <w:kern w:val="0"/>
      <w:sz w:val="22"/>
      <w:szCs w:val="22"/>
      <w14:ligatures w14:val="none"/>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insideH w:val="single" w:sz="8" w:space="0" w:color="0F9ED5" w:themeColor="accent4"/>
        <w:insideV w:val="single" w:sz="8" w:space="0" w:color="0F9ED5" w:themeColor="accent4"/>
      </w:tblBorders>
    </w:tblPr>
    <w:tcPr>
      <w:shd w:val="clear" w:color="auto" w:fill="BDE9FA" w:themeFill="accent4" w:themeFillTint="3F"/>
    </w:tcPr>
    <w:tblStylePr w:type="firstRow">
      <w:rPr>
        <w:b/>
        <w:bCs/>
        <w:color w:val="000000" w:themeColor="text1"/>
      </w:rPr>
      <w:tblPr/>
      <w:tcPr>
        <w:shd w:val="clear" w:color="auto" w:fill="E5F6FD"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AEDFB" w:themeFill="accent4" w:themeFillTint="33"/>
      </w:tcPr>
    </w:tblStylePr>
    <w:tblStylePr w:type="band1Vert">
      <w:tblPr/>
      <w:tcPr>
        <w:shd w:val="clear" w:color="auto" w:fill="7BD3F5" w:themeFill="accent4" w:themeFillTint="7F"/>
      </w:tcPr>
    </w:tblStylePr>
    <w:tblStylePr w:type="band1Horz">
      <w:tblPr/>
      <w:tcPr>
        <w:tcBorders>
          <w:insideH w:val="single" w:sz="6" w:space="0" w:color="0F9ED5" w:themeColor="accent4"/>
          <w:insideV w:val="single" w:sz="6" w:space="0" w:color="0F9ED5" w:themeColor="accent4"/>
        </w:tcBorders>
        <w:shd w:val="clear" w:color="auto" w:fill="7BD3F5"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33C14"/>
    <w:pPr>
      <w:spacing w:after="0" w:line="240" w:lineRule="auto"/>
    </w:pPr>
    <w:rPr>
      <w:rFonts w:asciiTheme="majorHAnsi" w:eastAsiaTheme="majorEastAsia" w:hAnsiTheme="majorHAnsi" w:cstheme="majorBidi"/>
      <w:color w:val="000000" w:themeColor="text1"/>
      <w:kern w:val="0"/>
      <w:sz w:val="22"/>
      <w:szCs w:val="22"/>
      <w14:ligatures w14:val="none"/>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insideH w:val="single" w:sz="8" w:space="0" w:color="A02B93" w:themeColor="accent5"/>
        <w:insideV w:val="single" w:sz="8" w:space="0" w:color="A02B93" w:themeColor="accent5"/>
      </w:tblBorders>
    </w:tblPr>
    <w:tcPr>
      <w:shd w:val="clear" w:color="auto" w:fill="EFC3E9" w:themeFill="accent5" w:themeFillTint="3F"/>
    </w:tcPr>
    <w:tblStylePr w:type="firstRow">
      <w:rPr>
        <w:b/>
        <w:bCs/>
        <w:color w:val="000000" w:themeColor="text1"/>
      </w:rPr>
      <w:tblPr/>
      <w:tcPr>
        <w:shd w:val="clear" w:color="auto" w:fill="F8E7F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CEED" w:themeFill="accent5" w:themeFillTint="33"/>
      </w:tcPr>
    </w:tblStylePr>
    <w:tblStylePr w:type="band1Vert">
      <w:tblPr/>
      <w:tcPr>
        <w:shd w:val="clear" w:color="auto" w:fill="DE86D4" w:themeFill="accent5" w:themeFillTint="7F"/>
      </w:tcPr>
    </w:tblStylePr>
    <w:tblStylePr w:type="band1Horz">
      <w:tblPr/>
      <w:tcPr>
        <w:tcBorders>
          <w:insideH w:val="single" w:sz="6" w:space="0" w:color="A02B93" w:themeColor="accent5"/>
          <w:insideV w:val="single" w:sz="6" w:space="0" w:color="A02B93" w:themeColor="accent5"/>
        </w:tcBorders>
        <w:shd w:val="clear" w:color="auto" w:fill="DE86D4"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33C14"/>
    <w:pPr>
      <w:spacing w:after="0" w:line="240" w:lineRule="auto"/>
    </w:pPr>
    <w:rPr>
      <w:rFonts w:asciiTheme="majorHAnsi" w:eastAsiaTheme="majorEastAsia" w:hAnsiTheme="majorHAnsi" w:cstheme="majorBidi"/>
      <w:color w:val="000000" w:themeColor="text1"/>
      <w:kern w:val="0"/>
      <w:sz w:val="22"/>
      <w:szCs w:val="22"/>
      <w14:ligatures w14:val="none"/>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insideH w:val="single" w:sz="8" w:space="0" w:color="4EA72E" w:themeColor="accent6"/>
        <w:insideV w:val="single" w:sz="8" w:space="0" w:color="4EA72E" w:themeColor="accent6"/>
      </w:tblBorders>
    </w:tblPr>
    <w:tcPr>
      <w:shd w:val="clear" w:color="auto" w:fill="D0EFC5" w:themeFill="accent6" w:themeFillTint="3F"/>
    </w:tcPr>
    <w:tblStylePr w:type="firstRow">
      <w:rPr>
        <w:b/>
        <w:bCs/>
        <w:color w:val="000000" w:themeColor="text1"/>
      </w:rPr>
      <w:tblPr/>
      <w:tcPr>
        <w:shd w:val="clear" w:color="auto" w:fill="ECF8E8"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F2D0" w:themeFill="accent6" w:themeFillTint="33"/>
      </w:tcPr>
    </w:tblStylePr>
    <w:tblStylePr w:type="band1Vert">
      <w:tblPr/>
      <w:tcPr>
        <w:shd w:val="clear" w:color="auto" w:fill="A0DF8A" w:themeFill="accent6" w:themeFillTint="7F"/>
      </w:tcPr>
    </w:tblStylePr>
    <w:tblStylePr w:type="band1Horz">
      <w:tblPr/>
      <w:tcPr>
        <w:tcBorders>
          <w:insideH w:val="single" w:sz="6" w:space="0" w:color="4EA72E" w:themeColor="accent6"/>
          <w:insideV w:val="single" w:sz="6" w:space="0" w:color="4EA72E" w:themeColor="accent6"/>
        </w:tcBorders>
        <w:shd w:val="clear" w:color="auto" w:fill="A0DF8A"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33C14"/>
    <w:pPr>
      <w:spacing w:after="0" w:line="240" w:lineRule="auto"/>
    </w:pPr>
    <w:rPr>
      <w:rFonts w:eastAsiaTheme="minorEastAsia"/>
      <w:kern w:val="0"/>
      <w:sz w:val="22"/>
      <w:szCs w:val="22"/>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33C14"/>
    <w:pPr>
      <w:spacing w:after="0" w:line="240" w:lineRule="auto"/>
    </w:pPr>
    <w:rPr>
      <w:rFonts w:eastAsiaTheme="minorEastAsia"/>
      <w:kern w:val="0"/>
      <w:sz w:val="22"/>
      <w:szCs w:val="22"/>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2DEF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56082"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56082"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4BDE6"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4BDE6" w:themeFill="accent1" w:themeFillTint="7F"/>
      </w:tcPr>
    </w:tblStylePr>
  </w:style>
  <w:style w:type="table" w:styleId="MediumGrid3-Accent2">
    <w:name w:val="Medium Grid 3 Accent 2"/>
    <w:basedOn w:val="TableNormal"/>
    <w:uiPriority w:val="69"/>
    <w:rsid w:val="00233C14"/>
    <w:pPr>
      <w:spacing w:after="0" w:line="240" w:lineRule="auto"/>
    </w:pPr>
    <w:rPr>
      <w:rFonts w:eastAsiaTheme="minorEastAsia"/>
      <w:kern w:val="0"/>
      <w:sz w:val="22"/>
      <w:szCs w:val="22"/>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DBCC"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713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713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713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713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B7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B798" w:themeFill="accent2" w:themeFillTint="7F"/>
      </w:tcPr>
    </w:tblStylePr>
  </w:style>
  <w:style w:type="table" w:styleId="MediumGrid3-Accent3">
    <w:name w:val="Medium Grid 3 Accent 3"/>
    <w:basedOn w:val="TableNormal"/>
    <w:uiPriority w:val="69"/>
    <w:rsid w:val="00233C14"/>
    <w:pPr>
      <w:spacing w:after="0" w:line="240" w:lineRule="auto"/>
    </w:pPr>
    <w:rPr>
      <w:rFonts w:eastAsiaTheme="minorEastAsia"/>
      <w:kern w:val="0"/>
      <w:sz w:val="22"/>
      <w:szCs w:val="22"/>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EDB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96B24"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96B24"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96B24"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96B24"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DB7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DB75" w:themeFill="accent3" w:themeFillTint="7F"/>
      </w:tcPr>
    </w:tblStylePr>
  </w:style>
  <w:style w:type="table" w:styleId="MediumGrid3-Accent4">
    <w:name w:val="Medium Grid 3 Accent 4"/>
    <w:basedOn w:val="TableNormal"/>
    <w:uiPriority w:val="69"/>
    <w:rsid w:val="00233C14"/>
    <w:pPr>
      <w:spacing w:after="0" w:line="240" w:lineRule="auto"/>
    </w:pPr>
    <w:rPr>
      <w:rFonts w:eastAsiaTheme="minorEastAsia"/>
      <w:kern w:val="0"/>
      <w:sz w:val="22"/>
      <w:szCs w:val="22"/>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DE9FA"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F9ED5"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F9ED5"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F9ED5"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F9ED5"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BD3F5"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BD3F5" w:themeFill="accent4" w:themeFillTint="7F"/>
      </w:tcPr>
    </w:tblStylePr>
  </w:style>
  <w:style w:type="table" w:styleId="MediumGrid3-Accent5">
    <w:name w:val="Medium Grid 3 Accent 5"/>
    <w:basedOn w:val="TableNormal"/>
    <w:uiPriority w:val="69"/>
    <w:rsid w:val="00233C14"/>
    <w:pPr>
      <w:spacing w:after="0" w:line="240" w:lineRule="auto"/>
    </w:pPr>
    <w:rPr>
      <w:rFonts w:eastAsiaTheme="minorEastAsia"/>
      <w:kern w:val="0"/>
      <w:sz w:val="22"/>
      <w:szCs w:val="22"/>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C3E9"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02B93"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02B93"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02B93"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02B93"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E86D4"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E86D4" w:themeFill="accent5" w:themeFillTint="7F"/>
      </w:tcPr>
    </w:tblStylePr>
  </w:style>
  <w:style w:type="table" w:styleId="MediumGrid3-Accent6">
    <w:name w:val="Medium Grid 3 Accent 6"/>
    <w:basedOn w:val="TableNormal"/>
    <w:uiPriority w:val="69"/>
    <w:rsid w:val="00233C14"/>
    <w:pPr>
      <w:spacing w:after="0" w:line="240" w:lineRule="auto"/>
    </w:pPr>
    <w:rPr>
      <w:rFonts w:eastAsiaTheme="minorEastAsia"/>
      <w:kern w:val="0"/>
      <w:sz w:val="22"/>
      <w:szCs w:val="22"/>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EFC5"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EA72E"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EA72E"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EA72E"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EA72E"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0DF8A"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0DF8A" w:themeFill="accent6" w:themeFillTint="7F"/>
      </w:tcPr>
    </w:tblStylePr>
  </w:style>
  <w:style w:type="table" w:styleId="DarkList">
    <w:name w:val="Dark List"/>
    <w:basedOn w:val="TableNormal"/>
    <w:uiPriority w:val="70"/>
    <w:rsid w:val="00233C14"/>
    <w:pPr>
      <w:spacing w:after="0" w:line="240" w:lineRule="auto"/>
    </w:pPr>
    <w:rPr>
      <w:rFonts w:eastAsiaTheme="minorEastAsia"/>
      <w:color w:val="FFFFFF" w:themeColor="background1"/>
      <w:kern w:val="0"/>
      <w:sz w:val="22"/>
      <w:szCs w:val="22"/>
      <w14:ligatures w14:val="none"/>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33C14"/>
    <w:pPr>
      <w:spacing w:after="0" w:line="240" w:lineRule="auto"/>
    </w:pPr>
    <w:rPr>
      <w:rFonts w:eastAsiaTheme="minorEastAsia"/>
      <w:color w:val="FFFFFF" w:themeColor="background1"/>
      <w:kern w:val="0"/>
      <w:sz w:val="22"/>
      <w:szCs w:val="22"/>
      <w14:ligatures w14:val="none"/>
    </w:rPr>
    <w:tblPr>
      <w:tblStyleRowBandSize w:val="1"/>
      <w:tblStyleColBandSize w:val="1"/>
    </w:tblPr>
    <w:tcPr>
      <w:shd w:val="clear" w:color="auto" w:fill="156082"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A2F4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F476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F4761" w:themeFill="accent1" w:themeFillShade="BF"/>
      </w:tcPr>
    </w:tblStylePr>
    <w:tblStylePr w:type="band1Vert">
      <w:tblPr/>
      <w:tcPr>
        <w:tcBorders>
          <w:top w:val="nil"/>
          <w:left w:val="nil"/>
          <w:bottom w:val="nil"/>
          <w:right w:val="nil"/>
          <w:insideH w:val="nil"/>
          <w:insideV w:val="nil"/>
        </w:tcBorders>
        <w:shd w:val="clear" w:color="auto" w:fill="0F4761" w:themeFill="accent1" w:themeFillShade="BF"/>
      </w:tcPr>
    </w:tblStylePr>
    <w:tblStylePr w:type="band1Horz">
      <w:tblPr/>
      <w:tcPr>
        <w:tcBorders>
          <w:top w:val="nil"/>
          <w:left w:val="nil"/>
          <w:bottom w:val="nil"/>
          <w:right w:val="nil"/>
          <w:insideH w:val="nil"/>
          <w:insideV w:val="nil"/>
        </w:tcBorders>
        <w:shd w:val="clear" w:color="auto" w:fill="0F4761" w:themeFill="accent1" w:themeFillShade="BF"/>
      </w:tcPr>
    </w:tblStylePr>
  </w:style>
  <w:style w:type="table" w:styleId="DarkList-Accent2">
    <w:name w:val="Dark List Accent 2"/>
    <w:basedOn w:val="TableNormal"/>
    <w:uiPriority w:val="70"/>
    <w:rsid w:val="00233C14"/>
    <w:pPr>
      <w:spacing w:after="0" w:line="240" w:lineRule="auto"/>
    </w:pPr>
    <w:rPr>
      <w:rFonts w:eastAsiaTheme="minorEastAsia"/>
      <w:color w:val="FFFFFF" w:themeColor="background1"/>
      <w:kern w:val="0"/>
      <w:sz w:val="22"/>
      <w:szCs w:val="22"/>
      <w14:ligatures w14:val="none"/>
    </w:rPr>
    <w:tblPr>
      <w:tblStyleRowBandSize w:val="1"/>
      <w:tblStyleColBandSize w:val="1"/>
    </w:tblPr>
    <w:tcPr>
      <w:shd w:val="clear" w:color="auto" w:fill="E9713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340D"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BF4E1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BF4E14" w:themeFill="accent2" w:themeFillShade="BF"/>
      </w:tcPr>
    </w:tblStylePr>
    <w:tblStylePr w:type="band1Vert">
      <w:tblPr/>
      <w:tcPr>
        <w:tcBorders>
          <w:top w:val="nil"/>
          <w:left w:val="nil"/>
          <w:bottom w:val="nil"/>
          <w:right w:val="nil"/>
          <w:insideH w:val="nil"/>
          <w:insideV w:val="nil"/>
        </w:tcBorders>
        <w:shd w:val="clear" w:color="auto" w:fill="BF4E14" w:themeFill="accent2" w:themeFillShade="BF"/>
      </w:tcPr>
    </w:tblStylePr>
    <w:tblStylePr w:type="band1Horz">
      <w:tblPr/>
      <w:tcPr>
        <w:tcBorders>
          <w:top w:val="nil"/>
          <w:left w:val="nil"/>
          <w:bottom w:val="nil"/>
          <w:right w:val="nil"/>
          <w:insideH w:val="nil"/>
          <w:insideV w:val="nil"/>
        </w:tcBorders>
        <w:shd w:val="clear" w:color="auto" w:fill="BF4E14" w:themeFill="accent2" w:themeFillShade="BF"/>
      </w:tcPr>
    </w:tblStylePr>
  </w:style>
  <w:style w:type="table" w:styleId="DarkList-Accent3">
    <w:name w:val="Dark List Accent 3"/>
    <w:basedOn w:val="TableNormal"/>
    <w:uiPriority w:val="70"/>
    <w:rsid w:val="00233C14"/>
    <w:pPr>
      <w:spacing w:after="0" w:line="240" w:lineRule="auto"/>
    </w:pPr>
    <w:rPr>
      <w:rFonts w:eastAsiaTheme="minorEastAsia"/>
      <w:color w:val="FFFFFF" w:themeColor="background1"/>
      <w:kern w:val="0"/>
      <w:sz w:val="22"/>
      <w:szCs w:val="22"/>
      <w14:ligatures w14:val="none"/>
    </w:rPr>
    <w:tblPr>
      <w:tblStyleRowBandSize w:val="1"/>
      <w:tblStyleColBandSize w:val="1"/>
    </w:tblPr>
    <w:tcPr>
      <w:shd w:val="clear" w:color="auto" w:fill="196B24"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C351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24F1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24F1A" w:themeFill="accent3" w:themeFillShade="BF"/>
      </w:tcPr>
    </w:tblStylePr>
    <w:tblStylePr w:type="band1Vert">
      <w:tblPr/>
      <w:tcPr>
        <w:tcBorders>
          <w:top w:val="nil"/>
          <w:left w:val="nil"/>
          <w:bottom w:val="nil"/>
          <w:right w:val="nil"/>
          <w:insideH w:val="nil"/>
          <w:insideV w:val="nil"/>
        </w:tcBorders>
        <w:shd w:val="clear" w:color="auto" w:fill="124F1A" w:themeFill="accent3" w:themeFillShade="BF"/>
      </w:tcPr>
    </w:tblStylePr>
    <w:tblStylePr w:type="band1Horz">
      <w:tblPr/>
      <w:tcPr>
        <w:tcBorders>
          <w:top w:val="nil"/>
          <w:left w:val="nil"/>
          <w:bottom w:val="nil"/>
          <w:right w:val="nil"/>
          <w:insideH w:val="nil"/>
          <w:insideV w:val="nil"/>
        </w:tcBorders>
        <w:shd w:val="clear" w:color="auto" w:fill="124F1A" w:themeFill="accent3" w:themeFillShade="BF"/>
      </w:tcPr>
    </w:tblStylePr>
  </w:style>
  <w:style w:type="table" w:styleId="DarkList-Accent4">
    <w:name w:val="Dark List Accent 4"/>
    <w:basedOn w:val="TableNormal"/>
    <w:uiPriority w:val="70"/>
    <w:rsid w:val="00233C14"/>
    <w:pPr>
      <w:spacing w:after="0" w:line="240" w:lineRule="auto"/>
    </w:pPr>
    <w:rPr>
      <w:rFonts w:eastAsiaTheme="minorEastAsia"/>
      <w:color w:val="FFFFFF" w:themeColor="background1"/>
      <w:kern w:val="0"/>
      <w:sz w:val="22"/>
      <w:szCs w:val="22"/>
      <w14:ligatures w14:val="none"/>
    </w:rPr>
    <w:tblPr>
      <w:tblStyleRowBandSize w:val="1"/>
      <w:tblStyleColBandSize w:val="1"/>
    </w:tblPr>
    <w:tcPr>
      <w:shd w:val="clear" w:color="auto" w:fill="0F9ED5"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74E69"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B769F"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B769F" w:themeFill="accent4" w:themeFillShade="BF"/>
      </w:tcPr>
    </w:tblStylePr>
    <w:tblStylePr w:type="band1Vert">
      <w:tblPr/>
      <w:tcPr>
        <w:tcBorders>
          <w:top w:val="nil"/>
          <w:left w:val="nil"/>
          <w:bottom w:val="nil"/>
          <w:right w:val="nil"/>
          <w:insideH w:val="nil"/>
          <w:insideV w:val="nil"/>
        </w:tcBorders>
        <w:shd w:val="clear" w:color="auto" w:fill="0B769F" w:themeFill="accent4" w:themeFillShade="BF"/>
      </w:tcPr>
    </w:tblStylePr>
    <w:tblStylePr w:type="band1Horz">
      <w:tblPr/>
      <w:tcPr>
        <w:tcBorders>
          <w:top w:val="nil"/>
          <w:left w:val="nil"/>
          <w:bottom w:val="nil"/>
          <w:right w:val="nil"/>
          <w:insideH w:val="nil"/>
          <w:insideV w:val="nil"/>
        </w:tcBorders>
        <w:shd w:val="clear" w:color="auto" w:fill="0B769F" w:themeFill="accent4" w:themeFillShade="BF"/>
      </w:tcPr>
    </w:tblStylePr>
  </w:style>
  <w:style w:type="table" w:styleId="DarkList-Accent5">
    <w:name w:val="Dark List Accent 5"/>
    <w:basedOn w:val="TableNormal"/>
    <w:uiPriority w:val="70"/>
    <w:rsid w:val="00233C14"/>
    <w:pPr>
      <w:spacing w:after="0" w:line="240" w:lineRule="auto"/>
    </w:pPr>
    <w:rPr>
      <w:rFonts w:eastAsiaTheme="minorEastAsia"/>
      <w:color w:val="FFFFFF" w:themeColor="background1"/>
      <w:kern w:val="0"/>
      <w:sz w:val="22"/>
      <w:szCs w:val="22"/>
      <w14:ligatures w14:val="none"/>
    </w:rPr>
    <w:tblPr>
      <w:tblStyleRowBandSize w:val="1"/>
      <w:tblStyleColBandSize w:val="1"/>
    </w:tblPr>
    <w:tcPr>
      <w:shd w:val="clear" w:color="auto" w:fill="A02B93"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F154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7206D"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7206D" w:themeFill="accent5" w:themeFillShade="BF"/>
      </w:tcPr>
    </w:tblStylePr>
    <w:tblStylePr w:type="band1Vert">
      <w:tblPr/>
      <w:tcPr>
        <w:tcBorders>
          <w:top w:val="nil"/>
          <w:left w:val="nil"/>
          <w:bottom w:val="nil"/>
          <w:right w:val="nil"/>
          <w:insideH w:val="nil"/>
          <w:insideV w:val="nil"/>
        </w:tcBorders>
        <w:shd w:val="clear" w:color="auto" w:fill="77206D" w:themeFill="accent5" w:themeFillShade="BF"/>
      </w:tcPr>
    </w:tblStylePr>
    <w:tblStylePr w:type="band1Horz">
      <w:tblPr/>
      <w:tcPr>
        <w:tcBorders>
          <w:top w:val="nil"/>
          <w:left w:val="nil"/>
          <w:bottom w:val="nil"/>
          <w:right w:val="nil"/>
          <w:insideH w:val="nil"/>
          <w:insideV w:val="nil"/>
        </w:tcBorders>
        <w:shd w:val="clear" w:color="auto" w:fill="77206D" w:themeFill="accent5" w:themeFillShade="BF"/>
      </w:tcPr>
    </w:tblStylePr>
  </w:style>
  <w:style w:type="table" w:styleId="DarkList-Accent6">
    <w:name w:val="Dark List Accent 6"/>
    <w:basedOn w:val="TableNormal"/>
    <w:uiPriority w:val="70"/>
    <w:rsid w:val="00233C14"/>
    <w:pPr>
      <w:spacing w:after="0" w:line="240" w:lineRule="auto"/>
    </w:pPr>
    <w:rPr>
      <w:rFonts w:eastAsiaTheme="minorEastAsia"/>
      <w:color w:val="FFFFFF" w:themeColor="background1"/>
      <w:kern w:val="0"/>
      <w:sz w:val="22"/>
      <w:szCs w:val="22"/>
      <w14:ligatures w14:val="none"/>
    </w:rPr>
    <w:tblPr>
      <w:tblStyleRowBandSize w:val="1"/>
      <w:tblStyleColBandSize w:val="1"/>
    </w:tblPr>
    <w:tcPr>
      <w:shd w:val="clear" w:color="auto" w:fill="4EA72E"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65317"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3A7C22"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3A7C22" w:themeFill="accent6" w:themeFillShade="BF"/>
      </w:tcPr>
    </w:tblStylePr>
    <w:tblStylePr w:type="band1Vert">
      <w:tblPr/>
      <w:tcPr>
        <w:tcBorders>
          <w:top w:val="nil"/>
          <w:left w:val="nil"/>
          <w:bottom w:val="nil"/>
          <w:right w:val="nil"/>
          <w:insideH w:val="nil"/>
          <w:insideV w:val="nil"/>
        </w:tcBorders>
        <w:shd w:val="clear" w:color="auto" w:fill="3A7C22" w:themeFill="accent6" w:themeFillShade="BF"/>
      </w:tcPr>
    </w:tblStylePr>
    <w:tblStylePr w:type="band1Horz">
      <w:tblPr/>
      <w:tcPr>
        <w:tcBorders>
          <w:top w:val="nil"/>
          <w:left w:val="nil"/>
          <w:bottom w:val="nil"/>
          <w:right w:val="nil"/>
          <w:insideH w:val="nil"/>
          <w:insideV w:val="nil"/>
        </w:tcBorders>
        <w:shd w:val="clear" w:color="auto" w:fill="3A7C22" w:themeFill="accent6" w:themeFillShade="BF"/>
      </w:tcPr>
    </w:tblStylePr>
  </w:style>
  <w:style w:type="table" w:styleId="ColorfulShading">
    <w:name w:val="Colorful Shading"/>
    <w:basedOn w:val="TableNormal"/>
    <w:uiPriority w:val="71"/>
    <w:rsid w:val="00233C14"/>
    <w:pPr>
      <w:spacing w:after="0" w:line="240" w:lineRule="auto"/>
    </w:pPr>
    <w:rPr>
      <w:rFonts w:eastAsiaTheme="minorEastAsia"/>
      <w:color w:val="000000" w:themeColor="text1"/>
      <w:kern w:val="0"/>
      <w:sz w:val="22"/>
      <w:szCs w:val="22"/>
      <w14:ligatures w14:val="none"/>
    </w:rPr>
    <w:tblPr>
      <w:tblStyleRowBandSize w:val="1"/>
      <w:tblStyleColBandSize w:val="1"/>
      <w:tblBorders>
        <w:top w:val="single" w:sz="24" w:space="0" w:color="E9713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33C14"/>
    <w:pPr>
      <w:spacing w:after="0" w:line="240" w:lineRule="auto"/>
    </w:pPr>
    <w:rPr>
      <w:rFonts w:eastAsiaTheme="minorEastAsia"/>
      <w:color w:val="000000" w:themeColor="text1"/>
      <w:kern w:val="0"/>
      <w:sz w:val="22"/>
      <w:szCs w:val="22"/>
      <w14:ligatures w14:val="none"/>
    </w:rPr>
    <w:tblPr>
      <w:tblStyleRowBandSize w:val="1"/>
      <w:tblStyleColBandSize w:val="1"/>
      <w:tblBorders>
        <w:top w:val="single" w:sz="24" w:space="0" w:color="E97132" w:themeColor="accent2"/>
        <w:left w:val="single" w:sz="4" w:space="0" w:color="156082" w:themeColor="accent1"/>
        <w:bottom w:val="single" w:sz="4" w:space="0" w:color="156082" w:themeColor="accent1"/>
        <w:right w:val="single" w:sz="4" w:space="0" w:color="156082" w:themeColor="accent1"/>
        <w:insideH w:val="single" w:sz="4" w:space="0" w:color="FFFFFF" w:themeColor="background1"/>
        <w:insideV w:val="single" w:sz="4" w:space="0" w:color="FFFFFF" w:themeColor="background1"/>
      </w:tblBorders>
    </w:tblPr>
    <w:tcPr>
      <w:shd w:val="clear" w:color="auto" w:fill="E0F2FA" w:themeFill="accent1"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C394D" w:themeFill="accent1" w:themeFillShade="99"/>
      </w:tcPr>
    </w:tblStylePr>
    <w:tblStylePr w:type="firstCol">
      <w:rPr>
        <w:color w:val="FFFFFF" w:themeColor="background1"/>
      </w:rPr>
      <w:tblPr/>
      <w:tcPr>
        <w:tcBorders>
          <w:top w:val="nil"/>
          <w:left w:val="nil"/>
          <w:bottom w:val="nil"/>
          <w:right w:val="nil"/>
          <w:insideH w:val="single" w:sz="4" w:space="0" w:color="0C394D" w:themeColor="accent1" w:themeShade="99"/>
          <w:insideV w:val="nil"/>
        </w:tcBorders>
        <w:shd w:val="clear" w:color="auto" w:fill="0C394D"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C394D" w:themeFill="accent1" w:themeFillShade="99"/>
      </w:tcPr>
    </w:tblStylePr>
    <w:tblStylePr w:type="band1Vert">
      <w:tblPr/>
      <w:tcPr>
        <w:shd w:val="clear" w:color="auto" w:fill="83CAEB" w:themeFill="accent1" w:themeFillTint="66"/>
      </w:tcPr>
    </w:tblStylePr>
    <w:tblStylePr w:type="band1Horz">
      <w:tblPr/>
      <w:tcPr>
        <w:shd w:val="clear" w:color="auto" w:fill="64BDE6"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33C14"/>
    <w:pPr>
      <w:spacing w:after="0" w:line="240" w:lineRule="auto"/>
    </w:pPr>
    <w:rPr>
      <w:rFonts w:eastAsiaTheme="minorEastAsia"/>
      <w:color w:val="000000" w:themeColor="text1"/>
      <w:kern w:val="0"/>
      <w:sz w:val="22"/>
      <w:szCs w:val="22"/>
      <w14:ligatures w14:val="none"/>
    </w:rPr>
    <w:tblPr>
      <w:tblStyleRowBandSize w:val="1"/>
      <w:tblStyleColBandSize w:val="1"/>
      <w:tblBorders>
        <w:top w:val="single" w:sz="24" w:space="0" w:color="E97132" w:themeColor="accent2"/>
        <w:left w:val="single" w:sz="4" w:space="0" w:color="E97132" w:themeColor="accent2"/>
        <w:bottom w:val="single" w:sz="4" w:space="0" w:color="E97132" w:themeColor="accent2"/>
        <w:right w:val="single" w:sz="4" w:space="0" w:color="E97132" w:themeColor="accent2"/>
        <w:insideH w:val="single" w:sz="4" w:space="0" w:color="FFFFFF" w:themeColor="background1"/>
        <w:insideV w:val="single" w:sz="4" w:space="0" w:color="FFFFFF" w:themeColor="background1"/>
      </w:tblBorders>
    </w:tblPr>
    <w:tcPr>
      <w:shd w:val="clear" w:color="auto" w:fill="FCF0EA" w:themeFill="accent2"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3F10" w:themeFill="accent2" w:themeFillShade="99"/>
      </w:tcPr>
    </w:tblStylePr>
    <w:tblStylePr w:type="firstCol">
      <w:rPr>
        <w:color w:val="FFFFFF" w:themeColor="background1"/>
      </w:rPr>
      <w:tblPr/>
      <w:tcPr>
        <w:tcBorders>
          <w:top w:val="nil"/>
          <w:left w:val="nil"/>
          <w:bottom w:val="nil"/>
          <w:right w:val="nil"/>
          <w:insideH w:val="single" w:sz="4" w:space="0" w:color="993F10" w:themeColor="accent2" w:themeShade="99"/>
          <w:insideV w:val="nil"/>
        </w:tcBorders>
        <w:shd w:val="clear" w:color="auto" w:fill="993F1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93F10" w:themeFill="accent2" w:themeFillShade="99"/>
      </w:tcPr>
    </w:tblStylePr>
    <w:tblStylePr w:type="band1Vert">
      <w:tblPr/>
      <w:tcPr>
        <w:shd w:val="clear" w:color="auto" w:fill="F6C5AC" w:themeFill="accent2" w:themeFillTint="66"/>
      </w:tcPr>
    </w:tblStylePr>
    <w:tblStylePr w:type="band1Horz">
      <w:tblPr/>
      <w:tcPr>
        <w:shd w:val="clear" w:color="auto" w:fill="F4B7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33C14"/>
    <w:pPr>
      <w:spacing w:after="0" w:line="240" w:lineRule="auto"/>
    </w:pPr>
    <w:rPr>
      <w:rFonts w:eastAsiaTheme="minorEastAsia"/>
      <w:color w:val="000000" w:themeColor="text1"/>
      <w:kern w:val="0"/>
      <w:sz w:val="22"/>
      <w:szCs w:val="22"/>
      <w14:ligatures w14:val="none"/>
    </w:rPr>
    <w:tblPr>
      <w:tblStyleRowBandSize w:val="1"/>
      <w:tblStyleColBandSize w:val="1"/>
      <w:tblBorders>
        <w:top w:val="single" w:sz="24" w:space="0" w:color="0F9ED5" w:themeColor="accent4"/>
        <w:left w:val="single" w:sz="4" w:space="0" w:color="196B24" w:themeColor="accent3"/>
        <w:bottom w:val="single" w:sz="4" w:space="0" w:color="196B24" w:themeColor="accent3"/>
        <w:right w:val="single" w:sz="4" w:space="0" w:color="196B24" w:themeColor="accent3"/>
        <w:insideH w:val="single" w:sz="4" w:space="0" w:color="FFFFFF" w:themeColor="background1"/>
        <w:insideV w:val="single" w:sz="4" w:space="0" w:color="FFFFFF" w:themeColor="background1"/>
      </w:tblBorders>
    </w:tblPr>
    <w:tcPr>
      <w:shd w:val="clear" w:color="auto" w:fill="E0F8E3" w:themeFill="accent3" w:themeFillTint="19"/>
    </w:tcPr>
    <w:tblStylePr w:type="firstRow">
      <w:rPr>
        <w:b/>
        <w:bCs/>
      </w:rPr>
      <w:tblPr/>
      <w:tcPr>
        <w:tcBorders>
          <w:top w:val="nil"/>
          <w:left w:val="nil"/>
          <w:bottom w:val="single" w:sz="24" w:space="0" w:color="0F9ED5"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F4015" w:themeFill="accent3" w:themeFillShade="99"/>
      </w:tcPr>
    </w:tblStylePr>
    <w:tblStylePr w:type="firstCol">
      <w:rPr>
        <w:color w:val="FFFFFF" w:themeColor="background1"/>
      </w:rPr>
      <w:tblPr/>
      <w:tcPr>
        <w:tcBorders>
          <w:top w:val="nil"/>
          <w:left w:val="nil"/>
          <w:bottom w:val="nil"/>
          <w:right w:val="nil"/>
          <w:insideH w:val="single" w:sz="4" w:space="0" w:color="0F4015" w:themeColor="accent3" w:themeShade="99"/>
          <w:insideV w:val="nil"/>
        </w:tcBorders>
        <w:shd w:val="clear" w:color="auto" w:fill="0F4015"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F4015" w:themeFill="accent3" w:themeFillShade="99"/>
      </w:tcPr>
    </w:tblStylePr>
    <w:tblStylePr w:type="band1Vert">
      <w:tblPr/>
      <w:tcPr>
        <w:shd w:val="clear" w:color="auto" w:fill="84E290" w:themeFill="accent3" w:themeFillTint="66"/>
      </w:tcPr>
    </w:tblStylePr>
    <w:tblStylePr w:type="band1Horz">
      <w:tblPr/>
      <w:tcPr>
        <w:shd w:val="clear" w:color="auto" w:fill="66DB75" w:themeFill="accent3" w:themeFillTint="7F"/>
      </w:tcPr>
    </w:tblStylePr>
  </w:style>
  <w:style w:type="table" w:styleId="ColorfulShading-Accent4">
    <w:name w:val="Colorful Shading Accent 4"/>
    <w:basedOn w:val="TableNormal"/>
    <w:uiPriority w:val="71"/>
    <w:rsid w:val="00233C14"/>
    <w:pPr>
      <w:spacing w:after="0" w:line="240" w:lineRule="auto"/>
    </w:pPr>
    <w:rPr>
      <w:rFonts w:eastAsiaTheme="minorEastAsia"/>
      <w:color w:val="000000" w:themeColor="text1"/>
      <w:kern w:val="0"/>
      <w:sz w:val="22"/>
      <w:szCs w:val="22"/>
      <w14:ligatures w14:val="none"/>
    </w:rPr>
    <w:tblPr>
      <w:tblStyleRowBandSize w:val="1"/>
      <w:tblStyleColBandSize w:val="1"/>
      <w:tblBorders>
        <w:top w:val="single" w:sz="24" w:space="0" w:color="196B24" w:themeColor="accent3"/>
        <w:left w:val="single" w:sz="4" w:space="0" w:color="0F9ED5" w:themeColor="accent4"/>
        <w:bottom w:val="single" w:sz="4" w:space="0" w:color="0F9ED5" w:themeColor="accent4"/>
        <w:right w:val="single" w:sz="4" w:space="0" w:color="0F9ED5" w:themeColor="accent4"/>
        <w:insideH w:val="single" w:sz="4" w:space="0" w:color="FFFFFF" w:themeColor="background1"/>
        <w:insideV w:val="single" w:sz="4" w:space="0" w:color="FFFFFF" w:themeColor="background1"/>
      </w:tblBorders>
    </w:tblPr>
    <w:tcPr>
      <w:shd w:val="clear" w:color="auto" w:fill="E5F6FD" w:themeFill="accent4" w:themeFillTint="19"/>
    </w:tcPr>
    <w:tblStylePr w:type="firstRow">
      <w:rPr>
        <w:b/>
        <w:bCs/>
      </w:rPr>
      <w:tblPr/>
      <w:tcPr>
        <w:tcBorders>
          <w:top w:val="nil"/>
          <w:left w:val="nil"/>
          <w:bottom w:val="single" w:sz="24" w:space="0" w:color="196B24"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95E7F" w:themeFill="accent4" w:themeFillShade="99"/>
      </w:tcPr>
    </w:tblStylePr>
    <w:tblStylePr w:type="firstCol">
      <w:rPr>
        <w:color w:val="FFFFFF" w:themeColor="background1"/>
      </w:rPr>
      <w:tblPr/>
      <w:tcPr>
        <w:tcBorders>
          <w:top w:val="nil"/>
          <w:left w:val="nil"/>
          <w:bottom w:val="nil"/>
          <w:right w:val="nil"/>
          <w:insideH w:val="single" w:sz="4" w:space="0" w:color="095E7F" w:themeColor="accent4" w:themeShade="99"/>
          <w:insideV w:val="nil"/>
        </w:tcBorders>
        <w:shd w:val="clear" w:color="auto" w:fill="095E7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95E7F" w:themeFill="accent4" w:themeFillShade="99"/>
      </w:tcPr>
    </w:tblStylePr>
    <w:tblStylePr w:type="band1Vert">
      <w:tblPr/>
      <w:tcPr>
        <w:shd w:val="clear" w:color="auto" w:fill="95DCF7" w:themeFill="accent4" w:themeFillTint="66"/>
      </w:tcPr>
    </w:tblStylePr>
    <w:tblStylePr w:type="band1Horz">
      <w:tblPr/>
      <w:tcPr>
        <w:shd w:val="clear" w:color="auto" w:fill="7BD3F5"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33C14"/>
    <w:pPr>
      <w:spacing w:after="0" w:line="240" w:lineRule="auto"/>
    </w:pPr>
    <w:rPr>
      <w:rFonts w:eastAsiaTheme="minorEastAsia"/>
      <w:color w:val="000000" w:themeColor="text1"/>
      <w:kern w:val="0"/>
      <w:sz w:val="22"/>
      <w:szCs w:val="22"/>
      <w14:ligatures w14:val="none"/>
    </w:rPr>
    <w:tblPr>
      <w:tblStyleRowBandSize w:val="1"/>
      <w:tblStyleColBandSize w:val="1"/>
      <w:tblBorders>
        <w:top w:val="single" w:sz="24" w:space="0" w:color="4EA72E" w:themeColor="accent6"/>
        <w:left w:val="single" w:sz="4" w:space="0" w:color="A02B93" w:themeColor="accent5"/>
        <w:bottom w:val="single" w:sz="4" w:space="0" w:color="A02B93" w:themeColor="accent5"/>
        <w:right w:val="single" w:sz="4" w:space="0" w:color="A02B93" w:themeColor="accent5"/>
        <w:insideH w:val="single" w:sz="4" w:space="0" w:color="FFFFFF" w:themeColor="background1"/>
        <w:insideV w:val="single" w:sz="4" w:space="0" w:color="FFFFFF" w:themeColor="background1"/>
      </w:tblBorders>
    </w:tblPr>
    <w:tcPr>
      <w:shd w:val="clear" w:color="auto" w:fill="F8E7F6" w:themeFill="accent5" w:themeFillTint="19"/>
    </w:tcPr>
    <w:tblStylePr w:type="firstRow">
      <w:rPr>
        <w:b/>
        <w:bCs/>
      </w:rPr>
      <w:tblPr/>
      <w:tcPr>
        <w:tcBorders>
          <w:top w:val="nil"/>
          <w:left w:val="nil"/>
          <w:bottom w:val="single" w:sz="24" w:space="0" w:color="4EA72E"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1957" w:themeFill="accent5" w:themeFillShade="99"/>
      </w:tcPr>
    </w:tblStylePr>
    <w:tblStylePr w:type="firstCol">
      <w:rPr>
        <w:color w:val="FFFFFF" w:themeColor="background1"/>
      </w:rPr>
      <w:tblPr/>
      <w:tcPr>
        <w:tcBorders>
          <w:top w:val="nil"/>
          <w:left w:val="nil"/>
          <w:bottom w:val="nil"/>
          <w:right w:val="nil"/>
          <w:insideH w:val="single" w:sz="4" w:space="0" w:color="5F1957" w:themeColor="accent5" w:themeShade="99"/>
          <w:insideV w:val="nil"/>
        </w:tcBorders>
        <w:shd w:val="clear" w:color="auto" w:fill="5F1957"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F1957" w:themeFill="accent5" w:themeFillShade="99"/>
      </w:tcPr>
    </w:tblStylePr>
    <w:tblStylePr w:type="band1Vert">
      <w:tblPr/>
      <w:tcPr>
        <w:shd w:val="clear" w:color="auto" w:fill="E59EDC" w:themeFill="accent5" w:themeFillTint="66"/>
      </w:tcPr>
    </w:tblStylePr>
    <w:tblStylePr w:type="band1Horz">
      <w:tblPr/>
      <w:tcPr>
        <w:shd w:val="clear" w:color="auto" w:fill="DE86D4"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33C14"/>
    <w:pPr>
      <w:spacing w:after="0" w:line="240" w:lineRule="auto"/>
    </w:pPr>
    <w:rPr>
      <w:rFonts w:eastAsiaTheme="minorEastAsia"/>
      <w:color w:val="000000" w:themeColor="text1"/>
      <w:kern w:val="0"/>
      <w:sz w:val="22"/>
      <w:szCs w:val="22"/>
      <w14:ligatures w14:val="none"/>
    </w:rPr>
    <w:tblPr>
      <w:tblStyleRowBandSize w:val="1"/>
      <w:tblStyleColBandSize w:val="1"/>
      <w:tblBorders>
        <w:top w:val="single" w:sz="24" w:space="0" w:color="A02B93" w:themeColor="accent5"/>
        <w:left w:val="single" w:sz="4" w:space="0" w:color="4EA72E" w:themeColor="accent6"/>
        <w:bottom w:val="single" w:sz="4" w:space="0" w:color="4EA72E" w:themeColor="accent6"/>
        <w:right w:val="single" w:sz="4" w:space="0" w:color="4EA72E" w:themeColor="accent6"/>
        <w:insideH w:val="single" w:sz="4" w:space="0" w:color="FFFFFF" w:themeColor="background1"/>
        <w:insideV w:val="single" w:sz="4" w:space="0" w:color="FFFFFF" w:themeColor="background1"/>
      </w:tblBorders>
    </w:tblPr>
    <w:tcPr>
      <w:shd w:val="clear" w:color="auto" w:fill="ECF8E8" w:themeFill="accent6" w:themeFillTint="19"/>
    </w:tcPr>
    <w:tblStylePr w:type="firstRow">
      <w:rPr>
        <w:b/>
        <w:bCs/>
      </w:rPr>
      <w:tblPr/>
      <w:tcPr>
        <w:tcBorders>
          <w:top w:val="nil"/>
          <w:left w:val="nil"/>
          <w:bottom w:val="single" w:sz="24" w:space="0" w:color="A02B93"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E641B" w:themeFill="accent6" w:themeFillShade="99"/>
      </w:tcPr>
    </w:tblStylePr>
    <w:tblStylePr w:type="firstCol">
      <w:rPr>
        <w:color w:val="FFFFFF" w:themeColor="background1"/>
      </w:rPr>
      <w:tblPr/>
      <w:tcPr>
        <w:tcBorders>
          <w:top w:val="nil"/>
          <w:left w:val="nil"/>
          <w:bottom w:val="nil"/>
          <w:right w:val="nil"/>
          <w:insideH w:val="single" w:sz="4" w:space="0" w:color="2E641B" w:themeColor="accent6" w:themeShade="99"/>
          <w:insideV w:val="nil"/>
        </w:tcBorders>
        <w:shd w:val="clear" w:color="auto" w:fill="2E641B"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2E641B" w:themeFill="accent6" w:themeFillShade="99"/>
      </w:tcPr>
    </w:tblStylePr>
    <w:tblStylePr w:type="band1Vert">
      <w:tblPr/>
      <w:tcPr>
        <w:shd w:val="clear" w:color="auto" w:fill="B3E5A1" w:themeFill="accent6" w:themeFillTint="66"/>
      </w:tcPr>
    </w:tblStylePr>
    <w:tblStylePr w:type="band1Horz">
      <w:tblPr/>
      <w:tcPr>
        <w:shd w:val="clear" w:color="auto" w:fill="A0DF8A"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233C14"/>
    <w:pPr>
      <w:spacing w:after="0" w:line="240" w:lineRule="auto"/>
    </w:pPr>
    <w:rPr>
      <w:rFonts w:eastAsiaTheme="minorEastAsia"/>
      <w:color w:val="000000" w:themeColor="text1"/>
      <w:kern w:val="0"/>
      <w:sz w:val="22"/>
      <w:szCs w:val="22"/>
      <w14:ligatures w14:val="none"/>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33C14"/>
    <w:pPr>
      <w:spacing w:after="0" w:line="240" w:lineRule="auto"/>
    </w:pPr>
    <w:rPr>
      <w:rFonts w:eastAsiaTheme="minorEastAsia"/>
      <w:color w:val="000000" w:themeColor="text1"/>
      <w:kern w:val="0"/>
      <w:sz w:val="22"/>
      <w:szCs w:val="22"/>
      <w14:ligatures w14:val="none"/>
    </w:rPr>
    <w:tblPr>
      <w:tblStyleRowBandSize w:val="1"/>
      <w:tblStyleColBandSize w:val="1"/>
    </w:tblPr>
    <w:tcPr>
      <w:shd w:val="clear" w:color="auto" w:fill="E0F2FA" w:themeFill="accent1"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2DEF2" w:themeFill="accent1" w:themeFillTint="3F"/>
      </w:tcPr>
    </w:tblStylePr>
    <w:tblStylePr w:type="band1Horz">
      <w:tblPr/>
      <w:tcPr>
        <w:shd w:val="clear" w:color="auto" w:fill="C1E4F5" w:themeFill="accent1" w:themeFillTint="33"/>
      </w:tcPr>
    </w:tblStylePr>
  </w:style>
  <w:style w:type="table" w:styleId="ColorfulList-Accent2">
    <w:name w:val="Colorful List Accent 2"/>
    <w:basedOn w:val="TableNormal"/>
    <w:uiPriority w:val="72"/>
    <w:rsid w:val="00233C14"/>
    <w:pPr>
      <w:spacing w:after="0" w:line="240" w:lineRule="auto"/>
    </w:pPr>
    <w:rPr>
      <w:rFonts w:eastAsiaTheme="minorEastAsia"/>
      <w:color w:val="000000" w:themeColor="text1"/>
      <w:kern w:val="0"/>
      <w:sz w:val="22"/>
      <w:szCs w:val="22"/>
      <w14:ligatures w14:val="none"/>
    </w:rPr>
    <w:tblPr>
      <w:tblStyleRowBandSize w:val="1"/>
      <w:tblStyleColBandSize w:val="1"/>
    </w:tblPr>
    <w:tcPr>
      <w:shd w:val="clear" w:color="auto" w:fill="FCF0EA" w:themeFill="accent2"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DBCC" w:themeFill="accent2" w:themeFillTint="3F"/>
      </w:tcPr>
    </w:tblStylePr>
    <w:tblStylePr w:type="band1Horz">
      <w:tblPr/>
      <w:tcPr>
        <w:shd w:val="clear" w:color="auto" w:fill="FAE2D5" w:themeFill="accent2" w:themeFillTint="33"/>
      </w:tcPr>
    </w:tblStylePr>
  </w:style>
  <w:style w:type="table" w:styleId="ColorfulList-Accent3">
    <w:name w:val="Colorful List Accent 3"/>
    <w:basedOn w:val="TableNormal"/>
    <w:uiPriority w:val="72"/>
    <w:rsid w:val="00233C14"/>
    <w:pPr>
      <w:spacing w:after="0" w:line="240" w:lineRule="auto"/>
    </w:pPr>
    <w:rPr>
      <w:rFonts w:eastAsiaTheme="minorEastAsia"/>
      <w:color w:val="000000" w:themeColor="text1"/>
      <w:kern w:val="0"/>
      <w:sz w:val="22"/>
      <w:szCs w:val="22"/>
      <w14:ligatures w14:val="none"/>
    </w:rPr>
    <w:tblPr>
      <w:tblStyleRowBandSize w:val="1"/>
      <w:tblStyleColBandSize w:val="1"/>
    </w:tblPr>
    <w:tcPr>
      <w:shd w:val="clear" w:color="auto" w:fill="E0F8E3" w:themeFill="accent3" w:themeFillTint="19"/>
    </w:tcPr>
    <w:tblStylePr w:type="firstRow">
      <w:rPr>
        <w:b/>
        <w:bCs/>
        <w:color w:val="FFFFFF" w:themeColor="background1"/>
      </w:rPr>
      <w:tblPr/>
      <w:tcPr>
        <w:tcBorders>
          <w:bottom w:val="single" w:sz="12" w:space="0" w:color="FFFFFF" w:themeColor="background1"/>
        </w:tcBorders>
        <w:shd w:val="clear" w:color="auto" w:fill="0C7EAA" w:themeFill="accent4" w:themeFillShade="CC"/>
      </w:tcPr>
    </w:tblStylePr>
    <w:tblStylePr w:type="lastRow">
      <w:rPr>
        <w:b/>
        <w:bCs/>
        <w:color w:val="0C7EAA"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EDBA" w:themeFill="accent3" w:themeFillTint="3F"/>
      </w:tcPr>
    </w:tblStylePr>
    <w:tblStylePr w:type="band1Horz">
      <w:tblPr/>
      <w:tcPr>
        <w:shd w:val="clear" w:color="auto" w:fill="C1F0C7" w:themeFill="accent3" w:themeFillTint="33"/>
      </w:tcPr>
    </w:tblStylePr>
  </w:style>
  <w:style w:type="table" w:styleId="ColorfulList-Accent4">
    <w:name w:val="Colorful List Accent 4"/>
    <w:basedOn w:val="TableNormal"/>
    <w:uiPriority w:val="72"/>
    <w:rsid w:val="00233C14"/>
    <w:pPr>
      <w:spacing w:after="0" w:line="240" w:lineRule="auto"/>
    </w:pPr>
    <w:rPr>
      <w:rFonts w:eastAsiaTheme="minorEastAsia"/>
      <w:color w:val="000000" w:themeColor="text1"/>
      <w:kern w:val="0"/>
      <w:sz w:val="22"/>
      <w:szCs w:val="22"/>
      <w14:ligatures w14:val="none"/>
    </w:rPr>
    <w:tblPr>
      <w:tblStyleRowBandSize w:val="1"/>
      <w:tblStyleColBandSize w:val="1"/>
    </w:tblPr>
    <w:tcPr>
      <w:shd w:val="clear" w:color="auto" w:fill="E5F6FD" w:themeFill="accent4" w:themeFillTint="19"/>
    </w:tcPr>
    <w:tblStylePr w:type="firstRow">
      <w:rPr>
        <w:b/>
        <w:bCs/>
        <w:color w:val="FFFFFF" w:themeColor="background1"/>
      </w:rPr>
      <w:tblPr/>
      <w:tcPr>
        <w:tcBorders>
          <w:bottom w:val="single" w:sz="12" w:space="0" w:color="FFFFFF" w:themeColor="background1"/>
        </w:tcBorders>
        <w:shd w:val="clear" w:color="auto" w:fill="14551C" w:themeFill="accent3" w:themeFillShade="CC"/>
      </w:tcPr>
    </w:tblStylePr>
    <w:tblStylePr w:type="lastRow">
      <w:rPr>
        <w:b/>
        <w:bCs/>
        <w:color w:val="14551C"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DE9FA" w:themeFill="accent4" w:themeFillTint="3F"/>
      </w:tcPr>
    </w:tblStylePr>
    <w:tblStylePr w:type="band1Horz">
      <w:tblPr/>
      <w:tcPr>
        <w:shd w:val="clear" w:color="auto" w:fill="CAEDFB" w:themeFill="accent4" w:themeFillTint="33"/>
      </w:tcPr>
    </w:tblStylePr>
  </w:style>
  <w:style w:type="table" w:styleId="ColorfulList-Accent5">
    <w:name w:val="Colorful List Accent 5"/>
    <w:basedOn w:val="TableNormal"/>
    <w:uiPriority w:val="72"/>
    <w:rsid w:val="00233C14"/>
    <w:pPr>
      <w:spacing w:after="0" w:line="240" w:lineRule="auto"/>
    </w:pPr>
    <w:rPr>
      <w:rFonts w:eastAsiaTheme="minorEastAsia"/>
      <w:color w:val="000000" w:themeColor="text1"/>
      <w:kern w:val="0"/>
      <w:sz w:val="22"/>
      <w:szCs w:val="22"/>
      <w14:ligatures w14:val="none"/>
    </w:rPr>
    <w:tblPr>
      <w:tblStyleRowBandSize w:val="1"/>
      <w:tblStyleColBandSize w:val="1"/>
    </w:tblPr>
    <w:tcPr>
      <w:shd w:val="clear" w:color="auto" w:fill="F8E7F6" w:themeFill="accent5" w:themeFillTint="19"/>
    </w:tcPr>
    <w:tblStylePr w:type="firstRow">
      <w:rPr>
        <w:b/>
        <w:bCs/>
        <w:color w:val="FFFFFF" w:themeColor="background1"/>
      </w:rPr>
      <w:tblPr/>
      <w:tcPr>
        <w:tcBorders>
          <w:bottom w:val="single" w:sz="12" w:space="0" w:color="FFFFFF" w:themeColor="background1"/>
        </w:tcBorders>
        <w:shd w:val="clear" w:color="auto" w:fill="3E8524" w:themeFill="accent6" w:themeFillShade="CC"/>
      </w:tcPr>
    </w:tblStylePr>
    <w:tblStylePr w:type="lastRow">
      <w:rPr>
        <w:b/>
        <w:bCs/>
        <w:color w:val="3E852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C3E9" w:themeFill="accent5" w:themeFillTint="3F"/>
      </w:tcPr>
    </w:tblStylePr>
    <w:tblStylePr w:type="band1Horz">
      <w:tblPr/>
      <w:tcPr>
        <w:shd w:val="clear" w:color="auto" w:fill="F2CEED" w:themeFill="accent5" w:themeFillTint="33"/>
      </w:tcPr>
    </w:tblStylePr>
  </w:style>
  <w:style w:type="table" w:styleId="ColorfulList-Accent6">
    <w:name w:val="Colorful List Accent 6"/>
    <w:basedOn w:val="TableNormal"/>
    <w:uiPriority w:val="72"/>
    <w:rsid w:val="00233C14"/>
    <w:pPr>
      <w:spacing w:after="0" w:line="240" w:lineRule="auto"/>
    </w:pPr>
    <w:rPr>
      <w:rFonts w:eastAsiaTheme="minorEastAsia"/>
      <w:color w:val="000000" w:themeColor="text1"/>
      <w:kern w:val="0"/>
      <w:sz w:val="22"/>
      <w:szCs w:val="22"/>
      <w14:ligatures w14:val="none"/>
    </w:rPr>
    <w:tblPr>
      <w:tblStyleRowBandSize w:val="1"/>
      <w:tblStyleColBandSize w:val="1"/>
    </w:tblPr>
    <w:tcPr>
      <w:shd w:val="clear" w:color="auto" w:fill="ECF8E8" w:themeFill="accent6" w:themeFillTint="19"/>
    </w:tcPr>
    <w:tblStylePr w:type="firstRow">
      <w:rPr>
        <w:b/>
        <w:bCs/>
        <w:color w:val="FFFFFF" w:themeColor="background1"/>
      </w:rPr>
      <w:tblPr/>
      <w:tcPr>
        <w:tcBorders>
          <w:bottom w:val="single" w:sz="12" w:space="0" w:color="FFFFFF" w:themeColor="background1"/>
        </w:tcBorders>
        <w:shd w:val="clear" w:color="auto" w:fill="7F2275" w:themeFill="accent5" w:themeFillShade="CC"/>
      </w:tcPr>
    </w:tblStylePr>
    <w:tblStylePr w:type="lastRow">
      <w:rPr>
        <w:b/>
        <w:bCs/>
        <w:color w:val="7F227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EFC5" w:themeFill="accent6" w:themeFillTint="3F"/>
      </w:tcPr>
    </w:tblStylePr>
    <w:tblStylePr w:type="band1Horz">
      <w:tblPr/>
      <w:tcPr>
        <w:shd w:val="clear" w:color="auto" w:fill="D9F2D0" w:themeFill="accent6" w:themeFillTint="33"/>
      </w:tcPr>
    </w:tblStylePr>
  </w:style>
  <w:style w:type="table" w:styleId="ColorfulGrid">
    <w:name w:val="Colorful Grid"/>
    <w:basedOn w:val="TableNormal"/>
    <w:uiPriority w:val="73"/>
    <w:rsid w:val="00233C14"/>
    <w:pPr>
      <w:spacing w:after="0" w:line="240" w:lineRule="auto"/>
    </w:pPr>
    <w:rPr>
      <w:rFonts w:eastAsiaTheme="minorEastAsia"/>
      <w:color w:val="000000" w:themeColor="text1"/>
      <w:kern w:val="0"/>
      <w:sz w:val="22"/>
      <w:szCs w:val="22"/>
      <w14:ligatures w14:val="none"/>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33C14"/>
    <w:pPr>
      <w:spacing w:after="0" w:line="240" w:lineRule="auto"/>
    </w:pPr>
    <w:rPr>
      <w:rFonts w:eastAsiaTheme="minorEastAsia"/>
      <w:color w:val="000000" w:themeColor="text1"/>
      <w:kern w:val="0"/>
      <w:sz w:val="22"/>
      <w:szCs w:val="22"/>
      <w14:ligatures w14:val="none"/>
    </w:rPr>
    <w:tblPr>
      <w:tblStyleRowBandSize w:val="1"/>
      <w:tblStyleColBandSize w:val="1"/>
      <w:tblBorders>
        <w:insideH w:val="single" w:sz="4" w:space="0" w:color="FFFFFF" w:themeColor="background1"/>
      </w:tblBorders>
    </w:tblPr>
    <w:tcPr>
      <w:shd w:val="clear" w:color="auto" w:fill="C1E4F5" w:themeFill="accent1" w:themeFillTint="33"/>
    </w:tcPr>
    <w:tblStylePr w:type="firstRow">
      <w:rPr>
        <w:b/>
        <w:bCs/>
      </w:rPr>
      <w:tblPr/>
      <w:tcPr>
        <w:shd w:val="clear" w:color="auto" w:fill="83CAEB" w:themeFill="accent1" w:themeFillTint="66"/>
      </w:tcPr>
    </w:tblStylePr>
    <w:tblStylePr w:type="lastRow">
      <w:rPr>
        <w:b/>
        <w:bCs/>
        <w:color w:val="000000" w:themeColor="text1"/>
      </w:rPr>
      <w:tblPr/>
      <w:tcPr>
        <w:shd w:val="clear" w:color="auto" w:fill="83CAEB" w:themeFill="accent1" w:themeFillTint="66"/>
      </w:tcPr>
    </w:tblStylePr>
    <w:tblStylePr w:type="firstCol">
      <w:rPr>
        <w:color w:val="FFFFFF" w:themeColor="background1"/>
      </w:rPr>
      <w:tblPr/>
      <w:tcPr>
        <w:shd w:val="clear" w:color="auto" w:fill="0F4761" w:themeFill="accent1" w:themeFillShade="BF"/>
      </w:tcPr>
    </w:tblStylePr>
    <w:tblStylePr w:type="lastCol">
      <w:rPr>
        <w:color w:val="FFFFFF" w:themeColor="background1"/>
      </w:rPr>
      <w:tblPr/>
      <w:tcPr>
        <w:shd w:val="clear" w:color="auto" w:fill="0F4761" w:themeFill="accent1" w:themeFillShade="BF"/>
      </w:tcPr>
    </w:tblStylePr>
    <w:tblStylePr w:type="band1Vert">
      <w:tblPr/>
      <w:tcPr>
        <w:shd w:val="clear" w:color="auto" w:fill="64BDE6" w:themeFill="accent1" w:themeFillTint="7F"/>
      </w:tcPr>
    </w:tblStylePr>
    <w:tblStylePr w:type="band1Horz">
      <w:tblPr/>
      <w:tcPr>
        <w:shd w:val="clear" w:color="auto" w:fill="64BDE6" w:themeFill="accent1" w:themeFillTint="7F"/>
      </w:tcPr>
    </w:tblStylePr>
  </w:style>
  <w:style w:type="table" w:styleId="ColorfulGrid-Accent2">
    <w:name w:val="Colorful Grid Accent 2"/>
    <w:basedOn w:val="TableNormal"/>
    <w:uiPriority w:val="73"/>
    <w:rsid w:val="00233C14"/>
    <w:pPr>
      <w:spacing w:after="0" w:line="240" w:lineRule="auto"/>
    </w:pPr>
    <w:rPr>
      <w:rFonts w:eastAsiaTheme="minorEastAsia"/>
      <w:color w:val="000000" w:themeColor="text1"/>
      <w:kern w:val="0"/>
      <w:sz w:val="22"/>
      <w:szCs w:val="22"/>
      <w14:ligatures w14:val="none"/>
    </w:rPr>
    <w:tblPr>
      <w:tblStyleRowBandSize w:val="1"/>
      <w:tblStyleColBandSize w:val="1"/>
      <w:tblBorders>
        <w:insideH w:val="single" w:sz="4" w:space="0" w:color="FFFFFF" w:themeColor="background1"/>
      </w:tblBorders>
    </w:tblPr>
    <w:tcPr>
      <w:shd w:val="clear" w:color="auto" w:fill="FAE2D5" w:themeFill="accent2" w:themeFillTint="33"/>
    </w:tcPr>
    <w:tblStylePr w:type="firstRow">
      <w:rPr>
        <w:b/>
        <w:bCs/>
      </w:rPr>
      <w:tblPr/>
      <w:tcPr>
        <w:shd w:val="clear" w:color="auto" w:fill="F6C5AC" w:themeFill="accent2" w:themeFillTint="66"/>
      </w:tcPr>
    </w:tblStylePr>
    <w:tblStylePr w:type="lastRow">
      <w:rPr>
        <w:b/>
        <w:bCs/>
        <w:color w:val="000000" w:themeColor="text1"/>
      </w:rPr>
      <w:tblPr/>
      <w:tcPr>
        <w:shd w:val="clear" w:color="auto" w:fill="F6C5AC" w:themeFill="accent2" w:themeFillTint="66"/>
      </w:tcPr>
    </w:tblStylePr>
    <w:tblStylePr w:type="firstCol">
      <w:rPr>
        <w:color w:val="FFFFFF" w:themeColor="background1"/>
      </w:rPr>
      <w:tblPr/>
      <w:tcPr>
        <w:shd w:val="clear" w:color="auto" w:fill="BF4E14" w:themeFill="accent2" w:themeFillShade="BF"/>
      </w:tcPr>
    </w:tblStylePr>
    <w:tblStylePr w:type="lastCol">
      <w:rPr>
        <w:color w:val="FFFFFF" w:themeColor="background1"/>
      </w:rPr>
      <w:tblPr/>
      <w:tcPr>
        <w:shd w:val="clear" w:color="auto" w:fill="BF4E14" w:themeFill="accent2" w:themeFillShade="BF"/>
      </w:tcPr>
    </w:tblStylePr>
    <w:tblStylePr w:type="band1Vert">
      <w:tblPr/>
      <w:tcPr>
        <w:shd w:val="clear" w:color="auto" w:fill="F4B798" w:themeFill="accent2" w:themeFillTint="7F"/>
      </w:tcPr>
    </w:tblStylePr>
    <w:tblStylePr w:type="band1Horz">
      <w:tblPr/>
      <w:tcPr>
        <w:shd w:val="clear" w:color="auto" w:fill="F4B798" w:themeFill="accent2" w:themeFillTint="7F"/>
      </w:tcPr>
    </w:tblStylePr>
  </w:style>
  <w:style w:type="table" w:styleId="ColorfulGrid-Accent3">
    <w:name w:val="Colorful Grid Accent 3"/>
    <w:basedOn w:val="TableNormal"/>
    <w:uiPriority w:val="73"/>
    <w:rsid w:val="00233C14"/>
    <w:pPr>
      <w:spacing w:after="0" w:line="240" w:lineRule="auto"/>
    </w:pPr>
    <w:rPr>
      <w:rFonts w:eastAsiaTheme="minorEastAsia"/>
      <w:color w:val="000000" w:themeColor="text1"/>
      <w:kern w:val="0"/>
      <w:sz w:val="22"/>
      <w:szCs w:val="22"/>
      <w14:ligatures w14:val="none"/>
    </w:rPr>
    <w:tblPr>
      <w:tblStyleRowBandSize w:val="1"/>
      <w:tblStyleColBandSize w:val="1"/>
      <w:tblBorders>
        <w:insideH w:val="single" w:sz="4" w:space="0" w:color="FFFFFF" w:themeColor="background1"/>
      </w:tblBorders>
    </w:tblPr>
    <w:tcPr>
      <w:shd w:val="clear" w:color="auto" w:fill="C1F0C7" w:themeFill="accent3" w:themeFillTint="33"/>
    </w:tcPr>
    <w:tblStylePr w:type="firstRow">
      <w:rPr>
        <w:b/>
        <w:bCs/>
      </w:rPr>
      <w:tblPr/>
      <w:tcPr>
        <w:shd w:val="clear" w:color="auto" w:fill="84E290" w:themeFill="accent3" w:themeFillTint="66"/>
      </w:tcPr>
    </w:tblStylePr>
    <w:tblStylePr w:type="lastRow">
      <w:rPr>
        <w:b/>
        <w:bCs/>
        <w:color w:val="000000" w:themeColor="text1"/>
      </w:rPr>
      <w:tblPr/>
      <w:tcPr>
        <w:shd w:val="clear" w:color="auto" w:fill="84E290" w:themeFill="accent3" w:themeFillTint="66"/>
      </w:tcPr>
    </w:tblStylePr>
    <w:tblStylePr w:type="firstCol">
      <w:rPr>
        <w:color w:val="FFFFFF" w:themeColor="background1"/>
      </w:rPr>
      <w:tblPr/>
      <w:tcPr>
        <w:shd w:val="clear" w:color="auto" w:fill="124F1A" w:themeFill="accent3" w:themeFillShade="BF"/>
      </w:tcPr>
    </w:tblStylePr>
    <w:tblStylePr w:type="lastCol">
      <w:rPr>
        <w:color w:val="FFFFFF" w:themeColor="background1"/>
      </w:rPr>
      <w:tblPr/>
      <w:tcPr>
        <w:shd w:val="clear" w:color="auto" w:fill="124F1A" w:themeFill="accent3" w:themeFillShade="BF"/>
      </w:tc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table" w:styleId="ColorfulGrid-Accent4">
    <w:name w:val="Colorful Grid Accent 4"/>
    <w:basedOn w:val="TableNormal"/>
    <w:uiPriority w:val="73"/>
    <w:rsid w:val="00233C14"/>
    <w:pPr>
      <w:spacing w:after="0" w:line="240" w:lineRule="auto"/>
    </w:pPr>
    <w:rPr>
      <w:rFonts w:eastAsiaTheme="minorEastAsia"/>
      <w:color w:val="000000" w:themeColor="text1"/>
      <w:kern w:val="0"/>
      <w:sz w:val="22"/>
      <w:szCs w:val="22"/>
      <w14:ligatures w14:val="none"/>
    </w:rPr>
    <w:tblPr>
      <w:tblStyleRowBandSize w:val="1"/>
      <w:tblStyleColBandSize w:val="1"/>
      <w:tblBorders>
        <w:insideH w:val="single" w:sz="4" w:space="0" w:color="FFFFFF" w:themeColor="background1"/>
      </w:tblBorders>
    </w:tblPr>
    <w:tcPr>
      <w:shd w:val="clear" w:color="auto" w:fill="CAEDFB" w:themeFill="accent4" w:themeFillTint="33"/>
    </w:tcPr>
    <w:tblStylePr w:type="firstRow">
      <w:rPr>
        <w:b/>
        <w:bCs/>
      </w:rPr>
      <w:tblPr/>
      <w:tcPr>
        <w:shd w:val="clear" w:color="auto" w:fill="95DCF7" w:themeFill="accent4" w:themeFillTint="66"/>
      </w:tcPr>
    </w:tblStylePr>
    <w:tblStylePr w:type="lastRow">
      <w:rPr>
        <w:b/>
        <w:bCs/>
        <w:color w:val="000000" w:themeColor="text1"/>
      </w:rPr>
      <w:tblPr/>
      <w:tcPr>
        <w:shd w:val="clear" w:color="auto" w:fill="95DCF7" w:themeFill="accent4" w:themeFillTint="66"/>
      </w:tcPr>
    </w:tblStylePr>
    <w:tblStylePr w:type="firstCol">
      <w:rPr>
        <w:color w:val="FFFFFF" w:themeColor="background1"/>
      </w:rPr>
      <w:tblPr/>
      <w:tcPr>
        <w:shd w:val="clear" w:color="auto" w:fill="0B769F" w:themeFill="accent4" w:themeFillShade="BF"/>
      </w:tcPr>
    </w:tblStylePr>
    <w:tblStylePr w:type="lastCol">
      <w:rPr>
        <w:color w:val="FFFFFF" w:themeColor="background1"/>
      </w:rPr>
      <w:tblPr/>
      <w:tcPr>
        <w:shd w:val="clear" w:color="auto" w:fill="0B769F" w:themeFill="accent4" w:themeFillShade="BF"/>
      </w:tcPr>
    </w:tblStylePr>
    <w:tblStylePr w:type="band1Vert">
      <w:tblPr/>
      <w:tcPr>
        <w:shd w:val="clear" w:color="auto" w:fill="7BD3F5" w:themeFill="accent4" w:themeFillTint="7F"/>
      </w:tcPr>
    </w:tblStylePr>
    <w:tblStylePr w:type="band1Horz">
      <w:tblPr/>
      <w:tcPr>
        <w:shd w:val="clear" w:color="auto" w:fill="7BD3F5" w:themeFill="accent4" w:themeFillTint="7F"/>
      </w:tcPr>
    </w:tblStylePr>
  </w:style>
  <w:style w:type="table" w:styleId="ColorfulGrid-Accent5">
    <w:name w:val="Colorful Grid Accent 5"/>
    <w:basedOn w:val="TableNormal"/>
    <w:uiPriority w:val="73"/>
    <w:rsid w:val="00233C14"/>
    <w:pPr>
      <w:spacing w:after="0" w:line="240" w:lineRule="auto"/>
    </w:pPr>
    <w:rPr>
      <w:rFonts w:eastAsiaTheme="minorEastAsia"/>
      <w:color w:val="000000" w:themeColor="text1"/>
      <w:kern w:val="0"/>
      <w:sz w:val="22"/>
      <w:szCs w:val="22"/>
      <w14:ligatures w14:val="none"/>
    </w:rPr>
    <w:tblPr>
      <w:tblStyleRowBandSize w:val="1"/>
      <w:tblStyleColBandSize w:val="1"/>
      <w:tblBorders>
        <w:insideH w:val="single" w:sz="4" w:space="0" w:color="FFFFFF" w:themeColor="background1"/>
      </w:tblBorders>
    </w:tblPr>
    <w:tcPr>
      <w:shd w:val="clear" w:color="auto" w:fill="F2CEED" w:themeFill="accent5" w:themeFillTint="33"/>
    </w:tcPr>
    <w:tblStylePr w:type="firstRow">
      <w:rPr>
        <w:b/>
        <w:bCs/>
      </w:rPr>
      <w:tblPr/>
      <w:tcPr>
        <w:shd w:val="clear" w:color="auto" w:fill="E59EDC" w:themeFill="accent5" w:themeFillTint="66"/>
      </w:tcPr>
    </w:tblStylePr>
    <w:tblStylePr w:type="lastRow">
      <w:rPr>
        <w:b/>
        <w:bCs/>
        <w:color w:val="000000" w:themeColor="text1"/>
      </w:rPr>
      <w:tblPr/>
      <w:tcPr>
        <w:shd w:val="clear" w:color="auto" w:fill="E59EDC" w:themeFill="accent5" w:themeFillTint="66"/>
      </w:tcPr>
    </w:tblStylePr>
    <w:tblStylePr w:type="firstCol">
      <w:rPr>
        <w:color w:val="FFFFFF" w:themeColor="background1"/>
      </w:rPr>
      <w:tblPr/>
      <w:tcPr>
        <w:shd w:val="clear" w:color="auto" w:fill="77206D" w:themeFill="accent5" w:themeFillShade="BF"/>
      </w:tcPr>
    </w:tblStylePr>
    <w:tblStylePr w:type="lastCol">
      <w:rPr>
        <w:color w:val="FFFFFF" w:themeColor="background1"/>
      </w:rPr>
      <w:tblPr/>
      <w:tcPr>
        <w:shd w:val="clear" w:color="auto" w:fill="77206D" w:themeFill="accent5" w:themeFillShade="BF"/>
      </w:tcPr>
    </w:tblStylePr>
    <w:tblStylePr w:type="band1Vert">
      <w:tblPr/>
      <w:tcPr>
        <w:shd w:val="clear" w:color="auto" w:fill="DE86D4" w:themeFill="accent5" w:themeFillTint="7F"/>
      </w:tcPr>
    </w:tblStylePr>
    <w:tblStylePr w:type="band1Horz">
      <w:tblPr/>
      <w:tcPr>
        <w:shd w:val="clear" w:color="auto" w:fill="DE86D4" w:themeFill="accent5" w:themeFillTint="7F"/>
      </w:tcPr>
    </w:tblStylePr>
  </w:style>
  <w:style w:type="table" w:styleId="ColorfulGrid-Accent6">
    <w:name w:val="Colorful Grid Accent 6"/>
    <w:basedOn w:val="TableNormal"/>
    <w:uiPriority w:val="73"/>
    <w:rsid w:val="00233C14"/>
    <w:pPr>
      <w:spacing w:after="0" w:line="240" w:lineRule="auto"/>
    </w:pPr>
    <w:rPr>
      <w:rFonts w:eastAsiaTheme="minorEastAsia"/>
      <w:color w:val="000000" w:themeColor="text1"/>
      <w:kern w:val="0"/>
      <w:sz w:val="22"/>
      <w:szCs w:val="22"/>
      <w14:ligatures w14:val="none"/>
    </w:rPr>
    <w:tblPr>
      <w:tblStyleRowBandSize w:val="1"/>
      <w:tblStyleColBandSize w:val="1"/>
      <w:tblBorders>
        <w:insideH w:val="single" w:sz="4" w:space="0" w:color="FFFFFF" w:themeColor="background1"/>
      </w:tblBorders>
    </w:tblPr>
    <w:tcPr>
      <w:shd w:val="clear" w:color="auto" w:fill="D9F2D0" w:themeFill="accent6" w:themeFillTint="33"/>
    </w:tcPr>
    <w:tblStylePr w:type="firstRow">
      <w:rPr>
        <w:b/>
        <w:bCs/>
      </w:rPr>
      <w:tblPr/>
      <w:tcPr>
        <w:shd w:val="clear" w:color="auto" w:fill="B3E5A1" w:themeFill="accent6" w:themeFillTint="66"/>
      </w:tcPr>
    </w:tblStylePr>
    <w:tblStylePr w:type="lastRow">
      <w:rPr>
        <w:b/>
        <w:bCs/>
        <w:color w:val="000000" w:themeColor="text1"/>
      </w:rPr>
      <w:tblPr/>
      <w:tcPr>
        <w:shd w:val="clear" w:color="auto" w:fill="B3E5A1" w:themeFill="accent6" w:themeFillTint="66"/>
      </w:tcPr>
    </w:tblStylePr>
    <w:tblStylePr w:type="firstCol">
      <w:rPr>
        <w:color w:val="FFFFFF" w:themeColor="background1"/>
      </w:rPr>
      <w:tblPr/>
      <w:tcPr>
        <w:shd w:val="clear" w:color="auto" w:fill="3A7C22" w:themeFill="accent6" w:themeFillShade="BF"/>
      </w:tcPr>
    </w:tblStylePr>
    <w:tblStylePr w:type="lastCol">
      <w:rPr>
        <w:color w:val="FFFFFF" w:themeColor="background1"/>
      </w:rPr>
      <w:tblPr/>
      <w:tcPr>
        <w:shd w:val="clear" w:color="auto" w:fill="3A7C22" w:themeFill="accent6" w:themeFillShade="BF"/>
      </w:tcPr>
    </w:tblStylePr>
    <w:tblStylePr w:type="band1Vert">
      <w:tblPr/>
      <w:tcPr>
        <w:shd w:val="clear" w:color="auto" w:fill="A0DF8A" w:themeFill="accent6" w:themeFillTint="7F"/>
      </w:tcPr>
    </w:tblStylePr>
    <w:tblStylePr w:type="band1Horz">
      <w:tblPr/>
      <w:tcPr>
        <w:shd w:val="clear" w:color="auto" w:fill="A0DF8A" w:themeFill="accent6" w:themeFillTint="7F"/>
      </w:tcPr>
    </w:tblStylePr>
  </w:style>
  <w:style w:type="paragraph" w:customStyle="1" w:styleId="MTDisplayEquation">
    <w:name w:val="MTDisplayEquation"/>
    <w:basedOn w:val="Normal"/>
    <w:next w:val="Normal"/>
    <w:link w:val="MTDisplayEquationChar"/>
    <w:rsid w:val="00233C14"/>
    <w:pPr>
      <w:tabs>
        <w:tab w:val="center" w:pos="4320"/>
        <w:tab w:val="right" w:pos="8640"/>
      </w:tabs>
      <w:spacing w:after="0" w:line="240" w:lineRule="auto"/>
      <w:jc w:val="center"/>
    </w:pPr>
    <w:rPr>
      <w:rFonts w:eastAsiaTheme="minorEastAsia"/>
      <w:b/>
      <w:kern w:val="0"/>
      <w:szCs w:val="22"/>
      <w14:ligatures w14:val="none"/>
    </w:rPr>
  </w:style>
  <w:style w:type="character" w:customStyle="1" w:styleId="MTDisplayEquationChar">
    <w:name w:val="MTDisplayEquation Char"/>
    <w:basedOn w:val="DefaultParagraphFont"/>
    <w:link w:val="MTDisplayEquation"/>
    <w:rsid w:val="00233C14"/>
    <w:rPr>
      <w:rFonts w:eastAsiaTheme="minorEastAsia"/>
      <w:b/>
      <w:kern w:val="0"/>
      <w:szCs w:val="22"/>
      <w14:ligatures w14:val="none"/>
    </w:rPr>
  </w:style>
  <w:style w:type="character" w:customStyle="1" w:styleId="ListParagraphChar">
    <w:name w:val="List Paragraph Char"/>
    <w:aliases w:val="List Paragraph_FS Char,Câu dẫn Char,HPL01 Char,chuẩn không cần chỉnh Char,List Paragraph3 Char,Dau - Char"/>
    <w:link w:val="ListParagraph"/>
    <w:uiPriority w:val="34"/>
    <w:qFormat/>
    <w:locked/>
    <w:rsid w:val="00233C14"/>
  </w:style>
  <w:style w:type="table" w:customStyle="1" w:styleId="YoungMixTable">
    <w:name w:val="YoungMix_Table"/>
    <w:rsid w:val="00233C14"/>
    <w:pPr>
      <w:spacing w:line="259" w:lineRule="auto"/>
    </w:pPr>
    <w:rPr>
      <w:rFonts w:ascii="Times New Roman" w:hAnsi="Times New Roman"/>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2.bin"/><Relationship Id="rId299" Type="http://schemas.openxmlformats.org/officeDocument/2006/relationships/oleObject" Target="embeddings/oleObject164.bin"/><Relationship Id="rId21" Type="http://schemas.openxmlformats.org/officeDocument/2006/relationships/oleObject" Target="embeddings/oleObject10.bin"/><Relationship Id="rId63" Type="http://schemas.openxmlformats.org/officeDocument/2006/relationships/image" Target="media/image27.wmf"/><Relationship Id="rId159" Type="http://schemas.openxmlformats.org/officeDocument/2006/relationships/oleObject" Target="embeddings/oleObject88.bin"/><Relationship Id="rId324" Type="http://schemas.openxmlformats.org/officeDocument/2006/relationships/oleObject" Target="embeddings/oleObject179.bin"/><Relationship Id="rId366" Type="http://schemas.openxmlformats.org/officeDocument/2006/relationships/oleObject" Target="embeddings/oleObject202.bin"/><Relationship Id="rId170" Type="http://schemas.openxmlformats.org/officeDocument/2006/relationships/oleObject" Target="embeddings/oleObject96.bin"/><Relationship Id="rId226" Type="http://schemas.openxmlformats.org/officeDocument/2006/relationships/oleObject" Target="embeddings/oleObject126.bin"/><Relationship Id="rId433" Type="http://schemas.openxmlformats.org/officeDocument/2006/relationships/image" Target="media/image191.wmf"/><Relationship Id="rId268" Type="http://schemas.openxmlformats.org/officeDocument/2006/relationships/oleObject" Target="embeddings/oleObject147.bin"/><Relationship Id="rId475" Type="http://schemas.openxmlformats.org/officeDocument/2006/relationships/oleObject" Target="embeddings/oleObject261.bin"/><Relationship Id="rId32" Type="http://schemas.openxmlformats.org/officeDocument/2006/relationships/oleObject" Target="embeddings/oleObject16.bin"/><Relationship Id="rId74" Type="http://schemas.openxmlformats.org/officeDocument/2006/relationships/image" Target="media/image32.wmf"/><Relationship Id="rId128" Type="http://schemas.openxmlformats.org/officeDocument/2006/relationships/oleObject" Target="embeddings/oleObject69.bin"/><Relationship Id="rId335" Type="http://schemas.openxmlformats.org/officeDocument/2006/relationships/oleObject" Target="embeddings/oleObject185.bin"/><Relationship Id="rId377" Type="http://schemas.openxmlformats.org/officeDocument/2006/relationships/image" Target="media/image166.wmf"/><Relationship Id="rId5" Type="http://schemas.openxmlformats.org/officeDocument/2006/relationships/image" Target="media/image1.wmf"/><Relationship Id="rId181" Type="http://schemas.openxmlformats.org/officeDocument/2006/relationships/image" Target="media/image76.wmf"/><Relationship Id="rId237" Type="http://schemas.openxmlformats.org/officeDocument/2006/relationships/image" Target="media/image102.wmf"/><Relationship Id="rId402" Type="http://schemas.openxmlformats.org/officeDocument/2006/relationships/oleObject" Target="embeddings/oleObject222.bin"/><Relationship Id="rId279" Type="http://schemas.openxmlformats.org/officeDocument/2006/relationships/image" Target="media/image123.wmf"/><Relationship Id="rId444" Type="http://schemas.openxmlformats.org/officeDocument/2006/relationships/oleObject" Target="embeddings/oleObject244.bin"/><Relationship Id="rId43" Type="http://schemas.openxmlformats.org/officeDocument/2006/relationships/oleObject" Target="embeddings/oleObject22.bin"/><Relationship Id="rId139" Type="http://schemas.openxmlformats.org/officeDocument/2006/relationships/oleObject" Target="embeddings/oleObject75.bin"/><Relationship Id="rId290" Type="http://schemas.openxmlformats.org/officeDocument/2006/relationships/oleObject" Target="embeddings/oleObject159.bin"/><Relationship Id="rId304" Type="http://schemas.openxmlformats.org/officeDocument/2006/relationships/oleObject" Target="embeddings/oleObject168.bin"/><Relationship Id="rId346" Type="http://schemas.openxmlformats.org/officeDocument/2006/relationships/oleObject" Target="embeddings/oleObject192.bin"/><Relationship Id="rId388" Type="http://schemas.openxmlformats.org/officeDocument/2006/relationships/oleObject" Target="embeddings/oleObject214.bin"/><Relationship Id="rId85" Type="http://schemas.openxmlformats.org/officeDocument/2006/relationships/oleObject" Target="embeddings/oleObject45.bin"/><Relationship Id="rId150" Type="http://schemas.openxmlformats.org/officeDocument/2006/relationships/oleObject" Target="embeddings/oleObject81.bin"/><Relationship Id="rId192" Type="http://schemas.openxmlformats.org/officeDocument/2006/relationships/oleObject" Target="embeddings/oleObject108.bin"/><Relationship Id="rId206" Type="http://schemas.openxmlformats.org/officeDocument/2006/relationships/oleObject" Target="embeddings/oleObject116.bin"/><Relationship Id="rId413" Type="http://schemas.openxmlformats.org/officeDocument/2006/relationships/image" Target="media/image181.wmf"/><Relationship Id="rId248" Type="http://schemas.openxmlformats.org/officeDocument/2006/relationships/oleObject" Target="embeddings/oleObject137.bin"/><Relationship Id="rId455" Type="http://schemas.openxmlformats.org/officeDocument/2006/relationships/oleObject" Target="embeddings/oleObject250.bin"/><Relationship Id="rId12" Type="http://schemas.openxmlformats.org/officeDocument/2006/relationships/image" Target="media/image4.wmf"/><Relationship Id="rId108" Type="http://schemas.openxmlformats.org/officeDocument/2006/relationships/image" Target="media/image47.wmf"/><Relationship Id="rId315" Type="http://schemas.openxmlformats.org/officeDocument/2006/relationships/image" Target="media/image137.wmf"/><Relationship Id="rId357" Type="http://schemas.openxmlformats.org/officeDocument/2006/relationships/image" Target="media/image156.wmf"/><Relationship Id="rId54" Type="http://schemas.openxmlformats.org/officeDocument/2006/relationships/oleObject" Target="embeddings/oleObject28.bin"/><Relationship Id="rId96" Type="http://schemas.openxmlformats.org/officeDocument/2006/relationships/image" Target="media/image42.wmf"/><Relationship Id="rId161" Type="http://schemas.openxmlformats.org/officeDocument/2006/relationships/oleObject" Target="embeddings/oleObject89.bin"/><Relationship Id="rId217" Type="http://schemas.openxmlformats.org/officeDocument/2006/relationships/image" Target="media/image92.wmf"/><Relationship Id="rId399" Type="http://schemas.openxmlformats.org/officeDocument/2006/relationships/image" Target="media/image175.wmf"/><Relationship Id="rId259" Type="http://schemas.openxmlformats.org/officeDocument/2006/relationships/image" Target="media/image113.wmf"/><Relationship Id="rId424" Type="http://schemas.openxmlformats.org/officeDocument/2006/relationships/oleObject" Target="embeddings/oleObject234.bin"/><Relationship Id="rId466" Type="http://schemas.openxmlformats.org/officeDocument/2006/relationships/oleObject" Target="embeddings/oleObject256.bin"/><Relationship Id="rId23" Type="http://schemas.openxmlformats.org/officeDocument/2006/relationships/oleObject" Target="embeddings/oleObject11.bin"/><Relationship Id="rId119" Type="http://schemas.openxmlformats.org/officeDocument/2006/relationships/oleObject" Target="embeddings/oleObject63.bin"/><Relationship Id="rId270" Type="http://schemas.openxmlformats.org/officeDocument/2006/relationships/oleObject" Target="embeddings/oleObject148.bin"/><Relationship Id="rId326" Type="http://schemas.openxmlformats.org/officeDocument/2006/relationships/oleObject" Target="embeddings/oleObject180.bin"/><Relationship Id="rId65" Type="http://schemas.openxmlformats.org/officeDocument/2006/relationships/image" Target="media/image28.wmf"/><Relationship Id="rId130" Type="http://schemas.openxmlformats.org/officeDocument/2006/relationships/image" Target="media/image56.wmf"/><Relationship Id="rId368" Type="http://schemas.openxmlformats.org/officeDocument/2006/relationships/oleObject" Target="embeddings/oleObject203.bin"/><Relationship Id="rId172" Type="http://schemas.openxmlformats.org/officeDocument/2006/relationships/oleObject" Target="embeddings/oleObject97.bin"/><Relationship Id="rId228" Type="http://schemas.openxmlformats.org/officeDocument/2006/relationships/oleObject" Target="embeddings/oleObject127.bin"/><Relationship Id="rId435" Type="http://schemas.openxmlformats.org/officeDocument/2006/relationships/image" Target="media/image192.wmf"/><Relationship Id="rId477" Type="http://schemas.openxmlformats.org/officeDocument/2006/relationships/oleObject" Target="embeddings/oleObject262.bin"/><Relationship Id="rId281" Type="http://schemas.openxmlformats.org/officeDocument/2006/relationships/image" Target="media/image124.wmf"/><Relationship Id="rId337" Type="http://schemas.openxmlformats.org/officeDocument/2006/relationships/oleObject" Target="embeddings/oleObject186.bin"/><Relationship Id="rId34" Type="http://schemas.openxmlformats.org/officeDocument/2006/relationships/oleObject" Target="embeddings/oleObject17.bin"/><Relationship Id="rId55" Type="http://schemas.openxmlformats.org/officeDocument/2006/relationships/image" Target="media/image23.wmf"/><Relationship Id="rId76" Type="http://schemas.openxmlformats.org/officeDocument/2006/relationships/image" Target="media/image33.wmf"/><Relationship Id="rId97" Type="http://schemas.openxmlformats.org/officeDocument/2006/relationships/oleObject" Target="embeddings/oleObject51.bin"/><Relationship Id="rId120" Type="http://schemas.openxmlformats.org/officeDocument/2006/relationships/image" Target="media/image53.wmf"/><Relationship Id="rId141" Type="http://schemas.openxmlformats.org/officeDocument/2006/relationships/oleObject" Target="embeddings/oleObject76.bin"/><Relationship Id="rId358" Type="http://schemas.openxmlformats.org/officeDocument/2006/relationships/oleObject" Target="embeddings/oleObject198.bin"/><Relationship Id="rId379" Type="http://schemas.openxmlformats.org/officeDocument/2006/relationships/image" Target="media/image167.wmf"/><Relationship Id="rId7" Type="http://schemas.openxmlformats.org/officeDocument/2006/relationships/oleObject" Target="embeddings/oleObject2.bin"/><Relationship Id="rId162" Type="http://schemas.openxmlformats.org/officeDocument/2006/relationships/image" Target="media/image69.wmf"/><Relationship Id="rId183" Type="http://schemas.openxmlformats.org/officeDocument/2006/relationships/image" Target="media/image77.wmf"/><Relationship Id="rId218" Type="http://schemas.openxmlformats.org/officeDocument/2006/relationships/oleObject" Target="embeddings/oleObject122.bin"/><Relationship Id="rId239" Type="http://schemas.openxmlformats.org/officeDocument/2006/relationships/image" Target="media/image103.wmf"/><Relationship Id="rId390" Type="http://schemas.openxmlformats.org/officeDocument/2006/relationships/oleObject" Target="embeddings/oleObject215.bin"/><Relationship Id="rId404" Type="http://schemas.openxmlformats.org/officeDocument/2006/relationships/oleObject" Target="embeddings/oleObject223.bin"/><Relationship Id="rId425" Type="http://schemas.openxmlformats.org/officeDocument/2006/relationships/image" Target="media/image187.wmf"/><Relationship Id="rId446" Type="http://schemas.openxmlformats.org/officeDocument/2006/relationships/oleObject" Target="embeddings/oleObject245.bin"/><Relationship Id="rId467" Type="http://schemas.openxmlformats.org/officeDocument/2006/relationships/image" Target="media/image207.wmf"/><Relationship Id="rId250" Type="http://schemas.openxmlformats.org/officeDocument/2006/relationships/oleObject" Target="embeddings/oleObject138.bin"/><Relationship Id="rId271" Type="http://schemas.openxmlformats.org/officeDocument/2006/relationships/image" Target="media/image119.wmf"/><Relationship Id="rId292" Type="http://schemas.openxmlformats.org/officeDocument/2006/relationships/oleObject" Target="embeddings/oleObject160.bin"/><Relationship Id="rId306" Type="http://schemas.openxmlformats.org/officeDocument/2006/relationships/oleObject" Target="embeddings/oleObject169.bin"/><Relationship Id="rId24" Type="http://schemas.openxmlformats.org/officeDocument/2006/relationships/image" Target="media/image9.wmf"/><Relationship Id="rId45" Type="http://schemas.openxmlformats.org/officeDocument/2006/relationships/oleObject" Target="embeddings/oleObject23.bin"/><Relationship Id="rId66" Type="http://schemas.openxmlformats.org/officeDocument/2006/relationships/oleObject" Target="embeddings/oleObject34.bin"/><Relationship Id="rId87" Type="http://schemas.openxmlformats.org/officeDocument/2006/relationships/oleObject" Target="embeddings/oleObject46.bin"/><Relationship Id="rId110" Type="http://schemas.openxmlformats.org/officeDocument/2006/relationships/image" Target="media/image48.wmf"/><Relationship Id="rId131" Type="http://schemas.openxmlformats.org/officeDocument/2006/relationships/oleObject" Target="embeddings/oleObject71.bin"/><Relationship Id="rId327" Type="http://schemas.openxmlformats.org/officeDocument/2006/relationships/image" Target="media/image143.wmf"/><Relationship Id="rId348" Type="http://schemas.openxmlformats.org/officeDocument/2006/relationships/oleObject" Target="embeddings/oleObject193.bin"/><Relationship Id="rId369" Type="http://schemas.openxmlformats.org/officeDocument/2006/relationships/image" Target="media/image162.wmf"/><Relationship Id="rId152" Type="http://schemas.openxmlformats.org/officeDocument/2006/relationships/image" Target="media/image66.wmf"/><Relationship Id="rId173" Type="http://schemas.openxmlformats.org/officeDocument/2006/relationships/image" Target="media/image72.wmf"/><Relationship Id="rId194" Type="http://schemas.openxmlformats.org/officeDocument/2006/relationships/oleObject" Target="embeddings/oleObject109.bin"/><Relationship Id="rId208" Type="http://schemas.openxmlformats.org/officeDocument/2006/relationships/oleObject" Target="embeddings/oleObject117.bin"/><Relationship Id="rId229" Type="http://schemas.openxmlformats.org/officeDocument/2006/relationships/image" Target="media/image98.wmf"/><Relationship Id="rId380" Type="http://schemas.openxmlformats.org/officeDocument/2006/relationships/oleObject" Target="embeddings/oleObject209.bin"/><Relationship Id="rId415" Type="http://schemas.openxmlformats.org/officeDocument/2006/relationships/image" Target="media/image182.wmf"/><Relationship Id="rId436" Type="http://schemas.openxmlformats.org/officeDocument/2006/relationships/oleObject" Target="embeddings/oleObject240.bin"/><Relationship Id="rId457" Type="http://schemas.openxmlformats.org/officeDocument/2006/relationships/oleObject" Target="embeddings/oleObject251.bin"/><Relationship Id="rId240" Type="http://schemas.openxmlformats.org/officeDocument/2006/relationships/oleObject" Target="embeddings/oleObject133.bin"/><Relationship Id="rId261" Type="http://schemas.openxmlformats.org/officeDocument/2006/relationships/image" Target="media/image114.wmf"/><Relationship Id="rId478" Type="http://schemas.openxmlformats.org/officeDocument/2006/relationships/image" Target="media/image212.wmf"/><Relationship Id="rId14" Type="http://schemas.openxmlformats.org/officeDocument/2006/relationships/image" Target="media/image5.wmf"/><Relationship Id="rId35" Type="http://schemas.openxmlformats.org/officeDocument/2006/relationships/image" Target="media/image14.wmf"/><Relationship Id="rId56" Type="http://schemas.openxmlformats.org/officeDocument/2006/relationships/oleObject" Target="embeddings/oleObject29.bin"/><Relationship Id="rId77" Type="http://schemas.openxmlformats.org/officeDocument/2006/relationships/oleObject" Target="embeddings/oleObject40.bin"/><Relationship Id="rId100" Type="http://schemas.openxmlformats.org/officeDocument/2006/relationships/oleObject" Target="embeddings/oleObject53.bin"/><Relationship Id="rId282" Type="http://schemas.openxmlformats.org/officeDocument/2006/relationships/oleObject" Target="embeddings/oleObject154.bin"/><Relationship Id="rId317" Type="http://schemas.openxmlformats.org/officeDocument/2006/relationships/image" Target="media/image138.wmf"/><Relationship Id="rId338" Type="http://schemas.openxmlformats.org/officeDocument/2006/relationships/image" Target="media/image148.wmf"/><Relationship Id="rId359" Type="http://schemas.openxmlformats.org/officeDocument/2006/relationships/image" Target="media/image157.wmf"/><Relationship Id="rId8" Type="http://schemas.openxmlformats.org/officeDocument/2006/relationships/image" Target="media/image2.wmf"/><Relationship Id="rId98" Type="http://schemas.openxmlformats.org/officeDocument/2006/relationships/oleObject" Target="embeddings/oleObject52.bin"/><Relationship Id="rId121" Type="http://schemas.openxmlformats.org/officeDocument/2006/relationships/oleObject" Target="embeddings/oleObject64.bin"/><Relationship Id="rId142" Type="http://schemas.openxmlformats.org/officeDocument/2006/relationships/oleObject" Target="embeddings/oleObject77.bin"/><Relationship Id="rId163" Type="http://schemas.openxmlformats.org/officeDocument/2006/relationships/oleObject" Target="embeddings/oleObject90.bin"/><Relationship Id="rId184" Type="http://schemas.openxmlformats.org/officeDocument/2006/relationships/oleObject" Target="embeddings/oleObject103.bin"/><Relationship Id="rId219" Type="http://schemas.openxmlformats.org/officeDocument/2006/relationships/image" Target="media/image93.wmf"/><Relationship Id="rId370" Type="http://schemas.openxmlformats.org/officeDocument/2006/relationships/oleObject" Target="embeddings/oleObject204.bin"/><Relationship Id="rId391" Type="http://schemas.openxmlformats.org/officeDocument/2006/relationships/oleObject" Target="embeddings/oleObject216.bin"/><Relationship Id="rId405" Type="http://schemas.openxmlformats.org/officeDocument/2006/relationships/oleObject" Target="embeddings/oleObject224.bin"/><Relationship Id="rId426" Type="http://schemas.openxmlformats.org/officeDocument/2006/relationships/oleObject" Target="embeddings/oleObject235.bin"/><Relationship Id="rId447" Type="http://schemas.openxmlformats.org/officeDocument/2006/relationships/oleObject" Target="embeddings/oleObject246.bin"/><Relationship Id="rId230" Type="http://schemas.openxmlformats.org/officeDocument/2006/relationships/oleObject" Target="embeddings/oleObject128.bin"/><Relationship Id="rId251" Type="http://schemas.openxmlformats.org/officeDocument/2006/relationships/image" Target="media/image109.wmf"/><Relationship Id="rId468" Type="http://schemas.openxmlformats.org/officeDocument/2006/relationships/oleObject" Target="embeddings/oleObject257.bin"/><Relationship Id="rId25" Type="http://schemas.openxmlformats.org/officeDocument/2006/relationships/oleObject" Target="embeddings/oleObject12.bin"/><Relationship Id="rId46" Type="http://schemas.openxmlformats.org/officeDocument/2006/relationships/image" Target="media/image19.wmf"/><Relationship Id="rId67" Type="http://schemas.openxmlformats.org/officeDocument/2006/relationships/image" Target="media/image29.wmf"/><Relationship Id="rId272" Type="http://schemas.openxmlformats.org/officeDocument/2006/relationships/oleObject" Target="embeddings/oleObject149.bin"/><Relationship Id="rId293" Type="http://schemas.openxmlformats.org/officeDocument/2006/relationships/image" Target="media/image129.wmf"/><Relationship Id="rId307" Type="http://schemas.openxmlformats.org/officeDocument/2006/relationships/image" Target="media/image134.wmf"/><Relationship Id="rId328" Type="http://schemas.openxmlformats.org/officeDocument/2006/relationships/oleObject" Target="embeddings/oleObject181.bin"/><Relationship Id="rId349" Type="http://schemas.openxmlformats.org/officeDocument/2006/relationships/image" Target="media/image152.wmf"/><Relationship Id="rId88" Type="http://schemas.openxmlformats.org/officeDocument/2006/relationships/image" Target="media/image38.wmf"/><Relationship Id="rId111" Type="http://schemas.openxmlformats.org/officeDocument/2006/relationships/oleObject" Target="embeddings/oleObject59.bin"/><Relationship Id="rId132" Type="http://schemas.openxmlformats.org/officeDocument/2006/relationships/image" Target="media/image57.wmf"/><Relationship Id="rId153" Type="http://schemas.openxmlformats.org/officeDocument/2006/relationships/oleObject" Target="embeddings/oleObject83.bin"/><Relationship Id="rId174" Type="http://schemas.openxmlformats.org/officeDocument/2006/relationships/oleObject" Target="embeddings/oleObject98.bin"/><Relationship Id="rId195" Type="http://schemas.openxmlformats.org/officeDocument/2006/relationships/image" Target="media/image82.wmf"/><Relationship Id="rId209" Type="http://schemas.openxmlformats.org/officeDocument/2006/relationships/image" Target="media/image88.wmf"/><Relationship Id="rId360" Type="http://schemas.openxmlformats.org/officeDocument/2006/relationships/oleObject" Target="embeddings/oleObject199.bin"/><Relationship Id="rId381" Type="http://schemas.openxmlformats.org/officeDocument/2006/relationships/image" Target="media/image168.wmf"/><Relationship Id="rId416" Type="http://schemas.openxmlformats.org/officeDocument/2006/relationships/oleObject" Target="embeddings/oleObject230.bin"/><Relationship Id="rId220" Type="http://schemas.openxmlformats.org/officeDocument/2006/relationships/oleObject" Target="embeddings/oleObject123.bin"/><Relationship Id="rId241" Type="http://schemas.openxmlformats.org/officeDocument/2006/relationships/image" Target="media/image104.wmf"/><Relationship Id="rId437" Type="http://schemas.openxmlformats.org/officeDocument/2006/relationships/image" Target="media/image193.wmf"/><Relationship Id="rId458" Type="http://schemas.openxmlformats.org/officeDocument/2006/relationships/image" Target="media/image203.wmf"/><Relationship Id="rId479" Type="http://schemas.openxmlformats.org/officeDocument/2006/relationships/oleObject" Target="embeddings/oleObject263.bin"/><Relationship Id="rId15" Type="http://schemas.openxmlformats.org/officeDocument/2006/relationships/oleObject" Target="embeddings/oleObject6.bin"/><Relationship Id="rId36" Type="http://schemas.openxmlformats.org/officeDocument/2006/relationships/oleObject" Target="embeddings/oleObject18.bin"/><Relationship Id="rId57" Type="http://schemas.openxmlformats.org/officeDocument/2006/relationships/image" Target="media/image24.wmf"/><Relationship Id="rId262" Type="http://schemas.openxmlformats.org/officeDocument/2006/relationships/oleObject" Target="embeddings/oleObject144.bin"/><Relationship Id="rId283" Type="http://schemas.openxmlformats.org/officeDocument/2006/relationships/image" Target="media/image125.wmf"/><Relationship Id="rId318" Type="http://schemas.openxmlformats.org/officeDocument/2006/relationships/oleObject" Target="embeddings/oleObject176.bin"/><Relationship Id="rId339" Type="http://schemas.openxmlformats.org/officeDocument/2006/relationships/oleObject" Target="embeddings/oleObject187.bin"/><Relationship Id="rId78" Type="http://schemas.openxmlformats.org/officeDocument/2006/relationships/oleObject" Target="embeddings/oleObject41.bin"/><Relationship Id="rId99" Type="http://schemas.openxmlformats.org/officeDocument/2006/relationships/image" Target="media/image43.wmf"/><Relationship Id="rId101" Type="http://schemas.openxmlformats.org/officeDocument/2006/relationships/oleObject" Target="embeddings/oleObject54.bin"/><Relationship Id="rId122" Type="http://schemas.openxmlformats.org/officeDocument/2006/relationships/oleObject" Target="embeddings/oleObject65.bin"/><Relationship Id="rId143" Type="http://schemas.openxmlformats.org/officeDocument/2006/relationships/image" Target="media/image62.wmf"/><Relationship Id="rId164" Type="http://schemas.openxmlformats.org/officeDocument/2006/relationships/image" Target="media/image70.wmf"/><Relationship Id="rId185" Type="http://schemas.openxmlformats.org/officeDocument/2006/relationships/image" Target="media/image78.wmf"/><Relationship Id="rId350" Type="http://schemas.openxmlformats.org/officeDocument/2006/relationships/oleObject" Target="embeddings/oleObject194.bin"/><Relationship Id="rId371" Type="http://schemas.openxmlformats.org/officeDocument/2006/relationships/image" Target="media/image163.wmf"/><Relationship Id="rId406" Type="http://schemas.openxmlformats.org/officeDocument/2006/relationships/image" Target="media/image178.wmf"/><Relationship Id="rId9" Type="http://schemas.openxmlformats.org/officeDocument/2006/relationships/oleObject" Target="embeddings/oleObject3.bin"/><Relationship Id="rId210" Type="http://schemas.openxmlformats.org/officeDocument/2006/relationships/oleObject" Target="embeddings/oleObject118.bin"/><Relationship Id="rId392" Type="http://schemas.openxmlformats.org/officeDocument/2006/relationships/image" Target="media/image172.wmf"/><Relationship Id="rId427" Type="http://schemas.openxmlformats.org/officeDocument/2006/relationships/image" Target="media/image188.wmf"/><Relationship Id="rId448" Type="http://schemas.openxmlformats.org/officeDocument/2006/relationships/image" Target="media/image198.wmf"/><Relationship Id="rId469" Type="http://schemas.openxmlformats.org/officeDocument/2006/relationships/image" Target="media/image208.wmf"/><Relationship Id="rId26" Type="http://schemas.openxmlformats.org/officeDocument/2006/relationships/image" Target="media/image10.wmf"/><Relationship Id="rId231" Type="http://schemas.openxmlformats.org/officeDocument/2006/relationships/image" Target="media/image99.wmf"/><Relationship Id="rId252" Type="http://schemas.openxmlformats.org/officeDocument/2006/relationships/oleObject" Target="embeddings/oleObject139.bin"/><Relationship Id="rId273" Type="http://schemas.openxmlformats.org/officeDocument/2006/relationships/image" Target="media/image120.wmf"/><Relationship Id="rId294" Type="http://schemas.openxmlformats.org/officeDocument/2006/relationships/oleObject" Target="embeddings/oleObject161.bin"/><Relationship Id="rId308" Type="http://schemas.openxmlformats.org/officeDocument/2006/relationships/oleObject" Target="embeddings/oleObject170.bin"/><Relationship Id="rId329" Type="http://schemas.openxmlformats.org/officeDocument/2006/relationships/image" Target="media/image144.wmf"/><Relationship Id="rId480" Type="http://schemas.openxmlformats.org/officeDocument/2006/relationships/image" Target="media/image213.wmf"/><Relationship Id="rId47" Type="http://schemas.openxmlformats.org/officeDocument/2006/relationships/oleObject" Target="embeddings/oleObject24.bin"/><Relationship Id="rId68" Type="http://schemas.openxmlformats.org/officeDocument/2006/relationships/oleObject" Target="embeddings/oleObject35.bin"/><Relationship Id="rId89" Type="http://schemas.openxmlformats.org/officeDocument/2006/relationships/oleObject" Target="embeddings/oleObject47.bin"/><Relationship Id="rId112" Type="http://schemas.openxmlformats.org/officeDocument/2006/relationships/image" Target="media/image49.wmf"/><Relationship Id="rId133" Type="http://schemas.openxmlformats.org/officeDocument/2006/relationships/oleObject" Target="embeddings/oleObject72.bin"/><Relationship Id="rId154" Type="http://schemas.openxmlformats.org/officeDocument/2006/relationships/image" Target="media/image67.wmf"/><Relationship Id="rId175" Type="http://schemas.openxmlformats.org/officeDocument/2006/relationships/image" Target="media/image73.wmf"/><Relationship Id="rId340" Type="http://schemas.openxmlformats.org/officeDocument/2006/relationships/image" Target="media/image149.wmf"/><Relationship Id="rId361" Type="http://schemas.openxmlformats.org/officeDocument/2006/relationships/image" Target="media/image158.wmf"/><Relationship Id="rId196" Type="http://schemas.openxmlformats.org/officeDocument/2006/relationships/oleObject" Target="embeddings/oleObject110.bin"/><Relationship Id="rId200" Type="http://schemas.openxmlformats.org/officeDocument/2006/relationships/oleObject" Target="embeddings/oleObject112.bin"/><Relationship Id="rId382" Type="http://schemas.openxmlformats.org/officeDocument/2006/relationships/oleObject" Target="embeddings/oleObject210.bin"/><Relationship Id="rId417" Type="http://schemas.openxmlformats.org/officeDocument/2006/relationships/image" Target="media/image183.wmf"/><Relationship Id="rId438" Type="http://schemas.openxmlformats.org/officeDocument/2006/relationships/oleObject" Target="embeddings/oleObject241.bin"/><Relationship Id="rId459" Type="http://schemas.openxmlformats.org/officeDocument/2006/relationships/oleObject" Target="embeddings/oleObject252.bin"/><Relationship Id="rId16" Type="http://schemas.openxmlformats.org/officeDocument/2006/relationships/image" Target="media/image6.wmf"/><Relationship Id="rId221" Type="http://schemas.openxmlformats.org/officeDocument/2006/relationships/image" Target="media/image94.wmf"/><Relationship Id="rId242" Type="http://schemas.openxmlformats.org/officeDocument/2006/relationships/oleObject" Target="embeddings/oleObject134.bin"/><Relationship Id="rId263" Type="http://schemas.openxmlformats.org/officeDocument/2006/relationships/image" Target="media/image115.wmf"/><Relationship Id="rId284" Type="http://schemas.openxmlformats.org/officeDocument/2006/relationships/oleObject" Target="embeddings/oleObject155.bin"/><Relationship Id="rId319" Type="http://schemas.openxmlformats.org/officeDocument/2006/relationships/image" Target="media/image139.wmf"/><Relationship Id="rId470" Type="http://schemas.openxmlformats.org/officeDocument/2006/relationships/oleObject" Target="embeddings/oleObject258.bin"/><Relationship Id="rId37" Type="http://schemas.openxmlformats.org/officeDocument/2006/relationships/oleObject" Target="embeddings/oleObject19.bin"/><Relationship Id="rId58" Type="http://schemas.openxmlformats.org/officeDocument/2006/relationships/oleObject" Target="embeddings/oleObject30.bin"/><Relationship Id="rId79" Type="http://schemas.openxmlformats.org/officeDocument/2006/relationships/image" Target="media/image34.wmf"/><Relationship Id="rId102" Type="http://schemas.openxmlformats.org/officeDocument/2006/relationships/image" Target="media/image44.wmf"/><Relationship Id="rId123" Type="http://schemas.openxmlformats.org/officeDocument/2006/relationships/oleObject" Target="embeddings/oleObject66.bin"/><Relationship Id="rId144" Type="http://schemas.openxmlformats.org/officeDocument/2006/relationships/oleObject" Target="embeddings/oleObject78.bin"/><Relationship Id="rId330" Type="http://schemas.openxmlformats.org/officeDocument/2006/relationships/oleObject" Target="embeddings/oleObject182.bin"/><Relationship Id="rId90" Type="http://schemas.openxmlformats.org/officeDocument/2006/relationships/image" Target="media/image39.wmf"/><Relationship Id="rId165" Type="http://schemas.openxmlformats.org/officeDocument/2006/relationships/oleObject" Target="embeddings/oleObject91.bin"/><Relationship Id="rId186" Type="http://schemas.openxmlformats.org/officeDocument/2006/relationships/oleObject" Target="embeddings/oleObject104.bin"/><Relationship Id="rId351" Type="http://schemas.openxmlformats.org/officeDocument/2006/relationships/image" Target="media/image153.wmf"/><Relationship Id="rId372" Type="http://schemas.openxmlformats.org/officeDocument/2006/relationships/oleObject" Target="embeddings/oleObject205.bin"/><Relationship Id="rId393" Type="http://schemas.openxmlformats.org/officeDocument/2006/relationships/oleObject" Target="embeddings/oleObject217.bin"/><Relationship Id="rId407" Type="http://schemas.openxmlformats.org/officeDocument/2006/relationships/oleObject" Target="embeddings/oleObject225.bin"/><Relationship Id="rId428" Type="http://schemas.openxmlformats.org/officeDocument/2006/relationships/oleObject" Target="embeddings/oleObject236.bin"/><Relationship Id="rId449" Type="http://schemas.openxmlformats.org/officeDocument/2006/relationships/oleObject" Target="embeddings/oleObject247.bin"/><Relationship Id="rId211" Type="http://schemas.openxmlformats.org/officeDocument/2006/relationships/image" Target="media/image89.wmf"/><Relationship Id="rId232" Type="http://schemas.openxmlformats.org/officeDocument/2006/relationships/oleObject" Target="embeddings/oleObject129.bin"/><Relationship Id="rId253" Type="http://schemas.openxmlformats.org/officeDocument/2006/relationships/image" Target="media/image110.wmf"/><Relationship Id="rId274" Type="http://schemas.openxmlformats.org/officeDocument/2006/relationships/oleObject" Target="embeddings/oleObject150.bin"/><Relationship Id="rId295" Type="http://schemas.openxmlformats.org/officeDocument/2006/relationships/image" Target="media/image130.wmf"/><Relationship Id="rId309" Type="http://schemas.openxmlformats.org/officeDocument/2006/relationships/image" Target="media/image135.wmf"/><Relationship Id="rId460" Type="http://schemas.openxmlformats.org/officeDocument/2006/relationships/image" Target="media/image204.wmf"/><Relationship Id="rId481" Type="http://schemas.openxmlformats.org/officeDocument/2006/relationships/oleObject" Target="embeddings/oleObject264.bin"/><Relationship Id="rId27" Type="http://schemas.openxmlformats.org/officeDocument/2006/relationships/oleObject" Target="embeddings/oleObject13.bin"/><Relationship Id="rId48" Type="http://schemas.openxmlformats.org/officeDocument/2006/relationships/image" Target="media/image20.wmf"/><Relationship Id="rId69" Type="http://schemas.openxmlformats.org/officeDocument/2006/relationships/image" Target="media/image30.wmf"/><Relationship Id="rId113" Type="http://schemas.openxmlformats.org/officeDocument/2006/relationships/oleObject" Target="embeddings/oleObject60.bin"/><Relationship Id="rId134" Type="http://schemas.openxmlformats.org/officeDocument/2006/relationships/image" Target="media/image58.wmf"/><Relationship Id="rId320" Type="http://schemas.openxmlformats.org/officeDocument/2006/relationships/oleObject" Target="embeddings/oleObject177.bin"/><Relationship Id="rId80" Type="http://schemas.openxmlformats.org/officeDocument/2006/relationships/oleObject" Target="embeddings/oleObject42.bin"/><Relationship Id="rId155" Type="http://schemas.openxmlformats.org/officeDocument/2006/relationships/oleObject" Target="embeddings/oleObject84.bin"/><Relationship Id="rId176" Type="http://schemas.openxmlformats.org/officeDocument/2006/relationships/oleObject" Target="embeddings/oleObject99.bin"/><Relationship Id="rId197" Type="http://schemas.openxmlformats.org/officeDocument/2006/relationships/image" Target="media/image83.wmf"/><Relationship Id="rId341" Type="http://schemas.openxmlformats.org/officeDocument/2006/relationships/oleObject" Target="embeddings/oleObject188.bin"/><Relationship Id="rId362" Type="http://schemas.openxmlformats.org/officeDocument/2006/relationships/oleObject" Target="embeddings/oleObject200.bin"/><Relationship Id="rId383" Type="http://schemas.openxmlformats.org/officeDocument/2006/relationships/image" Target="media/image169.wmf"/><Relationship Id="rId418" Type="http://schemas.openxmlformats.org/officeDocument/2006/relationships/oleObject" Target="embeddings/oleObject231.bin"/><Relationship Id="rId439" Type="http://schemas.openxmlformats.org/officeDocument/2006/relationships/image" Target="media/image194.wmf"/><Relationship Id="rId201" Type="http://schemas.openxmlformats.org/officeDocument/2006/relationships/oleObject" Target="embeddings/oleObject113.bin"/><Relationship Id="rId222" Type="http://schemas.openxmlformats.org/officeDocument/2006/relationships/oleObject" Target="embeddings/oleObject124.bin"/><Relationship Id="rId243" Type="http://schemas.openxmlformats.org/officeDocument/2006/relationships/image" Target="media/image105.wmf"/><Relationship Id="rId264" Type="http://schemas.openxmlformats.org/officeDocument/2006/relationships/oleObject" Target="embeddings/oleObject145.bin"/><Relationship Id="rId285" Type="http://schemas.openxmlformats.org/officeDocument/2006/relationships/image" Target="media/image126.wmf"/><Relationship Id="rId450" Type="http://schemas.openxmlformats.org/officeDocument/2006/relationships/image" Target="media/image199.wmf"/><Relationship Id="rId471" Type="http://schemas.openxmlformats.org/officeDocument/2006/relationships/image" Target="media/image209.wmf"/><Relationship Id="rId17" Type="http://schemas.openxmlformats.org/officeDocument/2006/relationships/oleObject" Target="embeddings/oleObject7.bin"/><Relationship Id="rId38" Type="http://schemas.openxmlformats.org/officeDocument/2006/relationships/image" Target="media/image15.wmf"/><Relationship Id="rId59" Type="http://schemas.openxmlformats.org/officeDocument/2006/relationships/image" Target="media/image25.wmf"/><Relationship Id="rId103" Type="http://schemas.openxmlformats.org/officeDocument/2006/relationships/oleObject" Target="embeddings/oleObject55.bin"/><Relationship Id="rId124" Type="http://schemas.openxmlformats.org/officeDocument/2006/relationships/image" Target="media/image54.wmf"/><Relationship Id="rId310" Type="http://schemas.openxmlformats.org/officeDocument/2006/relationships/oleObject" Target="embeddings/oleObject171.bin"/><Relationship Id="rId70" Type="http://schemas.openxmlformats.org/officeDocument/2006/relationships/oleObject" Target="embeddings/oleObject36.bin"/><Relationship Id="rId91" Type="http://schemas.openxmlformats.org/officeDocument/2006/relationships/oleObject" Target="embeddings/oleObject48.bin"/><Relationship Id="rId145" Type="http://schemas.openxmlformats.org/officeDocument/2006/relationships/image" Target="media/image63.wmf"/><Relationship Id="rId166" Type="http://schemas.openxmlformats.org/officeDocument/2006/relationships/oleObject" Target="embeddings/oleObject92.bin"/><Relationship Id="rId187" Type="http://schemas.openxmlformats.org/officeDocument/2006/relationships/image" Target="media/image79.wmf"/><Relationship Id="rId331" Type="http://schemas.openxmlformats.org/officeDocument/2006/relationships/image" Target="media/image145.wmf"/><Relationship Id="rId352" Type="http://schemas.openxmlformats.org/officeDocument/2006/relationships/oleObject" Target="embeddings/oleObject195.bin"/><Relationship Id="rId373" Type="http://schemas.openxmlformats.org/officeDocument/2006/relationships/image" Target="media/image164.wmf"/><Relationship Id="rId394" Type="http://schemas.openxmlformats.org/officeDocument/2006/relationships/image" Target="media/image173.wmf"/><Relationship Id="rId408" Type="http://schemas.openxmlformats.org/officeDocument/2006/relationships/oleObject" Target="embeddings/oleObject226.bin"/><Relationship Id="rId429" Type="http://schemas.openxmlformats.org/officeDocument/2006/relationships/image" Target="media/image189.wmf"/><Relationship Id="rId1" Type="http://schemas.openxmlformats.org/officeDocument/2006/relationships/numbering" Target="numbering.xml"/><Relationship Id="rId212" Type="http://schemas.openxmlformats.org/officeDocument/2006/relationships/oleObject" Target="embeddings/oleObject119.bin"/><Relationship Id="rId233" Type="http://schemas.openxmlformats.org/officeDocument/2006/relationships/image" Target="media/image100.wmf"/><Relationship Id="rId254" Type="http://schemas.openxmlformats.org/officeDocument/2006/relationships/oleObject" Target="embeddings/oleObject140.bin"/><Relationship Id="rId440" Type="http://schemas.openxmlformats.org/officeDocument/2006/relationships/oleObject" Target="embeddings/oleObject242.bin"/><Relationship Id="rId28" Type="http://schemas.openxmlformats.org/officeDocument/2006/relationships/oleObject" Target="embeddings/oleObject14.bin"/><Relationship Id="rId49" Type="http://schemas.openxmlformats.org/officeDocument/2006/relationships/oleObject" Target="embeddings/oleObject25.bin"/><Relationship Id="rId114" Type="http://schemas.openxmlformats.org/officeDocument/2006/relationships/image" Target="media/image50.wmf"/><Relationship Id="rId275" Type="http://schemas.openxmlformats.org/officeDocument/2006/relationships/image" Target="media/image121.wmf"/><Relationship Id="rId296" Type="http://schemas.openxmlformats.org/officeDocument/2006/relationships/oleObject" Target="embeddings/oleObject162.bin"/><Relationship Id="rId300" Type="http://schemas.openxmlformats.org/officeDocument/2006/relationships/image" Target="media/image132.wmf"/><Relationship Id="rId461" Type="http://schemas.openxmlformats.org/officeDocument/2006/relationships/oleObject" Target="embeddings/oleObject253.bin"/><Relationship Id="rId482" Type="http://schemas.openxmlformats.org/officeDocument/2006/relationships/fontTable" Target="fontTable.xml"/><Relationship Id="rId60" Type="http://schemas.openxmlformats.org/officeDocument/2006/relationships/oleObject" Target="embeddings/oleObject31.bin"/><Relationship Id="rId81" Type="http://schemas.openxmlformats.org/officeDocument/2006/relationships/oleObject" Target="embeddings/oleObject43.bin"/><Relationship Id="rId135" Type="http://schemas.openxmlformats.org/officeDocument/2006/relationships/oleObject" Target="embeddings/oleObject73.bin"/><Relationship Id="rId156" Type="http://schemas.openxmlformats.org/officeDocument/2006/relationships/oleObject" Target="embeddings/oleObject85.bin"/><Relationship Id="rId177" Type="http://schemas.openxmlformats.org/officeDocument/2006/relationships/image" Target="media/image74.wmf"/><Relationship Id="rId198" Type="http://schemas.openxmlformats.org/officeDocument/2006/relationships/oleObject" Target="embeddings/oleObject111.bin"/><Relationship Id="rId321" Type="http://schemas.openxmlformats.org/officeDocument/2006/relationships/image" Target="media/image140.wmf"/><Relationship Id="rId342" Type="http://schemas.openxmlformats.org/officeDocument/2006/relationships/oleObject" Target="embeddings/oleObject189.bin"/><Relationship Id="rId363" Type="http://schemas.openxmlformats.org/officeDocument/2006/relationships/image" Target="media/image159.wmf"/><Relationship Id="rId384" Type="http://schemas.openxmlformats.org/officeDocument/2006/relationships/oleObject" Target="embeddings/oleObject211.bin"/><Relationship Id="rId419" Type="http://schemas.openxmlformats.org/officeDocument/2006/relationships/image" Target="media/image184.wmf"/><Relationship Id="rId202" Type="http://schemas.openxmlformats.org/officeDocument/2006/relationships/oleObject" Target="embeddings/oleObject114.bin"/><Relationship Id="rId223" Type="http://schemas.openxmlformats.org/officeDocument/2006/relationships/image" Target="media/image95.wmf"/><Relationship Id="rId244" Type="http://schemas.openxmlformats.org/officeDocument/2006/relationships/oleObject" Target="embeddings/oleObject135.bin"/><Relationship Id="rId430" Type="http://schemas.openxmlformats.org/officeDocument/2006/relationships/oleObject" Target="embeddings/oleObject237.bin"/><Relationship Id="rId18" Type="http://schemas.openxmlformats.org/officeDocument/2006/relationships/image" Target="media/image7.wmf"/><Relationship Id="rId39" Type="http://schemas.openxmlformats.org/officeDocument/2006/relationships/oleObject" Target="embeddings/oleObject20.bin"/><Relationship Id="rId265" Type="http://schemas.openxmlformats.org/officeDocument/2006/relationships/image" Target="media/image116.wmf"/><Relationship Id="rId286" Type="http://schemas.openxmlformats.org/officeDocument/2006/relationships/oleObject" Target="embeddings/oleObject156.bin"/><Relationship Id="rId451" Type="http://schemas.openxmlformats.org/officeDocument/2006/relationships/oleObject" Target="embeddings/oleObject248.bin"/><Relationship Id="rId472" Type="http://schemas.openxmlformats.org/officeDocument/2006/relationships/oleObject" Target="embeddings/oleObject259.bin"/><Relationship Id="rId50" Type="http://schemas.openxmlformats.org/officeDocument/2006/relationships/image" Target="media/image21.wmf"/><Relationship Id="rId104" Type="http://schemas.openxmlformats.org/officeDocument/2006/relationships/image" Target="media/image45.wmf"/><Relationship Id="rId125" Type="http://schemas.openxmlformats.org/officeDocument/2006/relationships/oleObject" Target="embeddings/oleObject67.bin"/><Relationship Id="rId146" Type="http://schemas.openxmlformats.org/officeDocument/2006/relationships/oleObject" Target="embeddings/oleObject79.bin"/><Relationship Id="rId167" Type="http://schemas.openxmlformats.org/officeDocument/2006/relationships/oleObject" Target="embeddings/oleObject93.bin"/><Relationship Id="rId188" Type="http://schemas.openxmlformats.org/officeDocument/2006/relationships/oleObject" Target="embeddings/oleObject105.bin"/><Relationship Id="rId311" Type="http://schemas.openxmlformats.org/officeDocument/2006/relationships/oleObject" Target="embeddings/oleObject172.bin"/><Relationship Id="rId332" Type="http://schemas.openxmlformats.org/officeDocument/2006/relationships/oleObject" Target="embeddings/oleObject183.bin"/><Relationship Id="rId353" Type="http://schemas.openxmlformats.org/officeDocument/2006/relationships/image" Target="media/image154.wmf"/><Relationship Id="rId374" Type="http://schemas.openxmlformats.org/officeDocument/2006/relationships/oleObject" Target="embeddings/oleObject206.bin"/><Relationship Id="rId395" Type="http://schemas.openxmlformats.org/officeDocument/2006/relationships/oleObject" Target="embeddings/oleObject218.bin"/><Relationship Id="rId409" Type="http://schemas.openxmlformats.org/officeDocument/2006/relationships/image" Target="media/image179.wmf"/><Relationship Id="rId71" Type="http://schemas.openxmlformats.org/officeDocument/2006/relationships/image" Target="media/image31.wmf"/><Relationship Id="rId92" Type="http://schemas.openxmlformats.org/officeDocument/2006/relationships/image" Target="media/image40.wmf"/><Relationship Id="rId213" Type="http://schemas.openxmlformats.org/officeDocument/2006/relationships/image" Target="media/image90.wmf"/><Relationship Id="rId234" Type="http://schemas.openxmlformats.org/officeDocument/2006/relationships/oleObject" Target="embeddings/oleObject130.bin"/><Relationship Id="rId420" Type="http://schemas.openxmlformats.org/officeDocument/2006/relationships/oleObject" Target="embeddings/oleObject232.bin"/><Relationship Id="rId2" Type="http://schemas.openxmlformats.org/officeDocument/2006/relationships/styles" Target="styles.xml"/><Relationship Id="rId29" Type="http://schemas.openxmlformats.org/officeDocument/2006/relationships/image" Target="media/image11.wmf"/><Relationship Id="rId255" Type="http://schemas.openxmlformats.org/officeDocument/2006/relationships/image" Target="media/image111.wmf"/><Relationship Id="rId276" Type="http://schemas.openxmlformats.org/officeDocument/2006/relationships/oleObject" Target="embeddings/oleObject151.bin"/><Relationship Id="rId297" Type="http://schemas.openxmlformats.org/officeDocument/2006/relationships/oleObject" Target="embeddings/oleObject163.bin"/><Relationship Id="rId441" Type="http://schemas.openxmlformats.org/officeDocument/2006/relationships/image" Target="media/image195.wmf"/><Relationship Id="rId462" Type="http://schemas.openxmlformats.org/officeDocument/2006/relationships/image" Target="media/image205.wmf"/><Relationship Id="rId483" Type="http://schemas.openxmlformats.org/officeDocument/2006/relationships/theme" Target="theme/theme1.xml"/><Relationship Id="rId40" Type="http://schemas.openxmlformats.org/officeDocument/2006/relationships/image" Target="media/image16.wmf"/><Relationship Id="rId115" Type="http://schemas.openxmlformats.org/officeDocument/2006/relationships/oleObject" Target="embeddings/oleObject61.bin"/><Relationship Id="rId136" Type="http://schemas.openxmlformats.org/officeDocument/2006/relationships/image" Target="media/image59.wmf"/><Relationship Id="rId157" Type="http://schemas.openxmlformats.org/officeDocument/2006/relationships/oleObject" Target="embeddings/oleObject86.bin"/><Relationship Id="rId178" Type="http://schemas.openxmlformats.org/officeDocument/2006/relationships/oleObject" Target="embeddings/oleObject100.bin"/><Relationship Id="rId301" Type="http://schemas.openxmlformats.org/officeDocument/2006/relationships/oleObject" Target="embeddings/oleObject165.bin"/><Relationship Id="rId322" Type="http://schemas.openxmlformats.org/officeDocument/2006/relationships/oleObject" Target="embeddings/oleObject178.bin"/><Relationship Id="rId343" Type="http://schemas.openxmlformats.org/officeDocument/2006/relationships/image" Target="media/image150.wmf"/><Relationship Id="rId364" Type="http://schemas.openxmlformats.org/officeDocument/2006/relationships/oleObject" Target="embeddings/oleObject201.bin"/><Relationship Id="rId61" Type="http://schemas.openxmlformats.org/officeDocument/2006/relationships/image" Target="media/image26.wmf"/><Relationship Id="rId82" Type="http://schemas.openxmlformats.org/officeDocument/2006/relationships/image" Target="media/image35.wmf"/><Relationship Id="rId199" Type="http://schemas.openxmlformats.org/officeDocument/2006/relationships/image" Target="media/image84.wmf"/><Relationship Id="rId203" Type="http://schemas.openxmlformats.org/officeDocument/2006/relationships/image" Target="media/image85.wmf"/><Relationship Id="rId385" Type="http://schemas.openxmlformats.org/officeDocument/2006/relationships/oleObject" Target="embeddings/oleObject212.bin"/><Relationship Id="rId19" Type="http://schemas.openxmlformats.org/officeDocument/2006/relationships/oleObject" Target="embeddings/oleObject8.bin"/><Relationship Id="rId224" Type="http://schemas.openxmlformats.org/officeDocument/2006/relationships/oleObject" Target="embeddings/oleObject125.bin"/><Relationship Id="rId245" Type="http://schemas.openxmlformats.org/officeDocument/2006/relationships/image" Target="media/image106.wmf"/><Relationship Id="rId266" Type="http://schemas.openxmlformats.org/officeDocument/2006/relationships/oleObject" Target="embeddings/oleObject146.bin"/><Relationship Id="rId287" Type="http://schemas.openxmlformats.org/officeDocument/2006/relationships/oleObject" Target="embeddings/oleObject157.bin"/><Relationship Id="rId410" Type="http://schemas.openxmlformats.org/officeDocument/2006/relationships/oleObject" Target="embeddings/oleObject227.bin"/><Relationship Id="rId431" Type="http://schemas.openxmlformats.org/officeDocument/2006/relationships/image" Target="media/image190.wmf"/><Relationship Id="rId452" Type="http://schemas.openxmlformats.org/officeDocument/2006/relationships/image" Target="media/image200.wmf"/><Relationship Id="rId473" Type="http://schemas.openxmlformats.org/officeDocument/2006/relationships/image" Target="media/image210.wmf"/><Relationship Id="rId30" Type="http://schemas.openxmlformats.org/officeDocument/2006/relationships/oleObject" Target="embeddings/oleObject15.bin"/><Relationship Id="rId105" Type="http://schemas.openxmlformats.org/officeDocument/2006/relationships/oleObject" Target="embeddings/oleObject56.bin"/><Relationship Id="rId126" Type="http://schemas.openxmlformats.org/officeDocument/2006/relationships/oleObject" Target="embeddings/oleObject68.bin"/><Relationship Id="rId147" Type="http://schemas.openxmlformats.org/officeDocument/2006/relationships/image" Target="media/image64.wmf"/><Relationship Id="rId168" Type="http://schemas.openxmlformats.org/officeDocument/2006/relationships/oleObject" Target="embeddings/oleObject94.bin"/><Relationship Id="rId312" Type="http://schemas.openxmlformats.org/officeDocument/2006/relationships/image" Target="media/image136.wmf"/><Relationship Id="rId333" Type="http://schemas.openxmlformats.org/officeDocument/2006/relationships/image" Target="media/image146.wmf"/><Relationship Id="rId354" Type="http://schemas.openxmlformats.org/officeDocument/2006/relationships/oleObject" Target="embeddings/oleObject196.bin"/><Relationship Id="rId51" Type="http://schemas.openxmlformats.org/officeDocument/2006/relationships/oleObject" Target="embeddings/oleObject26.bin"/><Relationship Id="rId72" Type="http://schemas.openxmlformats.org/officeDocument/2006/relationships/oleObject" Target="embeddings/oleObject37.bin"/><Relationship Id="rId93" Type="http://schemas.openxmlformats.org/officeDocument/2006/relationships/oleObject" Target="embeddings/oleObject49.bin"/><Relationship Id="rId189" Type="http://schemas.openxmlformats.org/officeDocument/2006/relationships/image" Target="media/image80.wmf"/><Relationship Id="rId375" Type="http://schemas.openxmlformats.org/officeDocument/2006/relationships/image" Target="media/image165.wmf"/><Relationship Id="rId396" Type="http://schemas.openxmlformats.org/officeDocument/2006/relationships/oleObject" Target="embeddings/oleObject219.bin"/><Relationship Id="rId3" Type="http://schemas.openxmlformats.org/officeDocument/2006/relationships/settings" Target="settings.xml"/><Relationship Id="rId214" Type="http://schemas.openxmlformats.org/officeDocument/2006/relationships/oleObject" Target="embeddings/oleObject120.bin"/><Relationship Id="rId235" Type="http://schemas.openxmlformats.org/officeDocument/2006/relationships/image" Target="media/image101.wmf"/><Relationship Id="rId256" Type="http://schemas.openxmlformats.org/officeDocument/2006/relationships/oleObject" Target="embeddings/oleObject141.bin"/><Relationship Id="rId277" Type="http://schemas.openxmlformats.org/officeDocument/2006/relationships/image" Target="media/image122.wmf"/><Relationship Id="rId298" Type="http://schemas.openxmlformats.org/officeDocument/2006/relationships/image" Target="media/image131.wmf"/><Relationship Id="rId400" Type="http://schemas.openxmlformats.org/officeDocument/2006/relationships/oleObject" Target="embeddings/oleObject221.bin"/><Relationship Id="rId421" Type="http://schemas.openxmlformats.org/officeDocument/2006/relationships/image" Target="media/image185.wmf"/><Relationship Id="rId442" Type="http://schemas.openxmlformats.org/officeDocument/2006/relationships/oleObject" Target="embeddings/oleObject243.bin"/><Relationship Id="rId463" Type="http://schemas.openxmlformats.org/officeDocument/2006/relationships/oleObject" Target="embeddings/oleObject254.bin"/><Relationship Id="rId116" Type="http://schemas.openxmlformats.org/officeDocument/2006/relationships/image" Target="media/image51.wmf"/><Relationship Id="rId137" Type="http://schemas.openxmlformats.org/officeDocument/2006/relationships/oleObject" Target="embeddings/oleObject74.bin"/><Relationship Id="rId158" Type="http://schemas.openxmlformats.org/officeDocument/2006/relationships/oleObject" Target="embeddings/oleObject87.bin"/><Relationship Id="rId302" Type="http://schemas.openxmlformats.org/officeDocument/2006/relationships/oleObject" Target="embeddings/oleObject166.bin"/><Relationship Id="rId323" Type="http://schemas.openxmlformats.org/officeDocument/2006/relationships/image" Target="media/image141.wmf"/><Relationship Id="rId344" Type="http://schemas.openxmlformats.org/officeDocument/2006/relationships/oleObject" Target="embeddings/oleObject190.bin"/><Relationship Id="rId20" Type="http://schemas.openxmlformats.org/officeDocument/2006/relationships/oleObject" Target="embeddings/oleObject9.bin"/><Relationship Id="rId41" Type="http://schemas.openxmlformats.org/officeDocument/2006/relationships/oleObject" Target="embeddings/oleObject21.bin"/><Relationship Id="rId62" Type="http://schemas.openxmlformats.org/officeDocument/2006/relationships/oleObject" Target="embeddings/oleObject32.bin"/><Relationship Id="rId83" Type="http://schemas.openxmlformats.org/officeDocument/2006/relationships/oleObject" Target="embeddings/oleObject44.bin"/><Relationship Id="rId179" Type="http://schemas.openxmlformats.org/officeDocument/2006/relationships/image" Target="media/image75.wmf"/><Relationship Id="rId365" Type="http://schemas.openxmlformats.org/officeDocument/2006/relationships/image" Target="media/image160.wmf"/><Relationship Id="rId386" Type="http://schemas.openxmlformats.org/officeDocument/2006/relationships/image" Target="media/image170.wmf"/><Relationship Id="rId190" Type="http://schemas.openxmlformats.org/officeDocument/2006/relationships/oleObject" Target="embeddings/oleObject106.bin"/><Relationship Id="rId204" Type="http://schemas.openxmlformats.org/officeDocument/2006/relationships/oleObject" Target="embeddings/oleObject115.bin"/><Relationship Id="rId225" Type="http://schemas.openxmlformats.org/officeDocument/2006/relationships/image" Target="media/image96.wmf"/><Relationship Id="rId246" Type="http://schemas.openxmlformats.org/officeDocument/2006/relationships/oleObject" Target="embeddings/oleObject136.bin"/><Relationship Id="rId267" Type="http://schemas.openxmlformats.org/officeDocument/2006/relationships/image" Target="media/image117.wmf"/><Relationship Id="rId288" Type="http://schemas.openxmlformats.org/officeDocument/2006/relationships/oleObject" Target="embeddings/oleObject158.bin"/><Relationship Id="rId411" Type="http://schemas.openxmlformats.org/officeDocument/2006/relationships/image" Target="media/image180.wmf"/><Relationship Id="rId432" Type="http://schemas.openxmlformats.org/officeDocument/2006/relationships/oleObject" Target="embeddings/oleObject238.bin"/><Relationship Id="rId453" Type="http://schemas.openxmlformats.org/officeDocument/2006/relationships/oleObject" Target="embeddings/oleObject249.bin"/><Relationship Id="rId474" Type="http://schemas.openxmlformats.org/officeDocument/2006/relationships/oleObject" Target="embeddings/oleObject260.bin"/><Relationship Id="rId106" Type="http://schemas.openxmlformats.org/officeDocument/2006/relationships/image" Target="media/image46.wmf"/><Relationship Id="rId127" Type="http://schemas.openxmlformats.org/officeDocument/2006/relationships/image" Target="media/image55.wmf"/><Relationship Id="rId313" Type="http://schemas.openxmlformats.org/officeDocument/2006/relationships/oleObject" Target="embeddings/oleObject173.bin"/><Relationship Id="rId10" Type="http://schemas.openxmlformats.org/officeDocument/2006/relationships/image" Target="media/image3.wmf"/><Relationship Id="rId31" Type="http://schemas.openxmlformats.org/officeDocument/2006/relationships/image" Target="media/image12.wmf"/><Relationship Id="rId52" Type="http://schemas.openxmlformats.org/officeDocument/2006/relationships/image" Target="media/image22.wmf"/><Relationship Id="rId73" Type="http://schemas.openxmlformats.org/officeDocument/2006/relationships/oleObject" Target="embeddings/oleObject38.bin"/><Relationship Id="rId94" Type="http://schemas.openxmlformats.org/officeDocument/2006/relationships/image" Target="media/image41.wmf"/><Relationship Id="rId148" Type="http://schemas.openxmlformats.org/officeDocument/2006/relationships/oleObject" Target="embeddings/oleObject80.bin"/><Relationship Id="rId169" Type="http://schemas.openxmlformats.org/officeDocument/2006/relationships/oleObject" Target="embeddings/oleObject95.bin"/><Relationship Id="rId334" Type="http://schemas.openxmlformats.org/officeDocument/2006/relationships/oleObject" Target="embeddings/oleObject184.bin"/><Relationship Id="rId355" Type="http://schemas.openxmlformats.org/officeDocument/2006/relationships/image" Target="media/image155.wmf"/><Relationship Id="rId376" Type="http://schemas.openxmlformats.org/officeDocument/2006/relationships/oleObject" Target="embeddings/oleObject207.bin"/><Relationship Id="rId397" Type="http://schemas.openxmlformats.org/officeDocument/2006/relationships/image" Target="media/image174.wmf"/><Relationship Id="rId4" Type="http://schemas.openxmlformats.org/officeDocument/2006/relationships/webSettings" Target="webSettings.xml"/><Relationship Id="rId180" Type="http://schemas.openxmlformats.org/officeDocument/2006/relationships/oleObject" Target="embeddings/oleObject101.bin"/><Relationship Id="rId215" Type="http://schemas.openxmlformats.org/officeDocument/2006/relationships/image" Target="media/image91.wmf"/><Relationship Id="rId236" Type="http://schemas.openxmlformats.org/officeDocument/2006/relationships/oleObject" Target="embeddings/oleObject131.bin"/><Relationship Id="rId257" Type="http://schemas.openxmlformats.org/officeDocument/2006/relationships/image" Target="media/image112.wmf"/><Relationship Id="rId278" Type="http://schemas.openxmlformats.org/officeDocument/2006/relationships/oleObject" Target="embeddings/oleObject152.bin"/><Relationship Id="rId401" Type="http://schemas.openxmlformats.org/officeDocument/2006/relationships/image" Target="media/image176.wmf"/><Relationship Id="rId422" Type="http://schemas.openxmlformats.org/officeDocument/2006/relationships/oleObject" Target="embeddings/oleObject233.bin"/><Relationship Id="rId443" Type="http://schemas.openxmlformats.org/officeDocument/2006/relationships/image" Target="media/image196.wmf"/><Relationship Id="rId464" Type="http://schemas.openxmlformats.org/officeDocument/2006/relationships/image" Target="media/image206.wmf"/><Relationship Id="rId303" Type="http://schemas.openxmlformats.org/officeDocument/2006/relationships/oleObject" Target="embeddings/oleObject167.bin"/><Relationship Id="rId42" Type="http://schemas.openxmlformats.org/officeDocument/2006/relationships/image" Target="media/image17.wmf"/><Relationship Id="rId84" Type="http://schemas.openxmlformats.org/officeDocument/2006/relationships/image" Target="media/image36.wmf"/><Relationship Id="rId138" Type="http://schemas.openxmlformats.org/officeDocument/2006/relationships/image" Target="media/image60.wmf"/><Relationship Id="rId345" Type="http://schemas.openxmlformats.org/officeDocument/2006/relationships/oleObject" Target="embeddings/oleObject191.bin"/><Relationship Id="rId387" Type="http://schemas.openxmlformats.org/officeDocument/2006/relationships/oleObject" Target="embeddings/oleObject213.bin"/><Relationship Id="rId191" Type="http://schemas.openxmlformats.org/officeDocument/2006/relationships/oleObject" Target="embeddings/oleObject107.bin"/><Relationship Id="rId205" Type="http://schemas.openxmlformats.org/officeDocument/2006/relationships/image" Target="media/image86.wmf"/><Relationship Id="rId247" Type="http://schemas.openxmlformats.org/officeDocument/2006/relationships/image" Target="media/image107.wmf"/><Relationship Id="rId412" Type="http://schemas.openxmlformats.org/officeDocument/2006/relationships/oleObject" Target="embeddings/oleObject228.bin"/><Relationship Id="rId107" Type="http://schemas.openxmlformats.org/officeDocument/2006/relationships/oleObject" Target="embeddings/oleObject57.bin"/><Relationship Id="rId289" Type="http://schemas.openxmlformats.org/officeDocument/2006/relationships/image" Target="media/image127.wmf"/><Relationship Id="rId454" Type="http://schemas.openxmlformats.org/officeDocument/2006/relationships/image" Target="media/image201.wmf"/><Relationship Id="rId11" Type="http://schemas.openxmlformats.org/officeDocument/2006/relationships/oleObject" Target="embeddings/oleObject4.bin"/><Relationship Id="rId53" Type="http://schemas.openxmlformats.org/officeDocument/2006/relationships/oleObject" Target="embeddings/oleObject27.bin"/><Relationship Id="rId149" Type="http://schemas.openxmlformats.org/officeDocument/2006/relationships/image" Target="media/image65.wmf"/><Relationship Id="rId314" Type="http://schemas.openxmlformats.org/officeDocument/2006/relationships/oleObject" Target="embeddings/oleObject174.bin"/><Relationship Id="rId356" Type="http://schemas.openxmlformats.org/officeDocument/2006/relationships/oleObject" Target="embeddings/oleObject197.bin"/><Relationship Id="rId398" Type="http://schemas.openxmlformats.org/officeDocument/2006/relationships/oleObject" Target="embeddings/oleObject220.bin"/><Relationship Id="rId95" Type="http://schemas.openxmlformats.org/officeDocument/2006/relationships/oleObject" Target="embeddings/oleObject50.bin"/><Relationship Id="rId160" Type="http://schemas.openxmlformats.org/officeDocument/2006/relationships/image" Target="media/image68.wmf"/><Relationship Id="rId216" Type="http://schemas.openxmlformats.org/officeDocument/2006/relationships/oleObject" Target="embeddings/oleObject121.bin"/><Relationship Id="rId423" Type="http://schemas.openxmlformats.org/officeDocument/2006/relationships/image" Target="media/image186.wmf"/><Relationship Id="rId258" Type="http://schemas.openxmlformats.org/officeDocument/2006/relationships/oleObject" Target="embeddings/oleObject142.bin"/><Relationship Id="rId465" Type="http://schemas.openxmlformats.org/officeDocument/2006/relationships/oleObject" Target="embeddings/oleObject255.bin"/><Relationship Id="rId22" Type="http://schemas.openxmlformats.org/officeDocument/2006/relationships/image" Target="media/image8.wmf"/><Relationship Id="rId64" Type="http://schemas.openxmlformats.org/officeDocument/2006/relationships/oleObject" Target="embeddings/oleObject33.bin"/><Relationship Id="rId118" Type="http://schemas.openxmlformats.org/officeDocument/2006/relationships/image" Target="media/image52.wmf"/><Relationship Id="rId325" Type="http://schemas.openxmlformats.org/officeDocument/2006/relationships/image" Target="media/image142.wmf"/><Relationship Id="rId367" Type="http://schemas.openxmlformats.org/officeDocument/2006/relationships/image" Target="media/image161.wmf"/><Relationship Id="rId171" Type="http://schemas.openxmlformats.org/officeDocument/2006/relationships/image" Target="media/image71.wmf"/><Relationship Id="rId227" Type="http://schemas.openxmlformats.org/officeDocument/2006/relationships/image" Target="media/image97.wmf"/><Relationship Id="rId269" Type="http://schemas.openxmlformats.org/officeDocument/2006/relationships/image" Target="media/image118.wmf"/><Relationship Id="rId434" Type="http://schemas.openxmlformats.org/officeDocument/2006/relationships/oleObject" Target="embeddings/oleObject239.bin"/><Relationship Id="rId476" Type="http://schemas.openxmlformats.org/officeDocument/2006/relationships/image" Target="media/image211.wmf"/><Relationship Id="rId33" Type="http://schemas.openxmlformats.org/officeDocument/2006/relationships/image" Target="media/image13.wmf"/><Relationship Id="rId129" Type="http://schemas.openxmlformats.org/officeDocument/2006/relationships/oleObject" Target="embeddings/oleObject70.bin"/><Relationship Id="rId280" Type="http://schemas.openxmlformats.org/officeDocument/2006/relationships/oleObject" Target="embeddings/oleObject153.bin"/><Relationship Id="rId336" Type="http://schemas.openxmlformats.org/officeDocument/2006/relationships/image" Target="media/image147.wmf"/><Relationship Id="rId75" Type="http://schemas.openxmlformats.org/officeDocument/2006/relationships/oleObject" Target="embeddings/oleObject39.bin"/><Relationship Id="rId140" Type="http://schemas.openxmlformats.org/officeDocument/2006/relationships/image" Target="media/image61.wmf"/><Relationship Id="rId182" Type="http://schemas.openxmlformats.org/officeDocument/2006/relationships/oleObject" Target="embeddings/oleObject102.bin"/><Relationship Id="rId378" Type="http://schemas.openxmlformats.org/officeDocument/2006/relationships/oleObject" Target="embeddings/oleObject208.bin"/><Relationship Id="rId403" Type="http://schemas.openxmlformats.org/officeDocument/2006/relationships/image" Target="media/image177.wmf"/><Relationship Id="rId6" Type="http://schemas.openxmlformats.org/officeDocument/2006/relationships/oleObject" Target="embeddings/oleObject1.bin"/><Relationship Id="rId238" Type="http://schemas.openxmlformats.org/officeDocument/2006/relationships/oleObject" Target="embeddings/oleObject132.bin"/><Relationship Id="rId445" Type="http://schemas.openxmlformats.org/officeDocument/2006/relationships/image" Target="media/image197.wmf"/><Relationship Id="rId291" Type="http://schemas.openxmlformats.org/officeDocument/2006/relationships/image" Target="media/image128.wmf"/><Relationship Id="rId305" Type="http://schemas.openxmlformats.org/officeDocument/2006/relationships/image" Target="media/image133.wmf"/><Relationship Id="rId347" Type="http://schemas.openxmlformats.org/officeDocument/2006/relationships/image" Target="media/image151.wmf"/><Relationship Id="rId44" Type="http://schemas.openxmlformats.org/officeDocument/2006/relationships/image" Target="media/image18.wmf"/><Relationship Id="rId86" Type="http://schemas.openxmlformats.org/officeDocument/2006/relationships/image" Target="media/image37.wmf"/><Relationship Id="rId151" Type="http://schemas.openxmlformats.org/officeDocument/2006/relationships/oleObject" Target="embeddings/oleObject82.bin"/><Relationship Id="rId389" Type="http://schemas.openxmlformats.org/officeDocument/2006/relationships/image" Target="media/image171.wmf"/><Relationship Id="rId193" Type="http://schemas.openxmlformats.org/officeDocument/2006/relationships/image" Target="media/image81.wmf"/><Relationship Id="rId207" Type="http://schemas.openxmlformats.org/officeDocument/2006/relationships/image" Target="media/image87.wmf"/><Relationship Id="rId249" Type="http://schemas.openxmlformats.org/officeDocument/2006/relationships/image" Target="media/image108.wmf"/><Relationship Id="rId414" Type="http://schemas.openxmlformats.org/officeDocument/2006/relationships/oleObject" Target="embeddings/oleObject229.bin"/><Relationship Id="rId456" Type="http://schemas.openxmlformats.org/officeDocument/2006/relationships/image" Target="media/image202.wmf"/><Relationship Id="rId13" Type="http://schemas.openxmlformats.org/officeDocument/2006/relationships/oleObject" Target="embeddings/oleObject5.bin"/><Relationship Id="rId109" Type="http://schemas.openxmlformats.org/officeDocument/2006/relationships/oleObject" Target="embeddings/oleObject58.bin"/><Relationship Id="rId260" Type="http://schemas.openxmlformats.org/officeDocument/2006/relationships/oleObject" Target="embeddings/oleObject143.bin"/><Relationship Id="rId316" Type="http://schemas.openxmlformats.org/officeDocument/2006/relationships/oleObject" Target="embeddings/oleObject17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TotalTime>
  <Pages>6</Pages>
  <Words>1951</Words>
  <Characters>11123</Characters>
  <Application>Microsoft Office Word</Application>
  <DocSecurity>0</DocSecurity>
  <Lines>92</Lines>
  <Paragraphs>26</Paragraphs>
  <ScaleCrop>false</ScaleCrop>
  <Company/>
  <LinksUpToDate>false</LinksUpToDate>
  <CharactersWithSpaces>13048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van thanh</dc:creator>
  <cp:keywords/>
  <dc:description/>
  <cp:lastModifiedBy>nguyen van thanh</cp:lastModifiedBy>
  <cp:revision>2</cp:revision>
  <dcterms:created xsi:type="dcterms:W3CDTF">2025-03-01T06:53:00Z</dcterms:created>
  <dcterms:modified xsi:type="dcterms:W3CDTF">2025-03-01T07:00:00Z</dcterms:modified>
</cp:coreProperties>
</file>